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6D403" w14:textId="77777777" w:rsidR="00B469F9" w:rsidRDefault="00CF17AC">
      <w:pPr>
        <w:rPr>
          <w:b/>
          <w:u w:val="none"/>
        </w:rPr>
      </w:pPr>
      <w:r>
        <w:rPr>
          <w:rFonts w:hint="eastAsia"/>
          <w:b/>
          <w:u w:val="none"/>
        </w:rPr>
        <w:t>专业学位类别</w:t>
      </w:r>
      <w:r>
        <w:rPr>
          <w:b/>
          <w:u w:val="none"/>
        </w:rPr>
        <w:t xml:space="preserve">  </w:t>
      </w:r>
      <w:r>
        <w:rPr>
          <w:rFonts w:hint="eastAsia"/>
          <w:b/>
          <w:u w:val="none"/>
        </w:rPr>
        <w:t>电子信息</w:t>
      </w:r>
      <w:r>
        <w:rPr>
          <w:rFonts w:hint="eastAsia"/>
          <w:b/>
          <w:u w:val="none"/>
        </w:rPr>
        <w:t xml:space="preserve">    </w:t>
      </w:r>
      <w:r>
        <w:rPr>
          <w:b/>
          <w:u w:val="none"/>
        </w:rPr>
        <w:t xml:space="preserve">  </w:t>
      </w:r>
      <w:r>
        <w:rPr>
          <w:rFonts w:hint="eastAsia"/>
          <w:b/>
          <w:u w:val="none"/>
        </w:rPr>
        <w:t xml:space="preserve">        </w:t>
      </w:r>
      <w:r>
        <w:rPr>
          <w:b/>
          <w:u w:val="none"/>
        </w:rPr>
        <w:t xml:space="preserve">            </w:t>
      </w:r>
      <w:r>
        <w:rPr>
          <w:rFonts w:hint="eastAsia"/>
          <w:b/>
          <w:u w:val="none"/>
        </w:rPr>
        <w:t xml:space="preserve">  </w:t>
      </w:r>
      <w:r>
        <w:rPr>
          <w:b/>
          <w:u w:val="none"/>
        </w:rPr>
        <w:t>代码</w:t>
      </w:r>
      <w:r>
        <w:rPr>
          <w:b/>
          <w:u w:val="none"/>
        </w:rPr>
        <w:t xml:space="preserve">  </w:t>
      </w:r>
      <w:r>
        <w:rPr>
          <w:rFonts w:hint="eastAsia"/>
          <w:b/>
          <w:u w:val="none"/>
        </w:rPr>
        <w:t>085400</w:t>
      </w:r>
    </w:p>
    <w:p w14:paraId="46CF8BDE" w14:textId="77777777" w:rsidR="002A7381" w:rsidRDefault="002A7381" w:rsidP="002A7381">
      <w:pPr>
        <w:rPr>
          <w:color w:val="0000FF"/>
          <w:sz w:val="18"/>
          <w:szCs w:val="18"/>
          <w:u w:val="none"/>
        </w:rPr>
      </w:pPr>
    </w:p>
    <w:p w14:paraId="5AFFB0DA" w14:textId="68C56F36" w:rsidR="002A7381" w:rsidRDefault="002A7381" w:rsidP="002A7381">
      <w:pPr>
        <w:rPr>
          <w:color w:val="0000FF"/>
          <w:sz w:val="18"/>
          <w:szCs w:val="18"/>
          <w:u w:val="none"/>
        </w:rPr>
      </w:pPr>
      <w:r>
        <w:rPr>
          <w:rFonts w:hint="eastAsia"/>
          <w:color w:val="0000FF"/>
          <w:sz w:val="18"/>
          <w:szCs w:val="18"/>
          <w:u w:val="none"/>
        </w:rPr>
        <w:t>注：本方案适用于</w:t>
      </w:r>
      <w:r>
        <w:rPr>
          <w:rFonts w:hint="eastAsia"/>
          <w:color w:val="0000FF"/>
          <w:sz w:val="18"/>
          <w:szCs w:val="18"/>
          <w:u w:val="none"/>
        </w:rPr>
        <w:t>**</w:t>
      </w:r>
      <w:r>
        <w:rPr>
          <w:rFonts w:hint="eastAsia"/>
          <w:color w:val="0000FF"/>
          <w:sz w:val="18"/>
          <w:szCs w:val="18"/>
          <w:u w:val="none"/>
        </w:rPr>
        <w:t>学院</w:t>
      </w:r>
      <w:r>
        <w:rPr>
          <w:rFonts w:hint="eastAsia"/>
          <w:color w:val="0000FF"/>
          <w:sz w:val="18"/>
          <w:szCs w:val="18"/>
          <w:u w:val="none"/>
        </w:rPr>
        <w:t>***</w:t>
      </w:r>
      <w:r>
        <w:rPr>
          <w:rFonts w:hint="eastAsia"/>
          <w:color w:val="0000FF"/>
          <w:sz w:val="18"/>
          <w:szCs w:val="18"/>
          <w:u w:val="none"/>
        </w:rPr>
        <w:t>专业学位类别</w:t>
      </w:r>
      <w:r>
        <w:rPr>
          <w:rFonts w:hint="eastAsia"/>
          <w:color w:val="0000FF"/>
          <w:sz w:val="18"/>
          <w:szCs w:val="18"/>
          <w:u w:val="none"/>
        </w:rPr>
        <w:t>*</w:t>
      </w:r>
    </w:p>
    <w:p w14:paraId="1E30879E" w14:textId="182BD7E3" w:rsidR="002A7381" w:rsidRDefault="002A7381" w:rsidP="002A7381">
      <w:pPr>
        <w:rPr>
          <w:color w:val="0000FF"/>
          <w:sz w:val="18"/>
          <w:szCs w:val="18"/>
          <w:u w:val="none"/>
        </w:rPr>
      </w:pPr>
      <w:r>
        <w:rPr>
          <w:rFonts w:hint="eastAsia"/>
          <w:color w:val="0000FF"/>
          <w:sz w:val="18"/>
          <w:szCs w:val="18"/>
          <w:u w:val="none"/>
        </w:rPr>
        <w:t>（同一个专业学位类别，在不同学院适用不同培养方案时标注；适用同</w:t>
      </w:r>
      <w:proofErr w:type="gramStart"/>
      <w:r>
        <w:rPr>
          <w:rFonts w:hint="eastAsia"/>
          <w:color w:val="0000FF"/>
          <w:sz w:val="18"/>
          <w:szCs w:val="18"/>
          <w:u w:val="none"/>
        </w:rPr>
        <w:t>一培养</w:t>
      </w:r>
      <w:proofErr w:type="gramEnd"/>
      <w:r>
        <w:rPr>
          <w:rFonts w:hint="eastAsia"/>
          <w:color w:val="0000FF"/>
          <w:sz w:val="18"/>
          <w:szCs w:val="18"/>
          <w:u w:val="none"/>
        </w:rPr>
        <w:t>方案时，无需标注，请直接删除这一段表述）</w:t>
      </w:r>
    </w:p>
    <w:p w14:paraId="3FD03F19" w14:textId="77777777" w:rsidR="00B469F9" w:rsidRDefault="00B469F9">
      <w:pPr>
        <w:rPr>
          <w:b/>
          <w:u w:val="none"/>
        </w:rPr>
      </w:pPr>
    </w:p>
    <w:p w14:paraId="33116AEA" w14:textId="77777777" w:rsidR="00B469F9" w:rsidRDefault="00CF17AC">
      <w:pPr>
        <w:spacing w:line="360" w:lineRule="exact"/>
        <w:rPr>
          <w:b/>
          <w:bCs/>
          <w:u w:val="none"/>
        </w:rPr>
      </w:pPr>
      <w:r>
        <w:rPr>
          <w:rFonts w:hint="eastAsia"/>
          <w:b/>
          <w:bCs/>
          <w:u w:val="none"/>
        </w:rPr>
        <w:t>一、培养目标与要求</w:t>
      </w:r>
    </w:p>
    <w:p w14:paraId="3E3F5BC3" w14:textId="77777777" w:rsidR="00B469F9" w:rsidRDefault="00CF17AC">
      <w:pPr>
        <w:widowControl/>
        <w:shd w:val="clear" w:color="auto" w:fill="FFFFFF"/>
        <w:spacing w:line="360" w:lineRule="exact"/>
        <w:ind w:firstLine="414"/>
        <w:jc w:val="left"/>
        <w:rPr>
          <w:b/>
          <w:bCs/>
          <w:sz w:val="21"/>
          <w:szCs w:val="21"/>
          <w:u w:val="none"/>
        </w:rPr>
      </w:pPr>
      <w:r>
        <w:rPr>
          <w:rFonts w:hint="eastAsia"/>
          <w:b/>
          <w:bCs/>
          <w:sz w:val="21"/>
          <w:szCs w:val="21"/>
          <w:u w:val="none"/>
        </w:rPr>
        <w:t>培养目标</w:t>
      </w:r>
    </w:p>
    <w:p w14:paraId="1FB02FFE" w14:textId="0A10ED40" w:rsidR="00B469F9" w:rsidRPr="004C493F" w:rsidRDefault="00CF17AC">
      <w:pPr>
        <w:widowControl/>
        <w:shd w:val="clear" w:color="auto" w:fill="FFFFFF"/>
        <w:spacing w:line="360" w:lineRule="exact"/>
        <w:ind w:firstLine="414"/>
        <w:jc w:val="left"/>
        <w:rPr>
          <w:rFonts w:ascii="宋体" w:hAnsi="宋体" w:cs="宋体"/>
          <w:color w:val="auto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电子信息工程领域专业博士结合重大科技工程项目，培养德才兼备，</w:t>
      </w:r>
      <w:r>
        <w:rPr>
          <w:rFonts w:ascii="宋体" w:hAnsi="宋体" w:cs="宋体" w:hint="eastAsia"/>
          <w:color w:val="333333"/>
          <w:sz w:val="21"/>
          <w:szCs w:val="21"/>
          <w:u w:val="none"/>
        </w:rPr>
        <w:t>具有国际化视野、组织才能、</w:t>
      </w:r>
      <w:r>
        <w:rPr>
          <w:rFonts w:hint="eastAsia"/>
          <w:sz w:val="21"/>
          <w:szCs w:val="21"/>
          <w:u w:val="none"/>
        </w:rPr>
        <w:t>创新能力和团队协作精神，从事</w:t>
      </w:r>
      <w:r w:rsidRPr="004C493F">
        <w:rPr>
          <w:rFonts w:hint="eastAsia"/>
          <w:color w:val="auto"/>
          <w:sz w:val="21"/>
          <w:szCs w:val="21"/>
          <w:u w:val="none"/>
        </w:rPr>
        <w:t>航空航天</w:t>
      </w:r>
      <w:r w:rsidR="000F503A" w:rsidRPr="004C493F">
        <w:rPr>
          <w:rFonts w:hint="eastAsia"/>
          <w:color w:val="auto"/>
          <w:sz w:val="21"/>
          <w:szCs w:val="21"/>
          <w:u w:val="none"/>
        </w:rPr>
        <w:t>、国防军工等行业</w:t>
      </w:r>
      <w:r w:rsidRPr="004C493F">
        <w:rPr>
          <w:rFonts w:hint="eastAsia"/>
          <w:color w:val="auto"/>
          <w:sz w:val="21"/>
          <w:szCs w:val="21"/>
          <w:u w:val="none"/>
        </w:rPr>
        <w:t>电子信息领域工作的</w:t>
      </w:r>
      <w:r w:rsidRPr="004C493F">
        <w:rPr>
          <w:rFonts w:ascii="宋体" w:hAnsi="宋体" w:cs="宋体" w:hint="eastAsia"/>
          <w:color w:val="auto"/>
          <w:sz w:val="21"/>
          <w:szCs w:val="21"/>
          <w:u w:val="none"/>
        </w:rPr>
        <w:t>工程技术领军人才。</w:t>
      </w:r>
    </w:p>
    <w:p w14:paraId="452DE92E" w14:textId="77777777" w:rsidR="00B469F9" w:rsidRPr="004C493F" w:rsidRDefault="00CF17AC">
      <w:pPr>
        <w:widowControl/>
        <w:shd w:val="clear" w:color="auto" w:fill="FFFFFF"/>
        <w:spacing w:line="360" w:lineRule="exact"/>
        <w:ind w:firstLine="414"/>
        <w:jc w:val="left"/>
        <w:rPr>
          <w:b/>
          <w:bCs/>
          <w:color w:val="auto"/>
          <w:sz w:val="21"/>
          <w:szCs w:val="21"/>
          <w:u w:val="none"/>
        </w:rPr>
      </w:pPr>
      <w:r w:rsidRPr="004C493F">
        <w:rPr>
          <w:rFonts w:hint="eastAsia"/>
          <w:b/>
          <w:bCs/>
          <w:color w:val="auto"/>
          <w:sz w:val="21"/>
          <w:szCs w:val="21"/>
          <w:u w:val="none"/>
        </w:rPr>
        <w:t>培养要求</w:t>
      </w:r>
    </w:p>
    <w:p w14:paraId="0D57759C" w14:textId="6C1E786A" w:rsidR="00B469F9" w:rsidRPr="004C493F" w:rsidRDefault="00CF17AC">
      <w:pPr>
        <w:widowControl/>
        <w:shd w:val="clear" w:color="auto" w:fill="FFFFFF"/>
        <w:spacing w:line="360" w:lineRule="exact"/>
        <w:ind w:firstLine="414"/>
        <w:jc w:val="left"/>
        <w:rPr>
          <w:rFonts w:ascii="宋体" w:hAnsi="宋体" w:cs="宋体"/>
          <w:color w:val="auto"/>
          <w:sz w:val="21"/>
          <w:szCs w:val="21"/>
          <w:u w:val="none"/>
        </w:rPr>
      </w:pPr>
      <w:r w:rsidRPr="004C493F">
        <w:rPr>
          <w:rFonts w:hint="eastAsia"/>
          <w:color w:val="auto"/>
          <w:sz w:val="21"/>
          <w:szCs w:val="21"/>
          <w:u w:val="none"/>
        </w:rPr>
        <w:t>拥护中国共产党的领导，热爱祖国，品行端正，学风严谨，具有良好的科研道德和敬业精神；掌握电子信息领域坚实宽广的基础理论和系统深入的专门知识，具备技术创新、组织研究开发、解决复杂工程技术问题等能力；具有责任意识、创新精神、国际视野和人文情怀，能够胜任</w:t>
      </w:r>
      <w:r w:rsidR="000F503A" w:rsidRPr="004C493F">
        <w:rPr>
          <w:rFonts w:hint="eastAsia"/>
          <w:color w:val="auto"/>
          <w:sz w:val="21"/>
          <w:szCs w:val="21"/>
          <w:u w:val="none"/>
        </w:rPr>
        <w:t>航空航天、国防军工等行业</w:t>
      </w:r>
      <w:r w:rsidRPr="004C493F">
        <w:rPr>
          <w:rFonts w:hint="eastAsia"/>
          <w:color w:val="auto"/>
          <w:sz w:val="21"/>
          <w:szCs w:val="21"/>
          <w:u w:val="none"/>
        </w:rPr>
        <w:t>电子信息相关工程领域的组织、领导、设计与开发工作。</w:t>
      </w:r>
    </w:p>
    <w:p w14:paraId="6F47AAB9" w14:textId="77777777" w:rsidR="00B469F9" w:rsidRPr="000F503A" w:rsidRDefault="00B469F9">
      <w:pPr>
        <w:rPr>
          <w:b/>
          <w:bCs/>
          <w:color w:val="FF0000"/>
          <w:u w:val="none"/>
        </w:rPr>
      </w:pPr>
    </w:p>
    <w:p w14:paraId="2B6D7F3B" w14:textId="77777777" w:rsidR="00B469F9" w:rsidRPr="004C493F" w:rsidRDefault="00CF17AC">
      <w:pPr>
        <w:rPr>
          <w:b/>
          <w:bCs/>
          <w:color w:val="auto"/>
          <w:sz w:val="10"/>
          <w:u w:val="none"/>
        </w:rPr>
      </w:pPr>
      <w:r w:rsidRPr="004C493F">
        <w:rPr>
          <w:rFonts w:hint="eastAsia"/>
          <w:b/>
          <w:bCs/>
          <w:color w:val="auto"/>
          <w:u w:val="none"/>
        </w:rPr>
        <w:t>二、</w:t>
      </w:r>
      <w:r w:rsidRPr="004C493F">
        <w:rPr>
          <w:b/>
          <w:bCs/>
          <w:color w:val="auto"/>
          <w:u w:val="none"/>
        </w:rPr>
        <w:t>研究方向</w:t>
      </w:r>
    </w:p>
    <w:p w14:paraId="22B6D65F" w14:textId="77777777" w:rsidR="00B469F9" w:rsidRDefault="00B469F9">
      <w:pPr>
        <w:rPr>
          <w:rFonts w:eastAsia="黑体"/>
          <w:color w:val="FF0000"/>
          <w:sz w:val="10"/>
          <w:u w:val="none"/>
        </w:rPr>
      </w:pPr>
    </w:p>
    <w:tbl>
      <w:tblPr>
        <w:tblW w:w="96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209"/>
        <w:gridCol w:w="6759"/>
      </w:tblGrid>
      <w:tr w:rsidR="00B469F9" w14:paraId="7C57542D" w14:textId="77777777">
        <w:trPr>
          <w:trHeight w:val="567"/>
          <w:tblHeader/>
          <w:jc w:val="center"/>
        </w:trPr>
        <w:tc>
          <w:tcPr>
            <w:tcW w:w="680" w:type="dxa"/>
            <w:vAlign w:val="center"/>
          </w:tcPr>
          <w:p w14:paraId="5B4ACF7B" w14:textId="77777777" w:rsidR="00B469F9" w:rsidRDefault="00CF17AC">
            <w:pPr>
              <w:spacing w:line="300" w:lineRule="exact"/>
              <w:jc w:val="center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  <w:r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序号</w:t>
            </w:r>
          </w:p>
        </w:tc>
        <w:tc>
          <w:tcPr>
            <w:tcW w:w="2209" w:type="dxa"/>
            <w:vAlign w:val="center"/>
          </w:tcPr>
          <w:p w14:paraId="60067AC6" w14:textId="77777777" w:rsidR="00B469F9" w:rsidRDefault="00CF17AC">
            <w:pPr>
              <w:spacing w:line="300" w:lineRule="exact"/>
              <w:jc w:val="center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  <w:r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研究方向</w:t>
            </w:r>
          </w:p>
        </w:tc>
        <w:tc>
          <w:tcPr>
            <w:tcW w:w="6759" w:type="dxa"/>
            <w:vAlign w:val="center"/>
          </w:tcPr>
          <w:p w14:paraId="73A0D6A4" w14:textId="77777777" w:rsidR="00B469F9" w:rsidRDefault="00CF17AC">
            <w:pPr>
              <w:spacing w:line="300" w:lineRule="exact"/>
              <w:jc w:val="center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本方向</w:t>
            </w:r>
            <w:proofErr w:type="gramEnd"/>
            <w:r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的主要研究内容</w:t>
            </w:r>
          </w:p>
        </w:tc>
      </w:tr>
      <w:tr w:rsidR="00B469F9" w14:paraId="683330E1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3D453344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09" w:type="dxa"/>
            <w:vAlign w:val="center"/>
          </w:tcPr>
          <w:p w14:paraId="22CC875B" w14:textId="77777777" w:rsidR="00B469F9" w:rsidRDefault="00CF17AC">
            <w:pPr>
              <w:widowControl/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无线通信技术</w:t>
            </w:r>
          </w:p>
        </w:tc>
        <w:tc>
          <w:tcPr>
            <w:tcW w:w="6759" w:type="dxa"/>
            <w:vAlign w:val="center"/>
          </w:tcPr>
          <w:p w14:paraId="1B7164C2" w14:textId="77777777" w:rsidR="00B469F9" w:rsidRDefault="00CF17AC">
            <w:pPr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无线信道建模，空时编码与空间复用，大规模</w:t>
            </w:r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t>MIMO，无线资源管理，合作通信，压缩感知，移动通信，无线通信网，扩频通信和多址接入技术，调制理论，软件无线电，认知无线电，无线定位，网络协议，信源编码理论，信道编码理论，网络编码，语音信号压缩与处理，射频技术</w:t>
            </w:r>
          </w:p>
        </w:tc>
      </w:tr>
      <w:tr w:rsidR="00B469F9" w14:paraId="463F19D0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0EE70FBE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209" w:type="dxa"/>
            <w:vAlign w:val="center"/>
          </w:tcPr>
          <w:p w14:paraId="5153A3FF" w14:textId="77777777" w:rsidR="00B469F9" w:rsidRDefault="00CF17AC">
            <w:pPr>
              <w:widowControl/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雷达目标特性与雷达成像</w:t>
            </w:r>
          </w:p>
        </w:tc>
        <w:tc>
          <w:tcPr>
            <w:tcW w:w="6759" w:type="dxa"/>
            <w:vAlign w:val="center"/>
          </w:tcPr>
          <w:p w14:paraId="10C73B6A" w14:textId="77777777" w:rsidR="00B469F9" w:rsidRDefault="00CF17A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雷达目标特性分析，雷达目标特征控制，雷达系统理论与技术，雷达成像技术，雷达图像处理</w:t>
            </w:r>
          </w:p>
        </w:tc>
      </w:tr>
      <w:tr w:rsidR="00B469F9" w14:paraId="44F584E2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7DCE2543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09" w:type="dxa"/>
            <w:vAlign w:val="center"/>
          </w:tcPr>
          <w:p w14:paraId="68788056" w14:textId="77777777" w:rsidR="00B469F9" w:rsidRDefault="00CF17AC">
            <w:pPr>
              <w:widowControl/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电子系统设计及集成</w:t>
            </w:r>
          </w:p>
        </w:tc>
        <w:tc>
          <w:tcPr>
            <w:tcW w:w="6759" w:type="dxa"/>
            <w:vAlign w:val="center"/>
          </w:tcPr>
          <w:p w14:paraId="71E04CF7" w14:textId="77777777" w:rsidR="00B469F9" w:rsidRDefault="00CF17AC">
            <w:pPr>
              <w:spacing w:line="300" w:lineRule="exact"/>
              <w:jc w:val="lef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无线接收系统、无线发射系统，天线系统，电磁环境预估与电子设备的抗干扰技术，射频前端设计，射频系统半实物仿真，电子系统集成与专用集成电路设计，片上网络（</w:t>
            </w:r>
            <w:proofErr w:type="spellStart"/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t>NoC</w:t>
            </w:r>
            <w:proofErr w:type="spell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），</w:t>
            </w:r>
            <w:proofErr w:type="gramStart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多核片上</w:t>
            </w:r>
            <w:proofErr w:type="gram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系统（</w:t>
            </w:r>
            <w:proofErr w:type="spellStart"/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t>MPSoC</w:t>
            </w:r>
            <w:proofErr w:type="spell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），信息安全芯片研究与设计，仪器仪表系统设计，无损检测技术，微波与光波相互作用的物理机理，微波光子信号处理，微波光子集成器件，</w:t>
            </w:r>
            <w:proofErr w:type="gramStart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光载无线</w:t>
            </w:r>
            <w:proofErr w:type="gram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系统</w:t>
            </w:r>
          </w:p>
        </w:tc>
      </w:tr>
      <w:tr w:rsidR="00B469F9" w14:paraId="4B5DF604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19F7B456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209" w:type="dxa"/>
            <w:vAlign w:val="center"/>
          </w:tcPr>
          <w:p w14:paraId="4ECDFFBD" w14:textId="77777777" w:rsidR="00B469F9" w:rsidRDefault="00CF17AC">
            <w:pPr>
              <w:widowControl/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信息获取与处理</w:t>
            </w:r>
          </w:p>
        </w:tc>
        <w:tc>
          <w:tcPr>
            <w:tcW w:w="6759" w:type="dxa"/>
            <w:vAlign w:val="center"/>
          </w:tcPr>
          <w:p w14:paraId="4FD8CDDA" w14:textId="77777777" w:rsidR="00B469F9" w:rsidRDefault="00CF17A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雷达信号检测与处理、电子侦察、参数估计、自适应滤波、自动目标识别技术，阵列信号处理，多维信号处理，波束形成，波</w:t>
            </w:r>
            <w:proofErr w:type="gramStart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达方向</w:t>
            </w:r>
            <w:proofErr w:type="gram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估计，声场定位；图像处理与编码，图像分析与识别，视频压缩与多媒体通信，目标检测与跟踪，网络信息安全（数字水印与生物特征身份认证），图像理解与计算机视觉</w:t>
            </w:r>
          </w:p>
        </w:tc>
      </w:tr>
      <w:tr w:rsidR="00B469F9" w14:paraId="51B20E4E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6EB3DEC7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2209" w:type="dxa"/>
            <w:vAlign w:val="center"/>
          </w:tcPr>
          <w:p w14:paraId="057664A5" w14:textId="77777777" w:rsidR="00B469F9" w:rsidRDefault="00CF17AC">
            <w:pPr>
              <w:spacing w:line="300" w:lineRule="exact"/>
              <w:rPr>
                <w:rFonts w:ascii="宋体" w:hAnsi="宋体" w:cs="宋体"/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Cs/>
                <w:color w:val="auto"/>
                <w:sz w:val="21"/>
                <w:szCs w:val="21"/>
                <w:u w:val="none"/>
              </w:rPr>
              <w:t>遥感信息处理与应用</w:t>
            </w:r>
          </w:p>
        </w:tc>
        <w:tc>
          <w:tcPr>
            <w:tcW w:w="6759" w:type="dxa"/>
            <w:vAlign w:val="center"/>
          </w:tcPr>
          <w:p w14:paraId="29FFB43B" w14:textId="77777777" w:rsidR="00B469F9" w:rsidRDefault="00CF17AC">
            <w:pPr>
              <w:spacing w:line="300" w:lineRule="exact"/>
              <w:jc w:val="left"/>
              <w:rPr>
                <w:rFonts w:ascii="宋体" w:hAnsi="宋体" w:cs="宋体"/>
                <w:bCs/>
                <w:color w:val="auto"/>
                <w:spacing w:val="-2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Cs/>
                <w:color w:val="auto"/>
                <w:spacing w:val="-2"/>
                <w:sz w:val="21"/>
                <w:szCs w:val="21"/>
                <w:u w:val="none"/>
              </w:rPr>
              <w:t>遥感成像机理与定量反演、高精度几何校正、辐射定标、海洋水色遥感、激光雷达及数据处理、视频遥感图像分析、多源遥感信息融合、超分辨率重建、复杂场景目标识别</w:t>
            </w:r>
          </w:p>
        </w:tc>
      </w:tr>
      <w:tr w:rsidR="00B469F9" w14:paraId="6C989987" w14:textId="77777777">
        <w:trPr>
          <w:trHeight w:val="567"/>
          <w:jc w:val="center"/>
        </w:trPr>
        <w:tc>
          <w:tcPr>
            <w:tcW w:w="680" w:type="dxa"/>
            <w:vAlign w:val="center"/>
          </w:tcPr>
          <w:p w14:paraId="36DB9C21" w14:textId="77777777" w:rsidR="00B469F9" w:rsidRDefault="00CF17AC">
            <w:pPr>
              <w:pStyle w:val="aff3"/>
              <w:spacing w:line="30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2209" w:type="dxa"/>
            <w:vAlign w:val="center"/>
          </w:tcPr>
          <w:p w14:paraId="22017701" w14:textId="77777777" w:rsidR="00B469F9" w:rsidRDefault="00CF17AC">
            <w:pPr>
              <w:spacing w:line="300" w:lineRule="exac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控制、导航与健康管理</w:t>
            </w:r>
          </w:p>
        </w:tc>
        <w:tc>
          <w:tcPr>
            <w:tcW w:w="6759" w:type="dxa"/>
            <w:vAlign w:val="center"/>
          </w:tcPr>
          <w:p w14:paraId="2D3F331D" w14:textId="77777777" w:rsidR="00B469F9" w:rsidRDefault="00CF17AC">
            <w:pPr>
              <w:spacing w:line="300" w:lineRule="exact"/>
              <w:jc w:val="lef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飞行综合控制工程，飞行器制导技术应用，捷联惯性导航技术应用，卫星定位与导航技术应用</w:t>
            </w:r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t xml:space="preserve">, </w:t>
            </w:r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航天器轨道优化与定轨技术应用，航天器高精度姿态控制技术应用，非线性系统控制工程，混杂系统控制工程，网络化系统控制工程</w:t>
            </w:r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t>,航空火控系统综合工程，系统决策与优化技术应用，系统故障检测与容错控制技术应用，飞行器故障诊断与重构控制技术应用，</w:t>
            </w:r>
            <w:r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  <w:lastRenderedPageBreak/>
              <w:t>飞行器健康管理技术应用，多</w:t>
            </w:r>
            <w:proofErr w:type="gramStart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源信息</w:t>
            </w:r>
            <w:proofErr w:type="gramEnd"/>
            <w:r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获取与融合技术应用，图像处理与目标跟踪技术应用</w:t>
            </w:r>
          </w:p>
        </w:tc>
      </w:tr>
    </w:tbl>
    <w:p w14:paraId="07A8D31B" w14:textId="77777777" w:rsidR="00B469F9" w:rsidRDefault="00B469F9">
      <w:pPr>
        <w:ind w:firstLineChars="50" w:firstLine="141"/>
        <w:rPr>
          <w:b/>
          <w:bCs/>
          <w:u w:val="none"/>
        </w:rPr>
      </w:pPr>
    </w:p>
    <w:p w14:paraId="72B76934" w14:textId="77777777" w:rsidR="00B469F9" w:rsidRDefault="00CF17AC">
      <w:pPr>
        <w:numPr>
          <w:ilvl w:val="0"/>
          <w:numId w:val="11"/>
        </w:numPr>
        <w:rPr>
          <w:b/>
          <w:bCs/>
          <w:u w:val="none"/>
        </w:rPr>
      </w:pPr>
      <w:r>
        <w:rPr>
          <w:b/>
          <w:bCs/>
          <w:u w:val="none"/>
        </w:rPr>
        <w:t>学分要求</w:t>
      </w: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44"/>
        <w:gridCol w:w="1077"/>
        <w:gridCol w:w="1361"/>
        <w:gridCol w:w="1417"/>
        <w:gridCol w:w="1531"/>
        <w:gridCol w:w="1077"/>
        <w:gridCol w:w="1531"/>
      </w:tblGrid>
      <w:tr w:rsidR="00B469F9" w14:paraId="3DD958F8" w14:textId="77777777" w:rsidTr="00F536DB">
        <w:trPr>
          <w:cantSplit/>
          <w:trHeight w:hRule="exact" w:val="624"/>
          <w:jc w:val="center"/>
        </w:trPr>
        <w:tc>
          <w:tcPr>
            <w:tcW w:w="1644" w:type="dxa"/>
            <w:vAlign w:val="center"/>
          </w:tcPr>
          <w:p w14:paraId="5888E300" w14:textId="77777777" w:rsidR="00B469F9" w:rsidRPr="00F536DB" w:rsidRDefault="00CF17AC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课程类别</w:t>
            </w:r>
          </w:p>
        </w:tc>
        <w:tc>
          <w:tcPr>
            <w:tcW w:w="1077" w:type="dxa"/>
            <w:vAlign w:val="center"/>
          </w:tcPr>
          <w:p w14:paraId="16795ACF" w14:textId="77777777" w:rsidR="00B469F9" w:rsidRPr="00F536DB" w:rsidRDefault="00CF17AC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sz w:val="21"/>
                <w:szCs w:val="21"/>
                <w:u w:val="none"/>
              </w:rPr>
              <w:t>基础课程</w:t>
            </w:r>
          </w:p>
          <w:p w14:paraId="489D740A" w14:textId="77777777" w:rsidR="00B469F9" w:rsidRPr="00F536DB" w:rsidRDefault="00CF17AC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（</w:t>
            </w:r>
            <w:r w:rsidRPr="00F536DB">
              <w:rPr>
                <w:b/>
                <w:sz w:val="21"/>
                <w:szCs w:val="21"/>
                <w:u w:val="none"/>
              </w:rPr>
              <w:t>A</w:t>
            </w: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类）</w:t>
            </w:r>
          </w:p>
        </w:tc>
        <w:tc>
          <w:tcPr>
            <w:tcW w:w="1361" w:type="dxa"/>
            <w:vAlign w:val="center"/>
          </w:tcPr>
          <w:p w14:paraId="5BF9ADF9" w14:textId="77777777" w:rsidR="00F536DB" w:rsidRPr="00F536DB" w:rsidRDefault="00CF17AC" w:rsidP="00F536DB">
            <w:pPr>
              <w:jc w:val="center"/>
              <w:rPr>
                <w:rFonts w:ascii="Calibri" w:hAnsi="Calibri"/>
                <w:b/>
                <w:spacing w:val="-10"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spacing w:val="-10"/>
                <w:sz w:val="21"/>
                <w:szCs w:val="21"/>
                <w:u w:val="none"/>
              </w:rPr>
              <w:t>专业核心课程</w:t>
            </w:r>
          </w:p>
          <w:p w14:paraId="61A3BC09" w14:textId="14941CA0" w:rsidR="00B469F9" w:rsidRPr="00F536DB" w:rsidRDefault="00CF17AC" w:rsidP="00F536DB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（</w:t>
            </w:r>
            <w:r w:rsidRPr="00F536DB">
              <w:rPr>
                <w:rFonts w:hint="eastAsia"/>
                <w:b/>
                <w:sz w:val="21"/>
                <w:szCs w:val="21"/>
                <w:u w:val="none"/>
              </w:rPr>
              <w:t>B</w:t>
            </w: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类）</w:t>
            </w:r>
          </w:p>
        </w:tc>
        <w:tc>
          <w:tcPr>
            <w:tcW w:w="1417" w:type="dxa"/>
            <w:vAlign w:val="center"/>
          </w:tcPr>
          <w:p w14:paraId="6171A253" w14:textId="77777777" w:rsidR="00B469F9" w:rsidRPr="00F536DB" w:rsidRDefault="00CF17AC">
            <w:pPr>
              <w:jc w:val="center"/>
              <w:rPr>
                <w:rFonts w:ascii="Calibri" w:hAnsi="Calibri"/>
                <w:b/>
                <w:spacing w:val="-10"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spacing w:val="-10"/>
                <w:sz w:val="21"/>
                <w:szCs w:val="21"/>
                <w:u w:val="none"/>
              </w:rPr>
              <w:t>实验实践</w:t>
            </w:r>
            <w:r w:rsidRPr="00F536DB">
              <w:rPr>
                <w:rFonts w:ascii="Calibri" w:hAnsi="Calibri"/>
                <w:b/>
                <w:spacing w:val="-10"/>
                <w:sz w:val="21"/>
                <w:szCs w:val="21"/>
                <w:u w:val="none"/>
              </w:rPr>
              <w:t>课</w:t>
            </w:r>
            <w:r w:rsidRPr="00F536DB">
              <w:rPr>
                <w:rFonts w:ascii="Calibri" w:hAnsi="Calibri" w:hint="eastAsia"/>
                <w:b/>
                <w:spacing w:val="-10"/>
                <w:sz w:val="21"/>
                <w:szCs w:val="21"/>
                <w:u w:val="none"/>
              </w:rPr>
              <w:t>程</w:t>
            </w:r>
          </w:p>
          <w:p w14:paraId="5F6D2A0F" w14:textId="77777777" w:rsidR="00B469F9" w:rsidRPr="00F536DB" w:rsidRDefault="00CF17AC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（</w:t>
            </w:r>
            <w:r w:rsidRPr="00F536DB">
              <w:rPr>
                <w:rFonts w:hint="eastAsia"/>
                <w:b/>
                <w:sz w:val="21"/>
                <w:szCs w:val="21"/>
                <w:u w:val="none"/>
              </w:rPr>
              <w:t>C</w:t>
            </w: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类）</w:t>
            </w:r>
          </w:p>
        </w:tc>
        <w:tc>
          <w:tcPr>
            <w:tcW w:w="1531" w:type="dxa"/>
            <w:vAlign w:val="center"/>
          </w:tcPr>
          <w:p w14:paraId="79F36E77" w14:textId="77777777" w:rsidR="00B469F9" w:rsidRPr="00F536DB" w:rsidRDefault="00CF17AC">
            <w:pPr>
              <w:jc w:val="center"/>
              <w:rPr>
                <w:rFonts w:ascii="Calibri" w:hAnsi="Calibri"/>
                <w:b/>
                <w:spacing w:val="-10"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bCs/>
                <w:sz w:val="21"/>
                <w:szCs w:val="21"/>
                <w:u w:val="none"/>
              </w:rPr>
              <w:t>任选</w:t>
            </w:r>
            <w:r w:rsidRPr="00F536DB">
              <w:rPr>
                <w:rFonts w:ascii="Calibri" w:hAnsi="Calibri"/>
                <w:b/>
                <w:bCs/>
                <w:sz w:val="21"/>
                <w:szCs w:val="21"/>
                <w:u w:val="none"/>
              </w:rPr>
              <w:t>课程</w:t>
            </w:r>
          </w:p>
        </w:tc>
        <w:tc>
          <w:tcPr>
            <w:tcW w:w="1077" w:type="dxa"/>
            <w:vAlign w:val="center"/>
          </w:tcPr>
          <w:p w14:paraId="0AE1D673" w14:textId="77777777" w:rsidR="00B469F9" w:rsidRPr="00F536DB" w:rsidRDefault="00CF17AC">
            <w:pPr>
              <w:jc w:val="center"/>
              <w:rPr>
                <w:rFonts w:ascii="Calibri" w:hAnsi="Calibri"/>
                <w:b/>
                <w:bCs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bCs/>
                <w:sz w:val="21"/>
                <w:szCs w:val="21"/>
                <w:u w:val="none"/>
              </w:rPr>
              <w:t>实践环节</w:t>
            </w:r>
          </w:p>
          <w:p w14:paraId="14ECC023" w14:textId="77777777" w:rsidR="00B469F9" w:rsidRPr="00F536DB" w:rsidRDefault="00CF17AC">
            <w:pPr>
              <w:jc w:val="center"/>
              <w:rPr>
                <w:rFonts w:ascii="Calibri" w:hAnsi="Calibri"/>
                <w:b/>
                <w:bCs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bCs/>
                <w:sz w:val="21"/>
                <w:szCs w:val="21"/>
                <w:u w:val="none"/>
              </w:rPr>
              <w:t>（</w:t>
            </w:r>
            <w:r w:rsidRPr="00F536DB">
              <w:rPr>
                <w:rFonts w:hint="eastAsia"/>
                <w:b/>
                <w:sz w:val="21"/>
                <w:szCs w:val="21"/>
                <w:u w:val="none"/>
              </w:rPr>
              <w:t>E</w:t>
            </w:r>
            <w:r w:rsidRPr="00F536DB">
              <w:rPr>
                <w:rFonts w:ascii="Calibri" w:hAnsi="Calibri" w:hint="eastAsia"/>
                <w:b/>
                <w:sz w:val="21"/>
                <w:szCs w:val="21"/>
                <w:u w:val="none"/>
              </w:rPr>
              <w:t>类</w:t>
            </w:r>
            <w:r w:rsidRPr="00F536DB">
              <w:rPr>
                <w:rFonts w:ascii="Calibri" w:hAnsi="Calibri" w:hint="eastAsia"/>
                <w:b/>
                <w:bCs/>
                <w:sz w:val="21"/>
                <w:szCs w:val="21"/>
                <w:u w:val="none"/>
              </w:rPr>
              <w:t>）</w:t>
            </w:r>
          </w:p>
        </w:tc>
        <w:tc>
          <w:tcPr>
            <w:tcW w:w="1531" w:type="dxa"/>
            <w:vAlign w:val="center"/>
          </w:tcPr>
          <w:p w14:paraId="5993C7B2" w14:textId="77777777" w:rsidR="00B469F9" w:rsidRPr="00F536DB" w:rsidRDefault="00CF17AC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sz w:val="21"/>
                <w:szCs w:val="21"/>
                <w:u w:val="none"/>
              </w:rPr>
              <w:t>总计</w:t>
            </w:r>
          </w:p>
          <w:p w14:paraId="1560CE5C" w14:textId="77777777" w:rsidR="00B469F9" w:rsidRPr="00F536DB" w:rsidRDefault="00CF17AC">
            <w:pPr>
              <w:jc w:val="center"/>
              <w:rPr>
                <w:rFonts w:ascii="Calibri" w:hAnsi="Calibri"/>
                <w:b/>
                <w:spacing w:val="-10"/>
                <w:sz w:val="21"/>
                <w:szCs w:val="21"/>
                <w:u w:val="none"/>
              </w:rPr>
            </w:pPr>
            <w:r w:rsidRPr="00F536DB">
              <w:rPr>
                <w:rFonts w:ascii="Calibri" w:hAnsi="Calibri" w:hint="eastAsia"/>
                <w:b/>
                <w:spacing w:val="-10"/>
                <w:sz w:val="15"/>
                <w:szCs w:val="15"/>
                <w:u w:val="none"/>
              </w:rPr>
              <w:t>（下限学分</w:t>
            </w:r>
            <w:r w:rsidRPr="00F536DB">
              <w:rPr>
                <w:rFonts w:ascii="Calibri" w:hAnsi="Calibri" w:hint="eastAsia"/>
                <w:b/>
                <w:spacing w:val="-10"/>
                <w:sz w:val="15"/>
                <w:szCs w:val="15"/>
                <w:u w:val="none"/>
              </w:rPr>
              <w:t>~</w:t>
            </w:r>
            <w:r w:rsidRPr="00F536DB">
              <w:rPr>
                <w:rFonts w:ascii="Calibri" w:hAnsi="Calibri" w:hint="eastAsia"/>
                <w:b/>
                <w:spacing w:val="-10"/>
                <w:sz w:val="15"/>
                <w:szCs w:val="15"/>
                <w:u w:val="none"/>
              </w:rPr>
              <w:t>上限学分）</w:t>
            </w:r>
          </w:p>
        </w:tc>
      </w:tr>
      <w:tr w:rsidR="002A7381" w14:paraId="2B4E0611" w14:textId="77777777" w:rsidTr="00F536DB">
        <w:trPr>
          <w:cantSplit/>
          <w:trHeight w:hRule="exact" w:val="624"/>
          <w:jc w:val="center"/>
        </w:trPr>
        <w:tc>
          <w:tcPr>
            <w:tcW w:w="1644" w:type="dxa"/>
            <w:vAlign w:val="center"/>
          </w:tcPr>
          <w:p w14:paraId="618E1377" w14:textId="6297AFD3" w:rsidR="002A7381" w:rsidRPr="00F536DB" w:rsidRDefault="002A7381">
            <w:pPr>
              <w:jc w:val="center"/>
              <w:rPr>
                <w:rFonts w:ascii="Calibri" w:hAnsi="Calibri"/>
                <w:b/>
                <w:sz w:val="21"/>
                <w:szCs w:val="21"/>
                <w:u w:val="none"/>
              </w:rPr>
            </w:pPr>
            <w:r>
              <w:rPr>
                <w:rFonts w:ascii="Calibri" w:hAnsi="Calibri" w:hint="eastAsia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硕士</w:t>
            </w:r>
            <w:r w:rsidRPr="00F536DB"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生学分要求</w:t>
            </w:r>
          </w:p>
        </w:tc>
        <w:tc>
          <w:tcPr>
            <w:tcW w:w="1077" w:type="dxa"/>
            <w:vAlign w:val="center"/>
          </w:tcPr>
          <w:p w14:paraId="228DB04C" w14:textId="79251D9E" w:rsidR="002A7381" w:rsidRPr="002A7381" w:rsidRDefault="002A7381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2A7381">
              <w:rPr>
                <w:rFonts w:hint="eastAsia"/>
                <w:color w:val="auto"/>
                <w:sz w:val="21"/>
                <w:szCs w:val="21"/>
                <w:u w:val="none"/>
              </w:rPr>
              <w:t>9</w:t>
            </w:r>
          </w:p>
        </w:tc>
        <w:tc>
          <w:tcPr>
            <w:tcW w:w="1361" w:type="dxa"/>
            <w:vAlign w:val="center"/>
          </w:tcPr>
          <w:p w14:paraId="30B114F3" w14:textId="5F466381" w:rsidR="002A7381" w:rsidRPr="002A7381" w:rsidRDefault="002A7381" w:rsidP="00F536DB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28339E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1.25pt" o:ole="">
                  <v:imagedata r:id="rId9" o:title=""/>
                </v:shape>
                <o:OLEObject Type="Embed" ProgID="Equation.3" ShapeID="_x0000_i1025" DrawAspect="Content" ObjectID="_1775660793" r:id="rId10"/>
              </w:object>
            </w:r>
            <w:r w:rsidRPr="002A7381"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</w:p>
        </w:tc>
        <w:tc>
          <w:tcPr>
            <w:tcW w:w="1417" w:type="dxa"/>
            <w:vAlign w:val="center"/>
          </w:tcPr>
          <w:p w14:paraId="147D70BE" w14:textId="180BCC5B" w:rsidR="002A7381" w:rsidRPr="002A7381" w:rsidRDefault="002A7381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50DF0D3D">
                <v:shape id="_x0000_i1026" type="#_x0000_t75" style="width:10.5pt;height:11.25pt" o:ole="">
                  <v:imagedata r:id="rId9" o:title=""/>
                </v:shape>
                <o:OLEObject Type="Embed" ProgID="Equation.3" ShapeID="_x0000_i1026" DrawAspect="Content" ObjectID="_1775660794" r:id="rId11"/>
              </w:object>
            </w:r>
            <w:r w:rsidRPr="005C3731">
              <w:rPr>
                <w:bCs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1531" w:type="dxa"/>
            <w:vAlign w:val="center"/>
          </w:tcPr>
          <w:p w14:paraId="6E1C5B62" w14:textId="77777777" w:rsidR="002A7381" w:rsidRDefault="002A7381" w:rsidP="002A7381">
            <w:pPr>
              <w:spacing w:line="200" w:lineRule="exact"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399579DD">
                <v:shape id="_x0000_i1027" type="#_x0000_t75" style="width:10.5pt;height:11.25pt" o:ole="">
                  <v:imagedata r:id="rId9" o:title=""/>
                </v:shape>
                <o:OLEObject Type="Embed" ProgID="Equation.3" ShapeID="_x0000_i1027" DrawAspect="Content" ObjectID="_1775660795" r:id="rId12"/>
              </w:object>
            </w:r>
            <w:r>
              <w:rPr>
                <w:rFonts w:hint="eastAsia"/>
                <w:bCs/>
                <w:color w:val="auto"/>
                <w:sz w:val="21"/>
                <w:szCs w:val="21"/>
                <w:u w:val="none"/>
              </w:rPr>
              <w:t>4</w:t>
            </w:r>
          </w:p>
          <w:p w14:paraId="2B5AE0EC" w14:textId="50EAA64D" w:rsidR="005A6656" w:rsidRPr="002A7381" w:rsidRDefault="005A6656" w:rsidP="002A7381">
            <w:pPr>
              <w:spacing w:line="20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bookmarkStart w:id="0" w:name="OLE_LINK1"/>
            <w:r>
              <w:rPr>
                <w:bCs/>
                <w:spacing w:val="-10"/>
                <w:sz w:val="15"/>
                <w:szCs w:val="15"/>
                <w:u w:val="none"/>
              </w:rPr>
              <w:t>（除</w:t>
            </w:r>
            <w:r>
              <w:rPr>
                <w:bCs/>
                <w:spacing w:val="-10"/>
                <w:sz w:val="15"/>
                <w:szCs w:val="15"/>
                <w:u w:val="none"/>
              </w:rPr>
              <w:t>7A</w:t>
            </w:r>
            <w:r>
              <w:rPr>
                <w:bCs/>
                <w:spacing w:val="-10"/>
                <w:sz w:val="15"/>
                <w:szCs w:val="15"/>
                <w:u w:val="none"/>
              </w:rPr>
              <w:t>、</w:t>
            </w:r>
            <w:r>
              <w:rPr>
                <w:bCs/>
                <w:spacing w:val="-10"/>
                <w:sz w:val="15"/>
                <w:szCs w:val="15"/>
                <w:u w:val="none"/>
              </w:rPr>
              <w:t>8A</w:t>
            </w:r>
            <w:r>
              <w:rPr>
                <w:bCs/>
                <w:spacing w:val="-10"/>
                <w:sz w:val="15"/>
                <w:szCs w:val="15"/>
                <w:u w:val="none"/>
              </w:rPr>
              <w:t>类外各类）</w:t>
            </w:r>
            <w:bookmarkEnd w:id="0"/>
          </w:p>
        </w:tc>
        <w:tc>
          <w:tcPr>
            <w:tcW w:w="1077" w:type="dxa"/>
            <w:vAlign w:val="center"/>
          </w:tcPr>
          <w:p w14:paraId="5873848A" w14:textId="6931532B" w:rsidR="002A7381" w:rsidRPr="002A7381" w:rsidRDefault="002A7381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7</w:t>
            </w:r>
          </w:p>
        </w:tc>
        <w:tc>
          <w:tcPr>
            <w:tcW w:w="1531" w:type="dxa"/>
            <w:vAlign w:val="center"/>
          </w:tcPr>
          <w:p w14:paraId="62B094EC" w14:textId="5A65801E" w:rsidR="002A7381" w:rsidRPr="002A7381" w:rsidRDefault="002A7381" w:rsidP="002A7381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28</w:t>
            </w:r>
            <w:r w:rsidRPr="005C3731">
              <w:rPr>
                <w:color w:val="auto"/>
                <w:sz w:val="21"/>
                <w:szCs w:val="21"/>
                <w:u w:val="none"/>
              </w:rPr>
              <w:t>~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</w:t>
            </w:r>
          </w:p>
        </w:tc>
      </w:tr>
      <w:tr w:rsidR="004C493F" w:rsidRPr="004C493F" w14:paraId="3562117D" w14:textId="77777777" w:rsidTr="00F536DB">
        <w:trPr>
          <w:cantSplit/>
          <w:trHeight w:hRule="exact" w:val="567"/>
          <w:jc w:val="center"/>
        </w:trPr>
        <w:tc>
          <w:tcPr>
            <w:tcW w:w="1644" w:type="dxa"/>
            <w:vAlign w:val="center"/>
          </w:tcPr>
          <w:p w14:paraId="5636E8C0" w14:textId="77777777" w:rsidR="00B469F9" w:rsidRPr="00F536DB" w:rsidRDefault="00CF17AC">
            <w:pPr>
              <w:jc w:val="center"/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</w:pPr>
            <w:r w:rsidRPr="00F536DB"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博士生学分要求</w:t>
            </w:r>
          </w:p>
        </w:tc>
        <w:tc>
          <w:tcPr>
            <w:tcW w:w="1077" w:type="dxa"/>
            <w:vAlign w:val="center"/>
          </w:tcPr>
          <w:p w14:paraId="138BF29B" w14:textId="761F4EE9" w:rsidR="00B469F9" w:rsidRPr="005C3731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5</w:t>
            </w:r>
          </w:p>
        </w:tc>
        <w:tc>
          <w:tcPr>
            <w:tcW w:w="1361" w:type="dxa"/>
            <w:vAlign w:val="center"/>
          </w:tcPr>
          <w:p w14:paraId="7AE6EA83" w14:textId="77777777" w:rsidR="00B469F9" w:rsidRPr="005C3731" w:rsidRDefault="00CF17AC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088B6358">
                <v:shape id="_x0000_i1028" type="#_x0000_t75" style="width:10.5pt;height:11.25pt" o:ole="">
                  <v:imagedata r:id="rId9" o:title=""/>
                </v:shape>
                <o:OLEObject Type="Embed" ProgID="Equation.3" ShapeID="_x0000_i1028" DrawAspect="Content" ObjectID="_1775660796" r:id="rId13"/>
              </w:object>
            </w:r>
            <w:r w:rsidRPr="005C3731">
              <w:rPr>
                <w:color w:val="auto"/>
                <w:sz w:val="21"/>
                <w:szCs w:val="21"/>
                <w:u w:val="none"/>
              </w:rPr>
              <w:t>3</w:t>
            </w:r>
          </w:p>
        </w:tc>
        <w:tc>
          <w:tcPr>
            <w:tcW w:w="1417" w:type="dxa"/>
            <w:vAlign w:val="center"/>
          </w:tcPr>
          <w:p w14:paraId="07BFAB5D" w14:textId="77777777" w:rsidR="00B469F9" w:rsidRPr="005C3731" w:rsidRDefault="00CF17AC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color w:val="auto"/>
                <w:sz w:val="21"/>
                <w:szCs w:val="21"/>
                <w:u w:val="none"/>
              </w:rPr>
              <w:t>--</w:t>
            </w:r>
          </w:p>
        </w:tc>
        <w:tc>
          <w:tcPr>
            <w:tcW w:w="1531" w:type="dxa"/>
            <w:vAlign w:val="center"/>
          </w:tcPr>
          <w:p w14:paraId="5F1DC75B" w14:textId="23596F27" w:rsidR="00B469F9" w:rsidRPr="005C3731" w:rsidRDefault="00CF17AC">
            <w:pPr>
              <w:spacing w:line="20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666EE349">
                <v:shape id="_x0000_i1029" type="#_x0000_t75" style="width:10.5pt;height:11.25pt" o:ole="">
                  <v:imagedata r:id="rId9" o:title=""/>
                </v:shape>
                <o:OLEObject Type="Embed" ProgID="Equation.3" ShapeID="_x0000_i1029" DrawAspect="Content" ObjectID="_1775660797" r:id="rId14"/>
              </w:object>
            </w:r>
            <w:r w:rsidR="00C8602D">
              <w:rPr>
                <w:rFonts w:hint="eastAsia"/>
                <w:bCs/>
                <w:color w:val="auto"/>
                <w:sz w:val="21"/>
                <w:szCs w:val="21"/>
                <w:u w:val="none"/>
              </w:rPr>
              <w:t>4</w:t>
            </w:r>
          </w:p>
          <w:p w14:paraId="1475CD38" w14:textId="3909F4E6" w:rsidR="00B469F9" w:rsidRPr="005A6656" w:rsidRDefault="00CF17AC" w:rsidP="00C8602D">
            <w:pPr>
              <w:spacing w:line="200" w:lineRule="exact"/>
              <w:jc w:val="center"/>
              <w:rPr>
                <w:color w:val="auto"/>
                <w:sz w:val="15"/>
                <w:szCs w:val="15"/>
                <w:u w:val="none"/>
              </w:rPr>
            </w:pPr>
            <w:r w:rsidRPr="005A6656">
              <w:rPr>
                <w:rFonts w:hint="eastAsia"/>
                <w:bCs/>
                <w:color w:val="auto"/>
                <w:sz w:val="15"/>
                <w:szCs w:val="15"/>
                <w:u w:val="none"/>
              </w:rPr>
              <w:t>（除</w:t>
            </w:r>
            <w:r w:rsidRPr="005A6656">
              <w:rPr>
                <w:bCs/>
                <w:color w:val="auto"/>
                <w:sz w:val="15"/>
                <w:szCs w:val="15"/>
                <w:u w:val="none"/>
              </w:rPr>
              <w:t>6A</w:t>
            </w:r>
            <w:r w:rsidRPr="005A6656">
              <w:rPr>
                <w:rFonts w:hint="eastAsia"/>
                <w:bCs/>
                <w:color w:val="auto"/>
                <w:sz w:val="15"/>
                <w:szCs w:val="15"/>
                <w:u w:val="none"/>
              </w:rPr>
              <w:t>类外各类）</w:t>
            </w:r>
          </w:p>
        </w:tc>
        <w:tc>
          <w:tcPr>
            <w:tcW w:w="1077" w:type="dxa"/>
            <w:vAlign w:val="center"/>
          </w:tcPr>
          <w:p w14:paraId="064EAB0C" w14:textId="77777777" w:rsidR="00B469F9" w:rsidRPr="005C3731" w:rsidRDefault="00CF17AC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sz w:val="21"/>
                <w:szCs w:val="21"/>
                <w:u w:val="none"/>
              </w:rPr>
              <w:t>5</w:t>
            </w:r>
          </w:p>
        </w:tc>
        <w:tc>
          <w:tcPr>
            <w:tcW w:w="1531" w:type="dxa"/>
            <w:vAlign w:val="center"/>
          </w:tcPr>
          <w:p w14:paraId="1304ACB3" w14:textId="3AD7890C" w:rsidR="00B469F9" w:rsidRPr="005C3731" w:rsidRDefault="00CF17AC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5C3731">
              <w:rPr>
                <w:color w:val="auto"/>
                <w:sz w:val="21"/>
                <w:szCs w:val="21"/>
                <w:u w:val="none"/>
              </w:rPr>
              <w:t>17~</w:t>
            </w:r>
            <w:r w:rsidR="00C8602D">
              <w:rPr>
                <w:rFonts w:hint="eastAsia"/>
                <w:color w:val="auto"/>
                <w:sz w:val="21"/>
                <w:szCs w:val="21"/>
                <w:u w:val="none"/>
              </w:rPr>
              <w:t>**</w:t>
            </w:r>
          </w:p>
        </w:tc>
      </w:tr>
      <w:tr w:rsidR="004C493F" w:rsidRPr="004C493F" w14:paraId="30118527" w14:textId="77777777" w:rsidTr="00C8602D">
        <w:trPr>
          <w:cantSplit/>
          <w:trHeight w:hRule="exact" w:val="686"/>
          <w:jc w:val="center"/>
        </w:trPr>
        <w:tc>
          <w:tcPr>
            <w:tcW w:w="1644" w:type="dxa"/>
            <w:vAlign w:val="center"/>
          </w:tcPr>
          <w:p w14:paraId="7145DE82" w14:textId="77777777" w:rsidR="00B469F9" w:rsidRDefault="00CF17AC">
            <w:pPr>
              <w:jc w:val="center"/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</w:pPr>
            <w:proofErr w:type="gramStart"/>
            <w:r w:rsidRPr="00F536DB">
              <w:rPr>
                <w:rFonts w:ascii="Calibri" w:hAnsi="Calibri" w:hint="eastAsia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直博生</w:t>
            </w:r>
            <w:proofErr w:type="gramEnd"/>
            <w:r w:rsidRPr="00F536DB"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学分要求</w:t>
            </w:r>
          </w:p>
          <w:p w14:paraId="0E45C6AC" w14:textId="3C72A2E8" w:rsidR="00C8602D" w:rsidRPr="00C8602D" w:rsidRDefault="00C8602D">
            <w:pPr>
              <w:jc w:val="center"/>
              <w:rPr>
                <w:rFonts w:ascii="Calibri" w:hAnsi="Calibri"/>
                <w:b/>
                <w:bCs/>
                <w:color w:val="auto"/>
                <w:spacing w:val="-6"/>
                <w:sz w:val="15"/>
                <w:szCs w:val="15"/>
                <w:u w:val="none"/>
              </w:rPr>
            </w:pPr>
            <w:r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（</w:t>
            </w:r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非工程</w:t>
            </w:r>
            <w:proofErr w:type="gramStart"/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硕</w:t>
            </w:r>
            <w:proofErr w:type="gramEnd"/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博士培养改革专项</w:t>
            </w:r>
            <w:r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）</w:t>
            </w:r>
          </w:p>
        </w:tc>
        <w:tc>
          <w:tcPr>
            <w:tcW w:w="1077" w:type="dxa"/>
            <w:vAlign w:val="center"/>
          </w:tcPr>
          <w:p w14:paraId="25E37B4B" w14:textId="22C9DEF9" w:rsidR="00B469F9" w:rsidRPr="005C3731" w:rsidRDefault="00C8602D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u w:val="none"/>
              </w:rPr>
              <w:t>8</w:t>
            </w:r>
          </w:p>
        </w:tc>
        <w:tc>
          <w:tcPr>
            <w:tcW w:w="1361" w:type="dxa"/>
            <w:vAlign w:val="center"/>
          </w:tcPr>
          <w:p w14:paraId="22FDB8AD" w14:textId="77777777" w:rsidR="00B469F9" w:rsidRPr="005C3731" w:rsidRDefault="00CF17AC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471249D3">
                <v:shape id="_x0000_i1030" type="#_x0000_t75" style="width:10.5pt;height:11.25pt" o:ole="">
                  <v:imagedata r:id="rId9" o:title=""/>
                </v:shape>
                <o:OLEObject Type="Embed" ProgID="Equation.3" ShapeID="_x0000_i1030" DrawAspect="Content" ObjectID="_1775660798" r:id="rId15"/>
              </w:object>
            </w:r>
            <w:r w:rsidRPr="005C3731">
              <w:rPr>
                <w:bCs/>
                <w:color w:val="auto"/>
                <w:sz w:val="21"/>
                <w:szCs w:val="21"/>
                <w:u w:val="none"/>
              </w:rPr>
              <w:t>9</w:t>
            </w:r>
          </w:p>
        </w:tc>
        <w:tc>
          <w:tcPr>
            <w:tcW w:w="1417" w:type="dxa"/>
            <w:vAlign w:val="center"/>
          </w:tcPr>
          <w:p w14:paraId="7AA282CF" w14:textId="77777777" w:rsidR="00B469F9" w:rsidRPr="005C3731" w:rsidRDefault="00CF17AC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23A7097B">
                <v:shape id="_x0000_i1031" type="#_x0000_t75" style="width:10.5pt;height:11.25pt" o:ole="">
                  <v:imagedata r:id="rId9" o:title=""/>
                </v:shape>
                <o:OLEObject Type="Embed" ProgID="Equation.3" ShapeID="_x0000_i1031" DrawAspect="Content" ObjectID="_1775660799" r:id="rId16"/>
              </w:object>
            </w:r>
            <w:r w:rsidRPr="005C3731">
              <w:rPr>
                <w:bCs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1531" w:type="dxa"/>
            <w:vAlign w:val="center"/>
          </w:tcPr>
          <w:p w14:paraId="478147B8" w14:textId="6826D9F9" w:rsidR="00B469F9" w:rsidRPr="005C3731" w:rsidRDefault="00CF17AC">
            <w:pPr>
              <w:spacing w:line="180" w:lineRule="exact"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bCs/>
                <w:color w:val="auto"/>
                <w:position w:val="-4"/>
                <w:sz w:val="21"/>
                <w:szCs w:val="21"/>
                <w:u w:val="none"/>
              </w:rPr>
              <w:object w:dxaOrig="195" w:dyaOrig="240" w14:anchorId="5A2387C0">
                <v:shape id="_x0000_i1032" type="#_x0000_t75" style="width:10.5pt;height:11.25pt" o:ole="">
                  <v:imagedata r:id="rId9" o:title=""/>
                </v:shape>
                <o:OLEObject Type="Embed" ProgID="Equation.3" ShapeID="_x0000_i1032" DrawAspect="Content" ObjectID="_1775660800" r:id="rId17"/>
              </w:object>
            </w:r>
            <w:r w:rsidR="00C8602D">
              <w:rPr>
                <w:rFonts w:hint="eastAsia"/>
                <w:bCs/>
                <w:color w:val="auto"/>
                <w:sz w:val="21"/>
                <w:szCs w:val="21"/>
                <w:u w:val="none"/>
              </w:rPr>
              <w:t>6</w:t>
            </w:r>
          </w:p>
          <w:p w14:paraId="45A935E2" w14:textId="5A93A404" w:rsidR="00B469F9" w:rsidRPr="005A6656" w:rsidRDefault="00CF17AC" w:rsidP="00C8602D">
            <w:pPr>
              <w:spacing w:line="180" w:lineRule="exact"/>
              <w:jc w:val="center"/>
              <w:rPr>
                <w:bCs/>
                <w:color w:val="auto"/>
                <w:sz w:val="15"/>
                <w:szCs w:val="15"/>
                <w:u w:val="none"/>
              </w:rPr>
            </w:pPr>
            <w:r w:rsidRPr="005A6656">
              <w:rPr>
                <w:rFonts w:hint="eastAsia"/>
                <w:bCs/>
                <w:color w:val="auto"/>
                <w:sz w:val="15"/>
                <w:szCs w:val="15"/>
                <w:u w:val="none"/>
              </w:rPr>
              <w:t>（除</w:t>
            </w:r>
            <w:r w:rsidRPr="005A6656">
              <w:rPr>
                <w:bCs/>
                <w:color w:val="auto"/>
                <w:sz w:val="15"/>
                <w:szCs w:val="15"/>
                <w:u w:val="none"/>
              </w:rPr>
              <w:t>6A</w:t>
            </w:r>
            <w:r w:rsidRPr="005A6656">
              <w:rPr>
                <w:rFonts w:hint="eastAsia"/>
                <w:bCs/>
                <w:color w:val="auto"/>
                <w:sz w:val="15"/>
                <w:szCs w:val="15"/>
                <w:u w:val="none"/>
              </w:rPr>
              <w:t>类外各类）</w:t>
            </w:r>
          </w:p>
        </w:tc>
        <w:tc>
          <w:tcPr>
            <w:tcW w:w="1077" w:type="dxa"/>
            <w:vAlign w:val="center"/>
          </w:tcPr>
          <w:p w14:paraId="0785095B" w14:textId="6C6AC79C" w:rsidR="00B469F9" w:rsidRPr="005C3731" w:rsidRDefault="00C8602D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u w:val="none"/>
              </w:rPr>
              <w:t>5</w:t>
            </w:r>
          </w:p>
        </w:tc>
        <w:tc>
          <w:tcPr>
            <w:tcW w:w="1531" w:type="dxa"/>
            <w:vAlign w:val="center"/>
          </w:tcPr>
          <w:p w14:paraId="15C48AE7" w14:textId="75F4D24C" w:rsidR="00B469F9" w:rsidRPr="005C3731" w:rsidRDefault="00CF17AC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5C3731">
              <w:rPr>
                <w:color w:val="auto"/>
                <w:sz w:val="21"/>
                <w:szCs w:val="21"/>
                <w:u w:val="none"/>
              </w:rPr>
              <w:t>3</w:t>
            </w:r>
            <w:r w:rsidR="00C8602D">
              <w:rPr>
                <w:rFonts w:hint="eastAsia"/>
                <w:color w:val="auto"/>
                <w:sz w:val="21"/>
                <w:szCs w:val="21"/>
                <w:u w:val="none"/>
              </w:rPr>
              <w:t>0</w:t>
            </w:r>
            <w:r w:rsidRPr="005C3731">
              <w:rPr>
                <w:color w:val="auto"/>
                <w:sz w:val="21"/>
                <w:szCs w:val="21"/>
                <w:u w:val="none"/>
              </w:rPr>
              <w:t>~</w:t>
            </w:r>
            <w:r w:rsidR="00C8602D">
              <w:rPr>
                <w:rFonts w:hint="eastAsia"/>
                <w:color w:val="auto"/>
                <w:sz w:val="21"/>
                <w:szCs w:val="21"/>
                <w:u w:val="none"/>
              </w:rPr>
              <w:t>**</w:t>
            </w:r>
          </w:p>
        </w:tc>
      </w:tr>
      <w:tr w:rsidR="00C8602D" w:rsidRPr="004C493F" w14:paraId="3E2BFB8B" w14:textId="77777777" w:rsidTr="00C8602D">
        <w:trPr>
          <w:cantSplit/>
          <w:trHeight w:hRule="exact" w:val="686"/>
          <w:jc w:val="center"/>
        </w:trPr>
        <w:tc>
          <w:tcPr>
            <w:tcW w:w="1644" w:type="dxa"/>
            <w:tcBorders>
              <w:bottom w:val="single" w:sz="8" w:space="0" w:color="auto"/>
            </w:tcBorders>
            <w:vAlign w:val="center"/>
          </w:tcPr>
          <w:p w14:paraId="08169B6E" w14:textId="77777777" w:rsidR="00C8602D" w:rsidRDefault="00C8602D" w:rsidP="00C8602D">
            <w:pPr>
              <w:jc w:val="center"/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</w:pPr>
            <w:proofErr w:type="gramStart"/>
            <w:r w:rsidRPr="00F536DB">
              <w:rPr>
                <w:rFonts w:ascii="Calibri" w:hAnsi="Calibri" w:hint="eastAsia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直博生</w:t>
            </w:r>
            <w:proofErr w:type="gramEnd"/>
            <w:r w:rsidRPr="00F536DB"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  <w:t>学分要求</w:t>
            </w:r>
          </w:p>
          <w:p w14:paraId="0FE4677F" w14:textId="778D2F9E" w:rsidR="00C8602D" w:rsidRPr="00F536DB" w:rsidRDefault="00C8602D" w:rsidP="00C8602D">
            <w:pPr>
              <w:jc w:val="center"/>
              <w:rPr>
                <w:rFonts w:ascii="Calibri" w:hAnsi="Calibri"/>
                <w:b/>
                <w:bCs/>
                <w:color w:val="auto"/>
                <w:spacing w:val="-10"/>
                <w:sz w:val="21"/>
                <w:szCs w:val="21"/>
                <w:u w:val="none"/>
              </w:rPr>
            </w:pPr>
            <w:r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（</w:t>
            </w:r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工程</w:t>
            </w:r>
            <w:proofErr w:type="gramStart"/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硕</w:t>
            </w:r>
            <w:proofErr w:type="gramEnd"/>
            <w:r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博士培养改革专项</w:t>
            </w:r>
            <w:r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）</w:t>
            </w:r>
          </w:p>
        </w:tc>
        <w:tc>
          <w:tcPr>
            <w:tcW w:w="1077" w:type="dxa"/>
            <w:tcBorders>
              <w:bottom w:val="single" w:sz="8" w:space="0" w:color="auto"/>
            </w:tcBorders>
            <w:vAlign w:val="center"/>
          </w:tcPr>
          <w:p w14:paraId="48633526" w14:textId="77777777" w:rsidR="00C8602D" w:rsidRDefault="00C8602D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361" w:type="dxa"/>
            <w:tcBorders>
              <w:bottom w:val="single" w:sz="8" w:space="0" w:color="auto"/>
            </w:tcBorders>
            <w:vAlign w:val="center"/>
          </w:tcPr>
          <w:p w14:paraId="20FACD9F" w14:textId="77777777" w:rsidR="00C8602D" w:rsidRPr="005C3731" w:rsidRDefault="00C8602D">
            <w:pPr>
              <w:jc w:val="center"/>
              <w:rPr>
                <w:bCs/>
                <w:color w:val="auto"/>
                <w:position w:val="-4"/>
                <w:sz w:val="21"/>
                <w:szCs w:val="21"/>
                <w:u w:val="none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50AF05EE" w14:textId="77777777" w:rsidR="00C8602D" w:rsidRPr="005C3731" w:rsidRDefault="00C8602D">
            <w:pPr>
              <w:jc w:val="center"/>
              <w:rPr>
                <w:bCs/>
                <w:color w:val="auto"/>
                <w:position w:val="-4"/>
                <w:sz w:val="21"/>
                <w:szCs w:val="21"/>
                <w:u w:val="none"/>
              </w:rPr>
            </w:pPr>
          </w:p>
        </w:tc>
        <w:tc>
          <w:tcPr>
            <w:tcW w:w="1531" w:type="dxa"/>
            <w:tcBorders>
              <w:bottom w:val="single" w:sz="8" w:space="0" w:color="auto"/>
            </w:tcBorders>
            <w:vAlign w:val="center"/>
          </w:tcPr>
          <w:p w14:paraId="65836C00" w14:textId="77777777" w:rsidR="00C8602D" w:rsidRPr="005C3731" w:rsidRDefault="00C8602D">
            <w:pPr>
              <w:spacing w:line="180" w:lineRule="exact"/>
              <w:jc w:val="center"/>
              <w:rPr>
                <w:bCs/>
                <w:color w:val="auto"/>
                <w:position w:val="-4"/>
                <w:sz w:val="21"/>
                <w:szCs w:val="21"/>
                <w:u w:val="none"/>
              </w:rPr>
            </w:pPr>
          </w:p>
        </w:tc>
        <w:tc>
          <w:tcPr>
            <w:tcW w:w="1077" w:type="dxa"/>
            <w:tcBorders>
              <w:bottom w:val="single" w:sz="8" w:space="0" w:color="auto"/>
            </w:tcBorders>
            <w:vAlign w:val="center"/>
          </w:tcPr>
          <w:p w14:paraId="7DD33575" w14:textId="77777777" w:rsidR="00C8602D" w:rsidRDefault="00C8602D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1" w:type="dxa"/>
            <w:tcBorders>
              <w:bottom w:val="single" w:sz="8" w:space="0" w:color="auto"/>
            </w:tcBorders>
            <w:vAlign w:val="center"/>
          </w:tcPr>
          <w:p w14:paraId="2AB6B434" w14:textId="77777777" w:rsidR="00C8602D" w:rsidRPr="005C3731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</w:tr>
    </w:tbl>
    <w:p w14:paraId="6A80D262" w14:textId="77777777" w:rsidR="002A7381" w:rsidRDefault="002A7381" w:rsidP="002A7381">
      <w:pPr>
        <w:rPr>
          <w:rFonts w:ascii="宋体" w:hAnsi="宋体"/>
          <w:b/>
          <w:color w:val="auto"/>
          <w:sz w:val="21"/>
          <w:szCs w:val="21"/>
          <w:u w:val="none"/>
        </w:rPr>
      </w:pPr>
    </w:p>
    <w:p w14:paraId="26CAF00B" w14:textId="000AF15E" w:rsidR="002A7381" w:rsidRPr="004476BB" w:rsidRDefault="002A7381" w:rsidP="002A7381">
      <w:pPr>
        <w:rPr>
          <w:rFonts w:ascii="宋体" w:hAnsi="宋体"/>
          <w:b/>
          <w:color w:val="auto"/>
          <w:sz w:val="21"/>
          <w:szCs w:val="21"/>
          <w:u w:val="none"/>
        </w:rPr>
      </w:pPr>
      <w:r w:rsidRPr="00F603B3">
        <w:rPr>
          <w:rFonts w:ascii="宋体" w:hAnsi="宋体" w:hint="eastAsia"/>
          <w:b/>
          <w:color w:val="auto"/>
          <w:sz w:val="21"/>
          <w:szCs w:val="21"/>
          <w:u w:val="none"/>
        </w:rPr>
        <w:t>其他</w:t>
      </w:r>
      <w:r>
        <w:rPr>
          <w:rFonts w:ascii="宋体" w:hAnsi="宋体" w:hint="eastAsia"/>
          <w:b/>
          <w:color w:val="auto"/>
          <w:sz w:val="21"/>
          <w:szCs w:val="21"/>
          <w:u w:val="none"/>
        </w:rPr>
        <w:t>相关</w:t>
      </w:r>
      <w:r w:rsidRPr="00F603B3">
        <w:rPr>
          <w:rFonts w:ascii="宋体" w:hAnsi="宋体" w:hint="eastAsia"/>
          <w:b/>
          <w:color w:val="auto"/>
          <w:sz w:val="21"/>
          <w:szCs w:val="21"/>
          <w:u w:val="none"/>
        </w:rPr>
        <w:t>学分要求</w:t>
      </w:r>
      <w:r w:rsidR="004476BB">
        <w:rPr>
          <w:rFonts w:ascii="宋体" w:hAnsi="宋体" w:hint="eastAsia"/>
          <w:b/>
          <w:color w:val="auto"/>
          <w:sz w:val="21"/>
          <w:szCs w:val="21"/>
          <w:u w:val="none"/>
        </w:rPr>
        <w:t xml:space="preserve">     </w:t>
      </w:r>
      <w:r w:rsidR="004476BB" w:rsidRPr="004476BB">
        <w:rPr>
          <w:rFonts w:hint="eastAsia"/>
          <w:bCs/>
          <w:color w:val="0000FF"/>
          <w:sz w:val="15"/>
          <w:szCs w:val="15"/>
          <w:u w:val="none"/>
        </w:rPr>
        <w:t>上限学分不填，默认为不设上限，填表时，</w:t>
      </w:r>
      <w:proofErr w:type="gramStart"/>
      <w:r w:rsidR="004476BB" w:rsidRPr="004476BB">
        <w:rPr>
          <w:rFonts w:hint="eastAsia"/>
          <w:bCs/>
          <w:color w:val="0000FF"/>
          <w:sz w:val="15"/>
          <w:szCs w:val="15"/>
          <w:u w:val="none"/>
        </w:rPr>
        <w:t>此说明</w:t>
      </w:r>
      <w:proofErr w:type="gramEnd"/>
      <w:r w:rsidR="004476BB" w:rsidRPr="004476BB">
        <w:rPr>
          <w:rFonts w:hint="eastAsia"/>
          <w:bCs/>
          <w:color w:val="0000FF"/>
          <w:sz w:val="15"/>
          <w:szCs w:val="15"/>
          <w:u w:val="none"/>
        </w:rPr>
        <w:t>请删除</w:t>
      </w:r>
    </w:p>
    <w:tbl>
      <w:tblPr>
        <w:tblW w:w="98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8"/>
        <w:gridCol w:w="1250"/>
        <w:gridCol w:w="1276"/>
        <w:gridCol w:w="1522"/>
        <w:gridCol w:w="1526"/>
        <w:gridCol w:w="1348"/>
        <w:gridCol w:w="1357"/>
      </w:tblGrid>
      <w:tr w:rsidR="002A7381" w14:paraId="40C15CCF" w14:textId="77777777" w:rsidTr="004476BB">
        <w:trPr>
          <w:cantSplit/>
          <w:trHeight w:hRule="exact" w:val="693"/>
          <w:tblHeader/>
          <w:jc w:val="center"/>
        </w:trPr>
        <w:tc>
          <w:tcPr>
            <w:tcW w:w="1528" w:type="dxa"/>
            <w:vAlign w:val="center"/>
          </w:tcPr>
          <w:p w14:paraId="52678FD7" w14:textId="77777777" w:rsidR="002A7381" w:rsidRDefault="002A7381" w:rsidP="002A7381">
            <w:pPr>
              <w:jc w:val="center"/>
              <w:rPr>
                <w:b/>
                <w:sz w:val="21"/>
                <w:u w:val="none"/>
              </w:rPr>
            </w:pPr>
            <w:r>
              <w:rPr>
                <w:rFonts w:hint="eastAsia"/>
                <w:b/>
                <w:sz w:val="21"/>
                <w:u w:val="none"/>
              </w:rPr>
              <w:t>学院</w:t>
            </w:r>
          </w:p>
        </w:tc>
        <w:tc>
          <w:tcPr>
            <w:tcW w:w="1250" w:type="dxa"/>
            <w:vAlign w:val="center"/>
          </w:tcPr>
          <w:p w14:paraId="0545FA97" w14:textId="190165DA" w:rsidR="002A7381" w:rsidRDefault="002A7381" w:rsidP="002A7381">
            <w:pPr>
              <w:jc w:val="center"/>
              <w:rPr>
                <w:b/>
                <w:sz w:val="21"/>
                <w:u w:val="none"/>
              </w:rPr>
            </w:pPr>
            <w:r w:rsidRPr="002A7381">
              <w:rPr>
                <w:rFonts w:hint="eastAsia"/>
                <w:b/>
                <w:spacing w:val="-12"/>
                <w:sz w:val="21"/>
                <w:u w:val="none"/>
              </w:rPr>
              <w:t>专业学位类别代码</w:t>
            </w:r>
          </w:p>
        </w:tc>
        <w:tc>
          <w:tcPr>
            <w:tcW w:w="1276" w:type="dxa"/>
            <w:vAlign w:val="center"/>
          </w:tcPr>
          <w:p w14:paraId="68AB1432" w14:textId="735E2C91" w:rsidR="002A7381" w:rsidRDefault="002A7381" w:rsidP="002A7381">
            <w:pPr>
              <w:jc w:val="center"/>
              <w:rPr>
                <w:b/>
                <w:sz w:val="21"/>
                <w:u w:val="none"/>
              </w:rPr>
            </w:pPr>
            <w:r>
              <w:rPr>
                <w:rFonts w:hint="eastAsia"/>
                <w:b/>
                <w:sz w:val="21"/>
                <w:u w:val="none"/>
              </w:rPr>
              <w:t>专业学位类别名称</w:t>
            </w:r>
          </w:p>
        </w:tc>
        <w:tc>
          <w:tcPr>
            <w:tcW w:w="1522" w:type="dxa"/>
            <w:vAlign w:val="center"/>
          </w:tcPr>
          <w:p w14:paraId="0632BBDA" w14:textId="77777777" w:rsidR="002A7381" w:rsidRDefault="002A7381" w:rsidP="002A7381">
            <w:pPr>
              <w:jc w:val="center"/>
              <w:rPr>
                <w:b/>
                <w:sz w:val="21"/>
                <w:u w:val="none"/>
              </w:rPr>
            </w:pPr>
            <w:r>
              <w:rPr>
                <w:rFonts w:hint="eastAsia"/>
                <w:b/>
                <w:spacing w:val="-12"/>
                <w:sz w:val="21"/>
                <w:u w:val="none"/>
              </w:rPr>
              <w:t>研究生类别</w:t>
            </w:r>
          </w:p>
        </w:tc>
        <w:tc>
          <w:tcPr>
            <w:tcW w:w="1526" w:type="dxa"/>
            <w:vAlign w:val="center"/>
          </w:tcPr>
          <w:p w14:paraId="635D4D12" w14:textId="77777777" w:rsidR="002A7381" w:rsidRDefault="002A7381" w:rsidP="002A7381">
            <w:pPr>
              <w:jc w:val="center"/>
              <w:rPr>
                <w:b/>
                <w:bCs/>
                <w:sz w:val="21"/>
                <w:szCs w:val="21"/>
                <w:u w:val="none"/>
              </w:rPr>
            </w:pPr>
            <w:r>
              <w:rPr>
                <w:rFonts w:hint="eastAsia"/>
                <w:b/>
                <w:bCs/>
                <w:sz w:val="21"/>
                <w:szCs w:val="21"/>
                <w:u w:val="none"/>
              </w:rPr>
              <w:t>要求修读</w:t>
            </w:r>
          </w:p>
          <w:p w14:paraId="0D629232" w14:textId="77777777" w:rsidR="002A7381" w:rsidRDefault="002A7381" w:rsidP="002A7381">
            <w:pPr>
              <w:jc w:val="center"/>
              <w:rPr>
                <w:b/>
                <w:spacing w:val="-10"/>
                <w:sz w:val="15"/>
                <w:szCs w:val="15"/>
                <w:u w:val="none"/>
              </w:rPr>
            </w:pPr>
            <w:r>
              <w:rPr>
                <w:rFonts w:hint="eastAsia"/>
                <w:b/>
                <w:bCs/>
                <w:sz w:val="21"/>
                <w:szCs w:val="21"/>
                <w:u w:val="none"/>
              </w:rPr>
              <w:t>课程类别</w:t>
            </w:r>
          </w:p>
        </w:tc>
        <w:tc>
          <w:tcPr>
            <w:tcW w:w="1348" w:type="dxa"/>
            <w:vAlign w:val="center"/>
          </w:tcPr>
          <w:p w14:paraId="198F35CC" w14:textId="77777777" w:rsidR="002A7381" w:rsidRDefault="002A7381" w:rsidP="002A7381">
            <w:pPr>
              <w:jc w:val="center"/>
              <w:rPr>
                <w:b/>
                <w:bCs/>
                <w:sz w:val="21"/>
                <w:szCs w:val="21"/>
                <w:u w:val="none"/>
              </w:rPr>
            </w:pPr>
            <w:r>
              <w:rPr>
                <w:rFonts w:hint="eastAsia"/>
                <w:b/>
                <w:bCs/>
                <w:sz w:val="21"/>
                <w:szCs w:val="21"/>
                <w:u w:val="none"/>
              </w:rPr>
              <w:t>要求修读课程类型标识</w:t>
            </w:r>
          </w:p>
        </w:tc>
        <w:tc>
          <w:tcPr>
            <w:tcW w:w="1357" w:type="dxa"/>
            <w:vAlign w:val="center"/>
          </w:tcPr>
          <w:p w14:paraId="260F9E57" w14:textId="77777777" w:rsidR="002A7381" w:rsidRPr="00F603B3" w:rsidRDefault="002A7381" w:rsidP="002A7381">
            <w:pPr>
              <w:jc w:val="center"/>
              <w:rPr>
                <w:b/>
                <w:spacing w:val="-16"/>
                <w:sz w:val="21"/>
                <w:u w:val="none"/>
              </w:rPr>
            </w:pPr>
            <w:r w:rsidRPr="00F603B3">
              <w:rPr>
                <w:rFonts w:hint="eastAsia"/>
                <w:b/>
                <w:bCs/>
                <w:spacing w:val="-16"/>
                <w:sz w:val="21"/>
                <w:szCs w:val="21"/>
                <w:u w:val="none"/>
              </w:rPr>
              <w:t>要求修读学分</w:t>
            </w:r>
          </w:p>
          <w:p w14:paraId="137D15FE" w14:textId="3EDA4278" w:rsidR="002A7381" w:rsidRPr="00AF5277" w:rsidRDefault="002A7381" w:rsidP="004476BB">
            <w:pPr>
              <w:jc w:val="center"/>
              <w:rPr>
                <w:b/>
                <w:spacing w:val="-12"/>
                <w:sz w:val="15"/>
                <w:szCs w:val="15"/>
                <w:u w:val="none"/>
              </w:rPr>
            </w:pPr>
            <w:r w:rsidRPr="00F603B3">
              <w:rPr>
                <w:b/>
                <w:spacing w:val="-16"/>
                <w:sz w:val="15"/>
                <w:szCs w:val="15"/>
                <w:u w:val="none"/>
              </w:rPr>
              <w:t>（</w:t>
            </w:r>
            <w:r w:rsidRPr="00AF5277">
              <w:rPr>
                <w:b/>
                <w:spacing w:val="-20"/>
                <w:sz w:val="15"/>
                <w:szCs w:val="15"/>
                <w:u w:val="none"/>
              </w:rPr>
              <w:t>下限学分</w:t>
            </w:r>
            <w:r w:rsidRPr="00AF5277">
              <w:rPr>
                <w:b/>
                <w:spacing w:val="-20"/>
                <w:sz w:val="15"/>
                <w:szCs w:val="15"/>
                <w:u w:val="none"/>
              </w:rPr>
              <w:t>~</w:t>
            </w:r>
            <w:r w:rsidRPr="00AF5277">
              <w:rPr>
                <w:b/>
                <w:spacing w:val="-20"/>
                <w:sz w:val="15"/>
                <w:szCs w:val="15"/>
                <w:u w:val="none"/>
              </w:rPr>
              <w:t>上限学分）</w:t>
            </w:r>
          </w:p>
        </w:tc>
      </w:tr>
      <w:tr w:rsidR="002A7381" w:rsidRPr="00AF5277" w14:paraId="6B9BF308" w14:textId="77777777" w:rsidTr="002A7381">
        <w:trPr>
          <w:cantSplit/>
          <w:trHeight w:val="567"/>
          <w:jc w:val="center"/>
        </w:trPr>
        <w:tc>
          <w:tcPr>
            <w:tcW w:w="1528" w:type="dxa"/>
            <w:vAlign w:val="center"/>
          </w:tcPr>
          <w:p w14:paraId="55123921" w14:textId="6627079C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电子信息工程学院</w:t>
            </w:r>
          </w:p>
          <w:p w14:paraId="37268F37" w14:textId="77777777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******</w:t>
            </w: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学院</w:t>
            </w:r>
          </w:p>
        </w:tc>
        <w:tc>
          <w:tcPr>
            <w:tcW w:w="1250" w:type="dxa"/>
            <w:vAlign w:val="center"/>
          </w:tcPr>
          <w:p w14:paraId="5D50FDDB" w14:textId="666C96BD" w:rsidR="002A7381" w:rsidRPr="00AF5277" w:rsidRDefault="002A7381" w:rsidP="002A7381">
            <w:pPr>
              <w:jc w:val="center"/>
              <w:rPr>
                <w:bCs/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08</w:t>
            </w:r>
            <w:r>
              <w:rPr>
                <w:rFonts w:hint="eastAsia"/>
                <w:bCs/>
                <w:sz w:val="21"/>
                <w:szCs w:val="21"/>
                <w:u w:val="none"/>
              </w:rPr>
              <w:t>54</w:t>
            </w: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00</w:t>
            </w:r>
          </w:p>
        </w:tc>
        <w:tc>
          <w:tcPr>
            <w:tcW w:w="1276" w:type="dxa"/>
            <w:vAlign w:val="center"/>
          </w:tcPr>
          <w:p w14:paraId="0727A257" w14:textId="47C62EE2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z w:val="18"/>
                <w:szCs w:val="18"/>
                <w:u w:val="none"/>
              </w:rPr>
              <w:t>电子信息</w:t>
            </w:r>
          </w:p>
        </w:tc>
        <w:tc>
          <w:tcPr>
            <w:tcW w:w="1522" w:type="dxa"/>
            <w:vAlign w:val="center"/>
          </w:tcPr>
          <w:p w14:paraId="168B86AD" w14:textId="77777777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硕士生、</w:t>
            </w:r>
            <w:proofErr w:type="gramStart"/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直博生</w:t>
            </w:r>
            <w:proofErr w:type="gramEnd"/>
          </w:p>
        </w:tc>
        <w:tc>
          <w:tcPr>
            <w:tcW w:w="1526" w:type="dxa"/>
            <w:vAlign w:val="center"/>
          </w:tcPr>
          <w:p w14:paraId="01BA4EA1" w14:textId="77777777" w:rsidR="002A7381" w:rsidRPr="00AF5277" w:rsidRDefault="002A7381" w:rsidP="002A7381">
            <w:pPr>
              <w:spacing w:line="200" w:lineRule="exact"/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position w:val="-4"/>
                <w:sz w:val="18"/>
                <w:szCs w:val="18"/>
                <w:u w:val="none"/>
              </w:rPr>
              <w:t>研究生国际化课程</w:t>
            </w:r>
          </w:p>
        </w:tc>
        <w:tc>
          <w:tcPr>
            <w:tcW w:w="1348" w:type="dxa"/>
            <w:vAlign w:val="center"/>
          </w:tcPr>
          <w:p w14:paraId="6367174E" w14:textId="77777777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L</w:t>
            </w: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型、</w:t>
            </w: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G</w:t>
            </w: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型</w:t>
            </w:r>
          </w:p>
        </w:tc>
        <w:tc>
          <w:tcPr>
            <w:tcW w:w="1357" w:type="dxa"/>
            <w:vAlign w:val="center"/>
          </w:tcPr>
          <w:p w14:paraId="04F5FA9C" w14:textId="5634CC96" w:rsidR="002A7381" w:rsidRPr="00AF5277" w:rsidRDefault="002A7381" w:rsidP="002A7381">
            <w:pPr>
              <w:jc w:val="center"/>
              <w:rPr>
                <w:bCs/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3</w:t>
            </w:r>
            <w:r w:rsidRPr="00AF5277">
              <w:rPr>
                <w:sz w:val="21"/>
                <w:szCs w:val="21"/>
                <w:u w:val="none"/>
              </w:rPr>
              <w:t>~</w:t>
            </w:r>
            <w:r w:rsidRPr="00AF5277">
              <w:rPr>
                <w:rFonts w:hint="eastAsia"/>
                <w:sz w:val="21"/>
                <w:szCs w:val="21"/>
                <w:u w:val="none"/>
              </w:rPr>
              <w:t xml:space="preserve"> </w:t>
            </w:r>
            <w:r w:rsidR="004476BB">
              <w:rPr>
                <w:rFonts w:hint="eastAsia"/>
                <w:sz w:val="21"/>
                <w:szCs w:val="21"/>
                <w:u w:val="none"/>
              </w:rPr>
              <w:t xml:space="preserve">   </w:t>
            </w:r>
            <w:r w:rsidRPr="00AF5277">
              <w:rPr>
                <w:rFonts w:hint="eastAsia"/>
                <w:sz w:val="21"/>
                <w:szCs w:val="21"/>
                <w:u w:val="none"/>
              </w:rPr>
              <w:t xml:space="preserve"> </w:t>
            </w:r>
          </w:p>
        </w:tc>
      </w:tr>
      <w:tr w:rsidR="002A7381" w:rsidRPr="00AF5277" w14:paraId="5E547E5E" w14:textId="77777777" w:rsidTr="002A7381">
        <w:trPr>
          <w:cantSplit/>
          <w:trHeight w:val="562"/>
          <w:jc w:val="center"/>
        </w:trPr>
        <w:tc>
          <w:tcPr>
            <w:tcW w:w="1528" w:type="dxa"/>
            <w:vAlign w:val="center"/>
          </w:tcPr>
          <w:p w14:paraId="318E61BB" w14:textId="77777777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电子信息工程学院</w:t>
            </w:r>
          </w:p>
          <w:p w14:paraId="77CF73E7" w14:textId="3E4816B4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******</w:t>
            </w: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学院</w:t>
            </w:r>
          </w:p>
        </w:tc>
        <w:tc>
          <w:tcPr>
            <w:tcW w:w="1250" w:type="dxa"/>
            <w:vAlign w:val="center"/>
          </w:tcPr>
          <w:p w14:paraId="6C9E4D37" w14:textId="6B23D130" w:rsidR="002A7381" w:rsidRPr="00AF5277" w:rsidRDefault="002A7381" w:rsidP="002A7381">
            <w:pPr>
              <w:jc w:val="center"/>
              <w:rPr>
                <w:bCs/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08</w:t>
            </w:r>
            <w:r>
              <w:rPr>
                <w:rFonts w:hint="eastAsia"/>
                <w:bCs/>
                <w:sz w:val="21"/>
                <w:szCs w:val="21"/>
                <w:u w:val="none"/>
              </w:rPr>
              <w:t>54</w:t>
            </w: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00</w:t>
            </w:r>
          </w:p>
        </w:tc>
        <w:tc>
          <w:tcPr>
            <w:tcW w:w="1276" w:type="dxa"/>
            <w:vAlign w:val="center"/>
          </w:tcPr>
          <w:p w14:paraId="10053131" w14:textId="6FA35188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z w:val="18"/>
                <w:szCs w:val="18"/>
                <w:u w:val="none"/>
              </w:rPr>
              <w:t>电子信息</w:t>
            </w:r>
          </w:p>
        </w:tc>
        <w:tc>
          <w:tcPr>
            <w:tcW w:w="1522" w:type="dxa"/>
            <w:vAlign w:val="center"/>
          </w:tcPr>
          <w:p w14:paraId="323CE22B" w14:textId="57EA5453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硕士生、</w:t>
            </w:r>
            <w:proofErr w:type="gramStart"/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直博生</w:t>
            </w:r>
            <w:proofErr w:type="gramEnd"/>
            <w:r w:rsid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（</w:t>
            </w:r>
            <w:r w:rsidR="00C8602D"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非工程</w:t>
            </w:r>
            <w:proofErr w:type="gramStart"/>
            <w:r w:rsidR="00C8602D"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硕</w:t>
            </w:r>
            <w:proofErr w:type="gramEnd"/>
            <w:r w:rsidR="00C8602D" w:rsidRP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博士培养改革专项</w:t>
            </w:r>
            <w:r w:rsidR="00C8602D">
              <w:rPr>
                <w:rFonts w:ascii="仿宋" w:eastAsia="仿宋" w:hAnsi="仿宋" w:cs="仿宋" w:hint="eastAsia"/>
                <w:bCs/>
                <w:sz w:val="15"/>
                <w:szCs w:val="15"/>
                <w:u w:val="none"/>
              </w:rPr>
              <w:t>）</w:t>
            </w:r>
          </w:p>
        </w:tc>
        <w:tc>
          <w:tcPr>
            <w:tcW w:w="1526" w:type="dxa"/>
            <w:vAlign w:val="center"/>
          </w:tcPr>
          <w:p w14:paraId="64BD5C64" w14:textId="77777777" w:rsidR="002A7381" w:rsidRPr="00AF5277" w:rsidRDefault="002A7381" w:rsidP="002A7381">
            <w:pPr>
              <w:spacing w:line="200" w:lineRule="exact"/>
              <w:jc w:val="center"/>
              <w:rPr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position w:val="-4"/>
                <w:sz w:val="18"/>
                <w:szCs w:val="18"/>
                <w:u w:val="none"/>
              </w:rPr>
              <w:t>跨学科课程</w:t>
            </w:r>
          </w:p>
        </w:tc>
        <w:tc>
          <w:tcPr>
            <w:tcW w:w="1348" w:type="dxa"/>
            <w:vAlign w:val="center"/>
          </w:tcPr>
          <w:p w14:paraId="4F8E6130" w14:textId="77777777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sz w:val="18"/>
                <w:szCs w:val="18"/>
                <w:u w:val="none"/>
              </w:rPr>
              <w:t>--</w:t>
            </w:r>
          </w:p>
        </w:tc>
        <w:tc>
          <w:tcPr>
            <w:tcW w:w="1357" w:type="dxa"/>
            <w:vAlign w:val="center"/>
          </w:tcPr>
          <w:p w14:paraId="243347C1" w14:textId="77777777" w:rsidR="002A7381" w:rsidRPr="00AF5277" w:rsidRDefault="002A7381" w:rsidP="002A7381">
            <w:pPr>
              <w:jc w:val="center"/>
              <w:rPr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1</w:t>
            </w:r>
            <w:r w:rsidRPr="00AF5277">
              <w:rPr>
                <w:sz w:val="21"/>
                <w:szCs w:val="21"/>
                <w:u w:val="none"/>
              </w:rPr>
              <w:t>~</w:t>
            </w: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3</w:t>
            </w:r>
          </w:p>
        </w:tc>
      </w:tr>
      <w:tr w:rsidR="002A7381" w:rsidRPr="00AF5277" w14:paraId="54A7BF7C" w14:textId="77777777" w:rsidTr="002A7381">
        <w:trPr>
          <w:cantSplit/>
          <w:trHeight w:val="562"/>
          <w:jc w:val="center"/>
        </w:trPr>
        <w:tc>
          <w:tcPr>
            <w:tcW w:w="1528" w:type="dxa"/>
            <w:vAlign w:val="center"/>
          </w:tcPr>
          <w:p w14:paraId="3F4681C1" w14:textId="77777777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电子信息工程学院</w:t>
            </w:r>
          </w:p>
          <w:p w14:paraId="143364A4" w14:textId="0EECA0B5" w:rsidR="002A7381" w:rsidRPr="00AF5277" w:rsidRDefault="002A7381" w:rsidP="002A7381">
            <w:pPr>
              <w:jc w:val="center"/>
              <w:rPr>
                <w:bCs/>
                <w:spacing w:val="-12"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******</w:t>
            </w:r>
            <w:r w:rsidRPr="00AF5277">
              <w:rPr>
                <w:rFonts w:hint="eastAsia"/>
                <w:bCs/>
                <w:spacing w:val="-12"/>
                <w:sz w:val="18"/>
                <w:szCs w:val="18"/>
                <w:u w:val="none"/>
              </w:rPr>
              <w:t>学院</w:t>
            </w:r>
          </w:p>
        </w:tc>
        <w:tc>
          <w:tcPr>
            <w:tcW w:w="1250" w:type="dxa"/>
            <w:vAlign w:val="center"/>
          </w:tcPr>
          <w:p w14:paraId="12A894B0" w14:textId="26DE0032" w:rsidR="002A7381" w:rsidRPr="00AF5277" w:rsidRDefault="002A7381" w:rsidP="002A7381">
            <w:pPr>
              <w:jc w:val="center"/>
              <w:rPr>
                <w:bCs/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08</w:t>
            </w:r>
            <w:r>
              <w:rPr>
                <w:rFonts w:hint="eastAsia"/>
                <w:bCs/>
                <w:sz w:val="21"/>
                <w:szCs w:val="21"/>
                <w:u w:val="none"/>
              </w:rPr>
              <w:t>54</w:t>
            </w: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00</w:t>
            </w:r>
          </w:p>
        </w:tc>
        <w:tc>
          <w:tcPr>
            <w:tcW w:w="1276" w:type="dxa"/>
            <w:vAlign w:val="center"/>
          </w:tcPr>
          <w:p w14:paraId="685CE4C0" w14:textId="2DBA39BC" w:rsidR="002A7381" w:rsidRPr="00AF5277" w:rsidRDefault="002A7381" w:rsidP="002A7381">
            <w:pPr>
              <w:jc w:val="center"/>
              <w:rPr>
                <w:bCs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sz w:val="18"/>
                <w:szCs w:val="18"/>
                <w:u w:val="none"/>
              </w:rPr>
              <w:t>电子信息</w:t>
            </w:r>
          </w:p>
        </w:tc>
        <w:tc>
          <w:tcPr>
            <w:tcW w:w="1522" w:type="dxa"/>
            <w:vAlign w:val="center"/>
          </w:tcPr>
          <w:p w14:paraId="4EC07829" w14:textId="697D00D2" w:rsidR="002A7381" w:rsidRPr="00AF5277" w:rsidRDefault="004476BB" w:rsidP="00C8602D">
            <w:pPr>
              <w:jc w:val="center"/>
              <w:rPr>
                <w:bCs/>
                <w:sz w:val="18"/>
                <w:szCs w:val="18"/>
                <w:u w:val="none"/>
              </w:rPr>
            </w:pPr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硕士生、</w:t>
            </w:r>
            <w:proofErr w:type="gramStart"/>
            <w:r w:rsidRPr="00AF5277">
              <w:rPr>
                <w:rFonts w:hint="eastAsia"/>
                <w:bCs/>
                <w:sz w:val="18"/>
                <w:szCs w:val="18"/>
                <w:u w:val="none"/>
              </w:rPr>
              <w:t>直博生</w:t>
            </w:r>
            <w:proofErr w:type="gramEnd"/>
          </w:p>
        </w:tc>
        <w:tc>
          <w:tcPr>
            <w:tcW w:w="1526" w:type="dxa"/>
            <w:vAlign w:val="center"/>
          </w:tcPr>
          <w:p w14:paraId="48CE91A3" w14:textId="2CEC2067" w:rsidR="002A7381" w:rsidRPr="00AF5277" w:rsidRDefault="004476BB" w:rsidP="002A7381">
            <w:pPr>
              <w:spacing w:line="200" w:lineRule="exact"/>
              <w:jc w:val="center"/>
              <w:rPr>
                <w:bCs/>
                <w:position w:val="-4"/>
                <w:sz w:val="18"/>
                <w:szCs w:val="18"/>
                <w:u w:val="none"/>
              </w:rPr>
            </w:pPr>
            <w:r>
              <w:rPr>
                <w:rFonts w:hint="eastAsia"/>
                <w:bCs/>
                <w:position w:val="-4"/>
                <w:sz w:val="18"/>
                <w:szCs w:val="18"/>
                <w:u w:val="none"/>
              </w:rPr>
              <w:t>研究生企业课程</w:t>
            </w:r>
          </w:p>
        </w:tc>
        <w:tc>
          <w:tcPr>
            <w:tcW w:w="1348" w:type="dxa"/>
            <w:vAlign w:val="center"/>
          </w:tcPr>
          <w:p w14:paraId="37B604C4" w14:textId="1DA6B68B" w:rsidR="002A7381" w:rsidRPr="00AF5277" w:rsidRDefault="004476BB" w:rsidP="002A7381">
            <w:pPr>
              <w:jc w:val="center"/>
              <w:rPr>
                <w:sz w:val="18"/>
                <w:szCs w:val="18"/>
                <w:u w:val="none"/>
              </w:rPr>
            </w:pPr>
            <w:r>
              <w:rPr>
                <w:rFonts w:hint="eastAsia"/>
                <w:sz w:val="18"/>
                <w:szCs w:val="18"/>
                <w:u w:val="none"/>
              </w:rPr>
              <w:t>Q</w:t>
            </w:r>
            <w:r>
              <w:rPr>
                <w:rFonts w:hint="eastAsia"/>
                <w:sz w:val="18"/>
                <w:szCs w:val="18"/>
                <w:u w:val="none"/>
              </w:rPr>
              <w:t>型</w:t>
            </w:r>
          </w:p>
        </w:tc>
        <w:tc>
          <w:tcPr>
            <w:tcW w:w="1357" w:type="dxa"/>
            <w:vAlign w:val="center"/>
          </w:tcPr>
          <w:p w14:paraId="5CE191EB" w14:textId="15DD400E" w:rsidR="002A7381" w:rsidRPr="00AF5277" w:rsidRDefault="004476BB" w:rsidP="002A7381">
            <w:pPr>
              <w:jc w:val="center"/>
              <w:rPr>
                <w:bCs/>
                <w:sz w:val="21"/>
                <w:szCs w:val="21"/>
                <w:u w:val="none"/>
              </w:rPr>
            </w:pPr>
            <w:r w:rsidRPr="00AF5277">
              <w:rPr>
                <w:rFonts w:hint="eastAsia"/>
                <w:bCs/>
                <w:sz w:val="21"/>
                <w:szCs w:val="21"/>
                <w:u w:val="none"/>
              </w:rPr>
              <w:t>1</w:t>
            </w:r>
            <w:r w:rsidRPr="00AF5277">
              <w:rPr>
                <w:sz w:val="21"/>
                <w:szCs w:val="21"/>
                <w:u w:val="none"/>
              </w:rPr>
              <w:t>~</w:t>
            </w:r>
            <w:r>
              <w:rPr>
                <w:rFonts w:hint="eastAsia"/>
                <w:bCs/>
                <w:sz w:val="21"/>
                <w:szCs w:val="21"/>
                <w:u w:val="none"/>
              </w:rPr>
              <w:t>2</w:t>
            </w:r>
          </w:p>
        </w:tc>
      </w:tr>
    </w:tbl>
    <w:p w14:paraId="1E44C044" w14:textId="77777777" w:rsidR="00F202C6" w:rsidRPr="00F536DB" w:rsidRDefault="00F202C6" w:rsidP="00F202C6">
      <w:pPr>
        <w:spacing w:line="240" w:lineRule="exact"/>
        <w:rPr>
          <w:b/>
          <w:bCs/>
          <w:u w:val="none"/>
        </w:rPr>
      </w:pPr>
    </w:p>
    <w:p w14:paraId="4E90A4A1" w14:textId="77777777" w:rsidR="00B469F9" w:rsidRDefault="00CF17AC">
      <w:pPr>
        <w:rPr>
          <w:b/>
          <w:bCs/>
          <w:u w:val="none"/>
        </w:rPr>
      </w:pPr>
      <w:r>
        <w:rPr>
          <w:rFonts w:hint="eastAsia"/>
          <w:b/>
          <w:bCs/>
          <w:u w:val="none"/>
        </w:rPr>
        <w:t>四</w:t>
      </w:r>
      <w:r>
        <w:rPr>
          <w:b/>
          <w:bCs/>
          <w:u w:val="none"/>
        </w:rPr>
        <w:t>、课程</w:t>
      </w:r>
      <w:r>
        <w:rPr>
          <w:rFonts w:hint="eastAsia"/>
          <w:b/>
          <w:bCs/>
          <w:u w:val="none"/>
        </w:rPr>
        <w:t>要求</w:t>
      </w:r>
    </w:p>
    <w:tbl>
      <w:tblPr>
        <w:tblW w:w="98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479"/>
        <w:gridCol w:w="1266"/>
        <w:gridCol w:w="2894"/>
        <w:gridCol w:w="574"/>
        <w:gridCol w:w="574"/>
        <w:gridCol w:w="746"/>
        <w:gridCol w:w="2101"/>
        <w:gridCol w:w="712"/>
      </w:tblGrid>
      <w:tr w:rsidR="00B469F9" w14:paraId="387B715C" w14:textId="77777777" w:rsidTr="0004331B">
        <w:trPr>
          <w:trHeight w:val="567"/>
          <w:tblHeader/>
          <w:jc w:val="center"/>
        </w:trPr>
        <w:tc>
          <w:tcPr>
            <w:tcW w:w="950" w:type="dxa"/>
            <w:gridSpan w:val="2"/>
            <w:tcBorders>
              <w:bottom w:val="single" w:sz="4" w:space="0" w:color="auto"/>
            </w:tcBorders>
            <w:vAlign w:val="center"/>
          </w:tcPr>
          <w:p w14:paraId="1E08899C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类别</w:t>
            </w:r>
          </w:p>
        </w:tc>
        <w:tc>
          <w:tcPr>
            <w:tcW w:w="1266" w:type="dxa"/>
            <w:vAlign w:val="center"/>
          </w:tcPr>
          <w:p w14:paraId="4893E656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课程编号</w:t>
            </w:r>
          </w:p>
        </w:tc>
        <w:tc>
          <w:tcPr>
            <w:tcW w:w="2894" w:type="dxa"/>
            <w:vAlign w:val="center"/>
          </w:tcPr>
          <w:p w14:paraId="6CF841B6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课程名称</w:t>
            </w:r>
          </w:p>
        </w:tc>
        <w:tc>
          <w:tcPr>
            <w:tcW w:w="574" w:type="dxa"/>
            <w:vAlign w:val="center"/>
          </w:tcPr>
          <w:p w14:paraId="0AFDE678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学时</w:t>
            </w:r>
          </w:p>
        </w:tc>
        <w:tc>
          <w:tcPr>
            <w:tcW w:w="574" w:type="dxa"/>
            <w:vAlign w:val="center"/>
          </w:tcPr>
          <w:p w14:paraId="497F4D1B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学分</w:t>
            </w:r>
          </w:p>
        </w:tc>
        <w:tc>
          <w:tcPr>
            <w:tcW w:w="746" w:type="dxa"/>
            <w:vAlign w:val="center"/>
          </w:tcPr>
          <w:p w14:paraId="20BE002C" w14:textId="77777777" w:rsidR="003C27F7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开课</w:t>
            </w:r>
          </w:p>
          <w:p w14:paraId="33BDD189" w14:textId="34196623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学期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141C4E9D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授课单位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D008859" w14:textId="77777777" w:rsidR="00B469F9" w:rsidRDefault="00CF17AC">
            <w:pPr>
              <w:spacing w:line="240" w:lineRule="exact"/>
              <w:jc w:val="center"/>
              <w:rPr>
                <w:rFonts w:ascii="Calibri" w:hAnsi="Calibri"/>
                <w:b/>
                <w:spacing w:val="60"/>
                <w:position w:val="-36"/>
                <w:sz w:val="21"/>
                <w:u w:val="none"/>
              </w:rPr>
            </w:pPr>
            <w:r>
              <w:rPr>
                <w:rFonts w:ascii="Calibri" w:hAnsi="Calibri"/>
                <w:b/>
                <w:sz w:val="21"/>
                <w:u w:val="none"/>
              </w:rPr>
              <w:t>备注</w:t>
            </w:r>
          </w:p>
        </w:tc>
      </w:tr>
      <w:tr w:rsidR="00C8602D" w14:paraId="20100CB4" w14:textId="77777777" w:rsidTr="0004331B">
        <w:trPr>
          <w:trHeight w:val="624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</w:tcBorders>
            <w:vAlign w:val="center"/>
          </w:tcPr>
          <w:p w14:paraId="72B8A4A5" w14:textId="77777777" w:rsidR="00C8602D" w:rsidRDefault="00C8602D" w:rsidP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t>硕士生基础课程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</w:tcBorders>
            <w:vAlign w:val="center"/>
          </w:tcPr>
          <w:p w14:paraId="3091400F" w14:textId="77777777" w:rsidR="00C8602D" w:rsidRPr="004C493F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  <w:r w:rsidRPr="004C493F">
              <w:rPr>
                <w:b/>
                <w:color w:val="auto"/>
                <w:spacing w:val="-4"/>
                <w:sz w:val="21"/>
                <w:u w:val="none"/>
              </w:rPr>
              <w:t>6A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类</w:t>
            </w:r>
          </w:p>
        </w:tc>
        <w:tc>
          <w:tcPr>
            <w:tcW w:w="1266" w:type="dxa"/>
            <w:vAlign w:val="center"/>
          </w:tcPr>
          <w:p w14:paraId="4F534B80" w14:textId="69B84C3F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color w:val="auto"/>
                <w:sz w:val="21"/>
                <w:szCs w:val="21"/>
                <w:u w:val="none"/>
              </w:rPr>
              <w:t>6A170001</w:t>
            </w:r>
          </w:p>
        </w:tc>
        <w:tc>
          <w:tcPr>
            <w:tcW w:w="2894" w:type="dxa"/>
            <w:vAlign w:val="center"/>
          </w:tcPr>
          <w:p w14:paraId="4984555A" w14:textId="5E51EF1E" w:rsidR="00C8602D" w:rsidRPr="005A6656" w:rsidRDefault="00C8602D">
            <w:pPr>
              <w:jc w:val="left"/>
              <w:rPr>
                <w:color w:val="auto"/>
                <w:spacing w:val="-12"/>
                <w:sz w:val="21"/>
                <w:szCs w:val="21"/>
                <w:u w:val="none"/>
              </w:rPr>
            </w:pPr>
            <w:r w:rsidRPr="005A6656">
              <w:rPr>
                <w:color w:val="auto"/>
                <w:spacing w:val="-12"/>
                <w:sz w:val="20"/>
                <w:u w:val="none"/>
              </w:rPr>
              <w:t>中国特色社会主义理论与实践研究</w:t>
            </w:r>
          </w:p>
        </w:tc>
        <w:tc>
          <w:tcPr>
            <w:tcW w:w="574" w:type="dxa"/>
            <w:vAlign w:val="center"/>
          </w:tcPr>
          <w:p w14:paraId="74CB2E17" w14:textId="084F30C3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36</w:t>
            </w:r>
          </w:p>
        </w:tc>
        <w:tc>
          <w:tcPr>
            <w:tcW w:w="574" w:type="dxa"/>
            <w:vAlign w:val="center"/>
          </w:tcPr>
          <w:p w14:paraId="31B424BD" w14:textId="610E5AAA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66F22E37" w14:textId="7EB923F0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vAlign w:val="center"/>
          </w:tcPr>
          <w:p w14:paraId="73E3DFB9" w14:textId="1FA4BBE1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9A3ADE">
              <w:rPr>
                <w:bCs/>
                <w:color w:val="auto"/>
                <w:spacing w:val="-2"/>
                <w:sz w:val="21"/>
                <w:szCs w:val="21"/>
                <w:u w:val="none"/>
              </w:rPr>
              <w:t>马克思主义学院</w:t>
            </w:r>
          </w:p>
        </w:tc>
        <w:tc>
          <w:tcPr>
            <w:tcW w:w="712" w:type="dxa"/>
            <w:vAlign w:val="center"/>
          </w:tcPr>
          <w:p w14:paraId="080AC40E" w14:textId="77777777" w:rsidR="00C8602D" w:rsidRDefault="00C8602D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szCs w:val="21"/>
                <w:u w:val="none"/>
              </w:rPr>
            </w:pPr>
          </w:p>
        </w:tc>
      </w:tr>
      <w:tr w:rsidR="00C8602D" w14:paraId="29E9FE51" w14:textId="77777777" w:rsidTr="0004331B">
        <w:trPr>
          <w:trHeight w:val="624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3CF5BCF4" w14:textId="77777777" w:rsidR="00C8602D" w:rsidRDefault="00C8602D" w:rsidP="00232DF9">
            <w:pPr>
              <w:spacing w:line="18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3A5EB0C9" w14:textId="77777777" w:rsidR="00C8602D" w:rsidRPr="004C493F" w:rsidRDefault="00C8602D">
            <w:pPr>
              <w:spacing w:line="240" w:lineRule="exact"/>
              <w:jc w:val="center"/>
              <w:rPr>
                <w:b/>
                <w:color w:val="auto"/>
                <w:spacing w:val="-4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5DB0E82F" w14:textId="0DC86CCD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color w:val="auto"/>
                <w:sz w:val="21"/>
                <w:szCs w:val="21"/>
                <w:u w:val="none"/>
              </w:rPr>
              <w:t>6A170002</w:t>
            </w:r>
          </w:p>
        </w:tc>
        <w:tc>
          <w:tcPr>
            <w:tcW w:w="2894" w:type="dxa"/>
            <w:vAlign w:val="center"/>
          </w:tcPr>
          <w:p w14:paraId="66C832C1" w14:textId="5D02A194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color w:val="auto"/>
                <w:sz w:val="21"/>
                <w:szCs w:val="21"/>
                <w:u w:val="none"/>
              </w:rPr>
              <w:t>自然辩证法概论</w:t>
            </w:r>
          </w:p>
        </w:tc>
        <w:tc>
          <w:tcPr>
            <w:tcW w:w="574" w:type="dxa"/>
            <w:vAlign w:val="center"/>
          </w:tcPr>
          <w:p w14:paraId="29501498" w14:textId="48FD91F1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18</w:t>
            </w:r>
          </w:p>
        </w:tc>
        <w:tc>
          <w:tcPr>
            <w:tcW w:w="574" w:type="dxa"/>
            <w:vAlign w:val="center"/>
          </w:tcPr>
          <w:p w14:paraId="0032D614" w14:textId="42D4A8F6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394B5BFD" w14:textId="7362BA1C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bCs/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vAlign w:val="center"/>
          </w:tcPr>
          <w:p w14:paraId="1B14BE86" w14:textId="2D8AAEB9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9A3ADE">
              <w:rPr>
                <w:bCs/>
                <w:color w:val="auto"/>
                <w:spacing w:val="-2"/>
                <w:sz w:val="21"/>
                <w:szCs w:val="21"/>
                <w:u w:val="none"/>
              </w:rPr>
              <w:t>马克思主义学院</w:t>
            </w:r>
          </w:p>
        </w:tc>
        <w:tc>
          <w:tcPr>
            <w:tcW w:w="712" w:type="dxa"/>
            <w:vAlign w:val="center"/>
          </w:tcPr>
          <w:p w14:paraId="05DDD2BB" w14:textId="77777777" w:rsidR="00C8602D" w:rsidRDefault="00C8602D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szCs w:val="21"/>
                <w:u w:val="none"/>
              </w:rPr>
            </w:pPr>
          </w:p>
        </w:tc>
      </w:tr>
      <w:tr w:rsidR="00C8602D" w14:paraId="58C952F1" w14:textId="77777777" w:rsidTr="0004331B">
        <w:trPr>
          <w:trHeight w:val="624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29DAE9A6" w14:textId="77777777" w:rsidR="00C8602D" w:rsidRDefault="00C8602D" w:rsidP="00232DF9">
            <w:pPr>
              <w:spacing w:line="18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4E4248D1" w14:textId="77777777" w:rsidR="00C8602D" w:rsidRPr="004C493F" w:rsidRDefault="00C8602D">
            <w:pPr>
              <w:spacing w:line="240" w:lineRule="exact"/>
              <w:jc w:val="center"/>
              <w:rPr>
                <w:b/>
                <w:color w:val="auto"/>
                <w:spacing w:val="-4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5FF046A7" w14:textId="1322B099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6A120004</w:t>
            </w:r>
          </w:p>
        </w:tc>
        <w:tc>
          <w:tcPr>
            <w:tcW w:w="2894" w:type="dxa"/>
            <w:vAlign w:val="center"/>
          </w:tcPr>
          <w:p w14:paraId="1FD34E82" w14:textId="36123B98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C8602D">
              <w:rPr>
                <w:rFonts w:hint="eastAsia"/>
                <w:color w:val="auto"/>
                <w:sz w:val="21"/>
                <w:szCs w:val="21"/>
                <w:u w:val="none"/>
              </w:rPr>
              <w:t>专业学位英语</w:t>
            </w:r>
          </w:p>
        </w:tc>
        <w:tc>
          <w:tcPr>
            <w:tcW w:w="574" w:type="dxa"/>
            <w:vAlign w:val="center"/>
          </w:tcPr>
          <w:p w14:paraId="0877A2E7" w14:textId="2A6A9E6D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32</w:t>
            </w:r>
          </w:p>
        </w:tc>
        <w:tc>
          <w:tcPr>
            <w:tcW w:w="574" w:type="dxa"/>
            <w:vAlign w:val="center"/>
          </w:tcPr>
          <w:p w14:paraId="70B12AF1" w14:textId="574C8AA5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57C95423" w14:textId="120B9F4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vAlign w:val="center"/>
          </w:tcPr>
          <w:p w14:paraId="61ADB4D4" w14:textId="30BEF742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外国语</w:t>
            </w: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5FFF1B5B" w14:textId="77777777" w:rsidR="00C8602D" w:rsidRDefault="00C8602D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szCs w:val="21"/>
                <w:u w:val="none"/>
              </w:rPr>
            </w:pPr>
          </w:p>
        </w:tc>
      </w:tr>
      <w:tr w:rsidR="00220345" w14:paraId="06C58FE1" w14:textId="77777777" w:rsidTr="0004331B">
        <w:trPr>
          <w:trHeight w:val="624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5C46A153" w14:textId="77777777" w:rsidR="00220345" w:rsidRDefault="00220345" w:rsidP="00232DF9">
            <w:pPr>
              <w:spacing w:line="18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1CA7C652" w14:textId="77777777" w:rsidR="00220345" w:rsidRPr="004C493F" w:rsidRDefault="00220345">
            <w:pPr>
              <w:spacing w:line="240" w:lineRule="exact"/>
              <w:jc w:val="center"/>
              <w:rPr>
                <w:b/>
                <w:color w:val="auto"/>
                <w:spacing w:val="-4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6B6FF11B" w14:textId="1A5C42F8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6A080007</w:t>
            </w:r>
          </w:p>
        </w:tc>
        <w:tc>
          <w:tcPr>
            <w:tcW w:w="2894" w:type="dxa"/>
            <w:vAlign w:val="center"/>
          </w:tcPr>
          <w:p w14:paraId="4081974A" w14:textId="6081EA73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高等工程数学</w:t>
            </w:r>
          </w:p>
        </w:tc>
        <w:tc>
          <w:tcPr>
            <w:tcW w:w="574" w:type="dxa"/>
            <w:vAlign w:val="center"/>
          </w:tcPr>
          <w:p w14:paraId="4695BCBC" w14:textId="730C2D1E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32</w:t>
            </w:r>
          </w:p>
        </w:tc>
        <w:tc>
          <w:tcPr>
            <w:tcW w:w="574" w:type="dxa"/>
            <w:vAlign w:val="center"/>
          </w:tcPr>
          <w:p w14:paraId="797663BE" w14:textId="352BD4F4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4DDD5BFF" w14:textId="6D95749F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vAlign w:val="center"/>
          </w:tcPr>
          <w:p w14:paraId="401F15BC" w14:textId="19A7EBC1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数学学院</w:t>
            </w:r>
          </w:p>
        </w:tc>
        <w:tc>
          <w:tcPr>
            <w:tcW w:w="712" w:type="dxa"/>
            <w:vMerge w:val="restart"/>
            <w:vAlign w:val="center"/>
          </w:tcPr>
          <w:p w14:paraId="0391ADCF" w14:textId="54BFE5A5" w:rsidR="00220345" w:rsidRDefault="00220345" w:rsidP="00351FDB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szCs w:val="21"/>
                <w:u w:val="none"/>
              </w:rPr>
            </w:pPr>
            <w:r w:rsidRPr="00220345">
              <w:rPr>
                <w:rFonts w:ascii="Calibri" w:hAnsi="Calibri" w:hint="eastAsia"/>
                <w:color w:val="auto"/>
                <w:sz w:val="18"/>
                <w:szCs w:val="18"/>
                <w:u w:val="none"/>
              </w:rPr>
              <w:t>硕士生、</w:t>
            </w:r>
            <w:proofErr w:type="gramStart"/>
            <w:r w:rsidRPr="00220345">
              <w:rPr>
                <w:rFonts w:ascii="Calibri" w:hAnsi="Calibri" w:hint="eastAsia"/>
                <w:color w:val="auto"/>
                <w:sz w:val="18"/>
                <w:szCs w:val="18"/>
                <w:u w:val="none"/>
              </w:rPr>
              <w:t>直博生</w:t>
            </w:r>
            <w:proofErr w:type="gramEnd"/>
            <w:r w:rsidRPr="00220345">
              <w:rPr>
                <w:rFonts w:ascii="Calibri" w:hAnsi="Calibri" w:hint="eastAsia"/>
                <w:color w:val="auto"/>
                <w:sz w:val="18"/>
                <w:szCs w:val="18"/>
                <w:u w:val="none"/>
              </w:rPr>
              <w:t>必选</w:t>
            </w:r>
          </w:p>
        </w:tc>
      </w:tr>
      <w:tr w:rsidR="00220345" w14:paraId="4B42EE2E" w14:textId="77777777" w:rsidTr="0004331B">
        <w:trPr>
          <w:trHeight w:val="797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</w:tcBorders>
            <w:vAlign w:val="center"/>
          </w:tcPr>
          <w:p w14:paraId="5A228D8F" w14:textId="77777777" w:rsidR="00220345" w:rsidRDefault="00220345">
            <w:pPr>
              <w:spacing w:line="20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t>硕博贯通基础课程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</w:tcBorders>
            <w:vAlign w:val="center"/>
          </w:tcPr>
          <w:p w14:paraId="7A9D9504" w14:textId="77777777" w:rsidR="00220345" w:rsidRPr="004C493F" w:rsidRDefault="00220345">
            <w:pPr>
              <w:spacing w:line="240" w:lineRule="exact"/>
              <w:jc w:val="center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  <w:r w:rsidRPr="004C493F"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t>7A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u w:val="none"/>
              </w:rPr>
              <w:t>类</w:t>
            </w:r>
          </w:p>
        </w:tc>
        <w:tc>
          <w:tcPr>
            <w:tcW w:w="1266" w:type="dxa"/>
            <w:vAlign w:val="center"/>
          </w:tcPr>
          <w:p w14:paraId="0A6AB424" w14:textId="77777777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7</w:t>
            </w: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A</w:t>
            </w:r>
            <w:r w:rsidRPr="004C493F">
              <w:rPr>
                <w:color w:val="auto"/>
                <w:sz w:val="21"/>
                <w:szCs w:val="21"/>
                <w:u w:val="none"/>
              </w:rPr>
              <w:t>030101</w:t>
            </w:r>
          </w:p>
          <w:p w14:paraId="4EAD65AD" w14:textId="04787C3A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7</w:t>
            </w: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A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</w:t>
            </w:r>
          </w:p>
        </w:tc>
        <w:tc>
          <w:tcPr>
            <w:tcW w:w="2894" w:type="dxa"/>
            <w:vAlign w:val="center"/>
          </w:tcPr>
          <w:p w14:paraId="6D227536" w14:textId="77777777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学术规范与学术写作</w:t>
            </w:r>
          </w:p>
        </w:tc>
        <w:tc>
          <w:tcPr>
            <w:tcW w:w="574" w:type="dxa"/>
            <w:vAlign w:val="center"/>
          </w:tcPr>
          <w:p w14:paraId="5DF790E0" w14:textId="77777777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8</w:t>
            </w:r>
          </w:p>
        </w:tc>
        <w:tc>
          <w:tcPr>
            <w:tcW w:w="574" w:type="dxa"/>
            <w:vAlign w:val="center"/>
          </w:tcPr>
          <w:p w14:paraId="7D7DCFBE" w14:textId="77777777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0.5</w:t>
            </w:r>
          </w:p>
        </w:tc>
        <w:tc>
          <w:tcPr>
            <w:tcW w:w="746" w:type="dxa"/>
            <w:vAlign w:val="center"/>
          </w:tcPr>
          <w:p w14:paraId="5E979B37" w14:textId="77777777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vAlign w:val="center"/>
          </w:tcPr>
          <w:p w14:paraId="792A7C19" w14:textId="2B5C3DF7" w:rsidR="00220345" w:rsidRPr="00935761" w:rsidRDefault="00220345" w:rsidP="0004331B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282F8104" w14:textId="02D955FE" w:rsidR="00220345" w:rsidRPr="00935761" w:rsidRDefault="00220345">
            <w:pPr>
              <w:widowControl/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*********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学院</w:t>
            </w:r>
          </w:p>
        </w:tc>
        <w:tc>
          <w:tcPr>
            <w:tcW w:w="712" w:type="dxa"/>
            <w:vMerge/>
            <w:vAlign w:val="center"/>
          </w:tcPr>
          <w:p w14:paraId="41754773" w14:textId="233C20B8" w:rsidR="00220345" w:rsidRPr="00220345" w:rsidRDefault="00220345">
            <w:pPr>
              <w:spacing w:line="240" w:lineRule="exact"/>
              <w:jc w:val="center"/>
              <w:rPr>
                <w:rFonts w:ascii="Calibri" w:hAnsi="Calibri"/>
                <w:color w:val="auto"/>
                <w:sz w:val="18"/>
                <w:szCs w:val="18"/>
                <w:u w:val="none"/>
              </w:rPr>
            </w:pPr>
          </w:p>
        </w:tc>
      </w:tr>
      <w:tr w:rsidR="00220345" w14:paraId="472F805C" w14:textId="77777777" w:rsidTr="0004331B">
        <w:trPr>
          <w:trHeight w:val="797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021A09FD" w14:textId="77777777" w:rsidR="00220345" w:rsidRDefault="00220345">
            <w:pPr>
              <w:spacing w:line="20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3BFDD2BA" w14:textId="77777777" w:rsidR="00220345" w:rsidRPr="004C493F" w:rsidRDefault="00220345">
            <w:pPr>
              <w:spacing w:line="240" w:lineRule="exact"/>
              <w:jc w:val="center"/>
              <w:rPr>
                <w:b/>
                <w:color w:val="auto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1389FCAC" w14:textId="3D05AEF5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7A120102</w:t>
            </w:r>
          </w:p>
        </w:tc>
        <w:tc>
          <w:tcPr>
            <w:tcW w:w="2894" w:type="dxa"/>
            <w:vAlign w:val="center"/>
          </w:tcPr>
          <w:p w14:paraId="2FAF0776" w14:textId="1E15B89C" w:rsidR="00220345" w:rsidRPr="004C493F" w:rsidRDefault="00220345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学术英语</w:t>
            </w:r>
          </w:p>
        </w:tc>
        <w:tc>
          <w:tcPr>
            <w:tcW w:w="574" w:type="dxa"/>
            <w:vAlign w:val="center"/>
          </w:tcPr>
          <w:p w14:paraId="68BDFD73" w14:textId="4257F6B6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8</w:t>
            </w:r>
          </w:p>
        </w:tc>
        <w:tc>
          <w:tcPr>
            <w:tcW w:w="574" w:type="dxa"/>
            <w:vAlign w:val="center"/>
          </w:tcPr>
          <w:p w14:paraId="5BB11ED6" w14:textId="43A08D3E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0.5</w:t>
            </w:r>
          </w:p>
        </w:tc>
        <w:tc>
          <w:tcPr>
            <w:tcW w:w="746" w:type="dxa"/>
            <w:vAlign w:val="center"/>
          </w:tcPr>
          <w:p w14:paraId="34F8CD76" w14:textId="0157574C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bCs/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vAlign w:val="center"/>
          </w:tcPr>
          <w:p w14:paraId="47EEF9EA" w14:textId="0EBCB4F0" w:rsidR="00220345" w:rsidRPr="004C493F" w:rsidRDefault="00220345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ascii="宋体" w:hAnsi="宋体" w:cs="宋体" w:hint="eastAsia"/>
                <w:bCs/>
                <w:color w:val="auto"/>
                <w:sz w:val="21"/>
                <w:szCs w:val="21"/>
                <w:u w:val="none"/>
              </w:rPr>
              <w:t>外国语学院</w:t>
            </w:r>
          </w:p>
        </w:tc>
        <w:tc>
          <w:tcPr>
            <w:tcW w:w="712" w:type="dxa"/>
            <w:vMerge/>
            <w:vAlign w:val="center"/>
          </w:tcPr>
          <w:p w14:paraId="35F65BE0" w14:textId="77777777" w:rsidR="00220345" w:rsidRDefault="00220345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highlight w:val="yellow"/>
                <w:u w:val="none"/>
              </w:rPr>
            </w:pPr>
          </w:p>
        </w:tc>
      </w:tr>
      <w:tr w:rsidR="00C8602D" w14:paraId="00E056D1" w14:textId="77777777" w:rsidTr="0004331B">
        <w:trPr>
          <w:trHeight w:val="539"/>
          <w:jc w:val="center"/>
        </w:trPr>
        <w:tc>
          <w:tcPr>
            <w:tcW w:w="471" w:type="dxa"/>
            <w:vMerge/>
            <w:vAlign w:val="center"/>
          </w:tcPr>
          <w:p w14:paraId="61B827A9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70D66D23" w14:textId="77777777" w:rsidR="00C8602D" w:rsidRPr="004C493F" w:rsidRDefault="00C8602D">
            <w:pPr>
              <w:spacing w:line="240" w:lineRule="exact"/>
              <w:rPr>
                <w:rFonts w:ascii="宋体" w:hAnsi="宋体" w:cs="宋体"/>
                <w:b/>
                <w:color w:val="auto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6D25C362" w14:textId="2D3C9733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7</w:t>
            </w: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A17000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2894" w:type="dxa"/>
            <w:vAlign w:val="center"/>
          </w:tcPr>
          <w:p w14:paraId="5CC5878D" w14:textId="188EC597" w:rsidR="00C8602D" w:rsidRPr="004C493F" w:rsidRDefault="00C8602D">
            <w:pPr>
              <w:jc w:val="left"/>
              <w:rPr>
                <w:rFonts w:ascii="宋体" w:hAnsi="宋体" w:cs="宋体"/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工程伦理</w:t>
            </w:r>
          </w:p>
        </w:tc>
        <w:tc>
          <w:tcPr>
            <w:tcW w:w="574" w:type="dxa"/>
            <w:vAlign w:val="center"/>
          </w:tcPr>
          <w:p w14:paraId="20EE1D4B" w14:textId="383EF5F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16</w:t>
            </w:r>
          </w:p>
        </w:tc>
        <w:tc>
          <w:tcPr>
            <w:tcW w:w="574" w:type="dxa"/>
            <w:vAlign w:val="center"/>
          </w:tcPr>
          <w:p w14:paraId="69E67D64" w14:textId="626EE2D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4A65598B" w14:textId="53013157" w:rsidR="00C8602D" w:rsidRPr="004C493F" w:rsidRDefault="00C8602D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vAlign w:val="center"/>
          </w:tcPr>
          <w:p w14:paraId="2D28F8C6" w14:textId="6FCEAB46" w:rsidR="00C8602D" w:rsidRPr="004C493F" w:rsidRDefault="00C8602D">
            <w:pPr>
              <w:jc w:val="center"/>
              <w:rPr>
                <w:rFonts w:ascii="宋体" w:hAnsi="宋体" w:cs="宋体"/>
                <w:bCs/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马克思主义学院</w:t>
            </w:r>
          </w:p>
        </w:tc>
        <w:tc>
          <w:tcPr>
            <w:tcW w:w="712" w:type="dxa"/>
            <w:vAlign w:val="center"/>
          </w:tcPr>
          <w:p w14:paraId="17DC7E27" w14:textId="77777777" w:rsidR="00C8602D" w:rsidRDefault="00C8602D">
            <w:pPr>
              <w:spacing w:line="240" w:lineRule="exact"/>
              <w:jc w:val="center"/>
              <w:rPr>
                <w:rFonts w:ascii="Calibri" w:hAnsi="Calibri"/>
                <w:color w:val="0000FF"/>
                <w:sz w:val="21"/>
                <w:highlight w:val="yellow"/>
                <w:u w:val="none"/>
              </w:rPr>
            </w:pPr>
          </w:p>
        </w:tc>
      </w:tr>
      <w:tr w:rsidR="00C8602D" w14:paraId="767B3D7A" w14:textId="77777777" w:rsidTr="0004331B">
        <w:trPr>
          <w:trHeight w:val="539"/>
          <w:jc w:val="center"/>
        </w:trPr>
        <w:tc>
          <w:tcPr>
            <w:tcW w:w="471" w:type="dxa"/>
            <w:vMerge w:val="restart"/>
            <w:vAlign w:val="center"/>
          </w:tcPr>
          <w:p w14:paraId="396F4FB1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lastRenderedPageBreak/>
              <w:t>博士生基础课程</w:t>
            </w:r>
          </w:p>
        </w:tc>
        <w:tc>
          <w:tcPr>
            <w:tcW w:w="479" w:type="dxa"/>
            <w:vMerge w:val="restart"/>
            <w:vAlign w:val="center"/>
          </w:tcPr>
          <w:p w14:paraId="7E5102E1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hint="eastAsia"/>
                <w:b/>
                <w:spacing w:val="-4"/>
                <w:sz w:val="21"/>
                <w:szCs w:val="22"/>
                <w:u w:val="none"/>
              </w:rPr>
              <w:t>8A</w:t>
            </w: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t>类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04E86548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8A170001</w:t>
            </w:r>
          </w:p>
        </w:tc>
        <w:tc>
          <w:tcPr>
            <w:tcW w:w="2894" w:type="dxa"/>
            <w:vAlign w:val="center"/>
          </w:tcPr>
          <w:p w14:paraId="6282323A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中国马克思主义与当代</w:t>
            </w:r>
          </w:p>
        </w:tc>
        <w:tc>
          <w:tcPr>
            <w:tcW w:w="574" w:type="dxa"/>
            <w:vAlign w:val="center"/>
          </w:tcPr>
          <w:p w14:paraId="37CDC851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36</w:t>
            </w:r>
          </w:p>
        </w:tc>
        <w:tc>
          <w:tcPr>
            <w:tcW w:w="574" w:type="dxa"/>
            <w:vAlign w:val="center"/>
          </w:tcPr>
          <w:p w14:paraId="6C8A9ED2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1CFBBE80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00C7F0AC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马克思主义学院</w:t>
            </w: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168A47E" w14:textId="77777777" w:rsidR="00C8602D" w:rsidRPr="004C493F" w:rsidRDefault="00C8602D">
            <w:pPr>
              <w:spacing w:line="240" w:lineRule="exact"/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</w:p>
        </w:tc>
      </w:tr>
      <w:tr w:rsidR="00C8602D" w14:paraId="04469218" w14:textId="77777777" w:rsidTr="0004331B">
        <w:trPr>
          <w:trHeight w:val="539"/>
          <w:jc w:val="center"/>
        </w:trPr>
        <w:tc>
          <w:tcPr>
            <w:tcW w:w="471" w:type="dxa"/>
            <w:vMerge/>
            <w:vAlign w:val="center"/>
          </w:tcPr>
          <w:p w14:paraId="70F27681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20B91ACB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78458ED2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8A120001</w:t>
            </w:r>
          </w:p>
        </w:tc>
        <w:tc>
          <w:tcPr>
            <w:tcW w:w="2894" w:type="dxa"/>
            <w:vAlign w:val="center"/>
          </w:tcPr>
          <w:p w14:paraId="1F850D85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第一外国语（英语）</w:t>
            </w:r>
          </w:p>
        </w:tc>
        <w:tc>
          <w:tcPr>
            <w:tcW w:w="574" w:type="dxa"/>
            <w:vAlign w:val="center"/>
          </w:tcPr>
          <w:p w14:paraId="4E646B47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32</w:t>
            </w:r>
          </w:p>
        </w:tc>
        <w:tc>
          <w:tcPr>
            <w:tcW w:w="574" w:type="dxa"/>
            <w:vAlign w:val="center"/>
          </w:tcPr>
          <w:p w14:paraId="7D7452F6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729FB534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3F7863F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外国语学院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</w:tcBorders>
            <w:vAlign w:val="center"/>
          </w:tcPr>
          <w:p w14:paraId="79E6108D" w14:textId="77777777" w:rsidR="00C8602D" w:rsidRPr="004C493F" w:rsidRDefault="00C8602D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  <w:r w:rsidRPr="004C493F">
              <w:rPr>
                <w:rFonts w:ascii="Calibri" w:hAnsi="Calibri" w:hint="eastAsia"/>
                <w:color w:val="auto"/>
                <w:sz w:val="21"/>
                <w:u w:val="none"/>
              </w:rPr>
              <w:t>必选</w:t>
            </w:r>
          </w:p>
          <w:p w14:paraId="0A15E032" w14:textId="4E9731A0" w:rsidR="00C8602D" w:rsidRPr="004C493F" w:rsidRDefault="00C8602D">
            <w:pPr>
              <w:spacing w:line="240" w:lineRule="exact"/>
              <w:jc w:val="center"/>
              <w:rPr>
                <w:rFonts w:ascii="Calibri" w:hAnsi="Calibri"/>
                <w:color w:val="auto"/>
                <w:sz w:val="21"/>
                <w:szCs w:val="21"/>
                <w:u w:val="none"/>
              </w:rPr>
            </w:pPr>
            <w:r>
              <w:rPr>
                <w:rFonts w:ascii="Calibri" w:hAnsi="Calibri" w:hint="eastAsia"/>
                <w:color w:val="auto"/>
                <w:sz w:val="21"/>
                <w:szCs w:val="21"/>
                <w:u w:val="none"/>
              </w:rPr>
              <w:t>1</w:t>
            </w:r>
            <w:r w:rsidRPr="004C493F">
              <w:rPr>
                <w:rFonts w:ascii="Calibri" w:hAnsi="Calibri" w:hint="eastAsia"/>
                <w:color w:val="auto"/>
                <w:sz w:val="21"/>
                <w:szCs w:val="21"/>
                <w:u w:val="none"/>
              </w:rPr>
              <w:t>门</w:t>
            </w:r>
          </w:p>
        </w:tc>
      </w:tr>
      <w:tr w:rsidR="00C8602D" w14:paraId="3DB41958" w14:textId="77777777" w:rsidTr="0004331B">
        <w:trPr>
          <w:trHeight w:val="539"/>
          <w:jc w:val="center"/>
        </w:trPr>
        <w:tc>
          <w:tcPr>
            <w:tcW w:w="471" w:type="dxa"/>
            <w:vMerge/>
            <w:vAlign w:val="center"/>
          </w:tcPr>
          <w:p w14:paraId="225F517A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3DC575FC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5B4C1505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8A120002</w:t>
            </w:r>
          </w:p>
        </w:tc>
        <w:tc>
          <w:tcPr>
            <w:tcW w:w="2894" w:type="dxa"/>
            <w:vAlign w:val="center"/>
          </w:tcPr>
          <w:p w14:paraId="10CF3DCE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第一外国语（日语）</w:t>
            </w:r>
          </w:p>
        </w:tc>
        <w:tc>
          <w:tcPr>
            <w:tcW w:w="574" w:type="dxa"/>
            <w:vAlign w:val="center"/>
          </w:tcPr>
          <w:p w14:paraId="7982CB45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32</w:t>
            </w:r>
          </w:p>
        </w:tc>
        <w:tc>
          <w:tcPr>
            <w:tcW w:w="574" w:type="dxa"/>
            <w:vAlign w:val="center"/>
          </w:tcPr>
          <w:p w14:paraId="29BD0231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5309C979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3982FF39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外国语学院</w:t>
            </w:r>
          </w:p>
        </w:tc>
        <w:tc>
          <w:tcPr>
            <w:tcW w:w="712" w:type="dxa"/>
            <w:vMerge/>
            <w:vAlign w:val="center"/>
          </w:tcPr>
          <w:p w14:paraId="7186067F" w14:textId="77777777" w:rsidR="00C8602D" w:rsidRPr="004C493F" w:rsidRDefault="00C8602D">
            <w:pPr>
              <w:spacing w:line="240" w:lineRule="exact"/>
              <w:jc w:val="center"/>
              <w:rPr>
                <w:rFonts w:ascii="Calibri" w:hAnsi="Calibri"/>
                <w:color w:val="auto"/>
                <w:sz w:val="21"/>
                <w:szCs w:val="21"/>
                <w:u w:val="none"/>
              </w:rPr>
            </w:pPr>
          </w:p>
        </w:tc>
      </w:tr>
      <w:tr w:rsidR="00C8602D" w14:paraId="6D2A9C24" w14:textId="77777777" w:rsidTr="0004331B">
        <w:trPr>
          <w:trHeight w:val="539"/>
          <w:jc w:val="center"/>
        </w:trPr>
        <w:tc>
          <w:tcPr>
            <w:tcW w:w="471" w:type="dxa"/>
            <w:vMerge/>
            <w:vAlign w:val="center"/>
          </w:tcPr>
          <w:p w14:paraId="413D0B54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5DE85E7F" w14:textId="77777777" w:rsidR="00C8602D" w:rsidRDefault="00C8602D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367E04D4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8A120003</w:t>
            </w:r>
          </w:p>
        </w:tc>
        <w:tc>
          <w:tcPr>
            <w:tcW w:w="2894" w:type="dxa"/>
            <w:vAlign w:val="center"/>
          </w:tcPr>
          <w:p w14:paraId="1B8C18ED" w14:textId="77777777" w:rsidR="00C8602D" w:rsidRPr="004C493F" w:rsidRDefault="00C8602D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第一外国语（俄语）</w:t>
            </w:r>
          </w:p>
        </w:tc>
        <w:tc>
          <w:tcPr>
            <w:tcW w:w="574" w:type="dxa"/>
            <w:vAlign w:val="center"/>
          </w:tcPr>
          <w:p w14:paraId="68A502C1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32</w:t>
            </w:r>
          </w:p>
        </w:tc>
        <w:tc>
          <w:tcPr>
            <w:tcW w:w="574" w:type="dxa"/>
            <w:vAlign w:val="center"/>
          </w:tcPr>
          <w:p w14:paraId="1D678AF8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2</w:t>
            </w:r>
          </w:p>
        </w:tc>
        <w:tc>
          <w:tcPr>
            <w:tcW w:w="746" w:type="dxa"/>
            <w:vAlign w:val="center"/>
          </w:tcPr>
          <w:p w14:paraId="284B124E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春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6309F561" w14:textId="77777777" w:rsidR="00C8602D" w:rsidRPr="004C493F" w:rsidRDefault="00C8602D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color w:val="auto"/>
                <w:sz w:val="21"/>
                <w:szCs w:val="21"/>
                <w:u w:val="none"/>
              </w:rPr>
              <w:t>外国语学院</w:t>
            </w:r>
          </w:p>
        </w:tc>
        <w:tc>
          <w:tcPr>
            <w:tcW w:w="712" w:type="dxa"/>
            <w:vMerge/>
            <w:vAlign w:val="center"/>
          </w:tcPr>
          <w:p w14:paraId="1017692D" w14:textId="77777777" w:rsidR="00C8602D" w:rsidRPr="004C493F" w:rsidRDefault="00C8602D">
            <w:pPr>
              <w:spacing w:line="240" w:lineRule="exact"/>
              <w:jc w:val="center"/>
              <w:rPr>
                <w:rFonts w:ascii="Calibri" w:hAnsi="Calibri"/>
                <w:color w:val="auto"/>
                <w:sz w:val="21"/>
                <w:szCs w:val="21"/>
                <w:u w:val="none"/>
              </w:rPr>
            </w:pPr>
          </w:p>
        </w:tc>
      </w:tr>
      <w:tr w:rsidR="00C8602D" w14:paraId="7560540A" w14:textId="77777777" w:rsidTr="0004331B">
        <w:trPr>
          <w:trHeight w:val="567"/>
          <w:jc w:val="center"/>
        </w:trPr>
        <w:tc>
          <w:tcPr>
            <w:tcW w:w="471" w:type="dxa"/>
            <w:vMerge w:val="restart"/>
            <w:tcBorders>
              <w:top w:val="single" w:sz="4" w:space="0" w:color="auto"/>
            </w:tcBorders>
            <w:vAlign w:val="center"/>
          </w:tcPr>
          <w:p w14:paraId="14EB2D44" w14:textId="77777777" w:rsidR="00C8602D" w:rsidRDefault="00C8602D" w:rsidP="003D68DF">
            <w:pPr>
              <w:spacing w:line="240" w:lineRule="exact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t>硕士生专业核心课程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</w:tcBorders>
            <w:vAlign w:val="center"/>
          </w:tcPr>
          <w:p w14:paraId="1D344858" w14:textId="77777777" w:rsidR="00C8602D" w:rsidRDefault="00C8602D" w:rsidP="003D68DF">
            <w:pPr>
              <w:spacing w:line="240" w:lineRule="exact"/>
              <w:rPr>
                <w:rFonts w:ascii="宋体" w:hAnsi="宋体" w:cs="宋体"/>
                <w:b/>
                <w:color w:val="FF0000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t>6B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szCs w:val="21"/>
                <w:u w:val="none"/>
              </w:rPr>
              <w:t>类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79C82C1C" w14:textId="0403BE73" w:rsidR="00C8602D" w:rsidRPr="004C493F" w:rsidRDefault="00C8602D" w:rsidP="003D68DF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6B031001</w:t>
            </w:r>
            <w:r w:rsidR="0004331B">
              <w:rPr>
                <w:rFonts w:hint="eastAsia"/>
                <w:color w:val="auto"/>
                <w:sz w:val="21"/>
                <w:szCs w:val="21"/>
                <w:u w:val="none"/>
              </w:rPr>
              <w:t>L</w:t>
            </w:r>
          </w:p>
        </w:tc>
        <w:tc>
          <w:tcPr>
            <w:tcW w:w="2894" w:type="dxa"/>
            <w:vAlign w:val="center"/>
          </w:tcPr>
          <w:p w14:paraId="0F512DB4" w14:textId="3C34EF39" w:rsidR="00C8602D" w:rsidRPr="004C493F" w:rsidRDefault="00C8602D" w:rsidP="00232DF9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232DF9">
              <w:rPr>
                <w:rFonts w:hint="eastAsia"/>
                <w:color w:val="auto"/>
                <w:sz w:val="21"/>
                <w:szCs w:val="21"/>
                <w:u w:val="none"/>
              </w:rPr>
              <w:t>Linear System Theory and Design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 xml:space="preserve"> </w:t>
            </w:r>
            <w:r w:rsidRPr="004C493F">
              <w:rPr>
                <w:color w:val="auto"/>
                <w:kern w:val="2"/>
                <w:sz w:val="21"/>
                <w:szCs w:val="21"/>
                <w:u w:val="none"/>
              </w:rPr>
              <w:t>线性系统理论与设计</w:t>
            </w:r>
          </w:p>
        </w:tc>
        <w:tc>
          <w:tcPr>
            <w:tcW w:w="574" w:type="dxa"/>
            <w:vAlign w:val="center"/>
          </w:tcPr>
          <w:p w14:paraId="38530BDD" w14:textId="77777777" w:rsidR="00C8602D" w:rsidRPr="004C493F" w:rsidRDefault="00C8602D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48</w:t>
            </w:r>
          </w:p>
        </w:tc>
        <w:tc>
          <w:tcPr>
            <w:tcW w:w="574" w:type="dxa"/>
            <w:vAlign w:val="center"/>
          </w:tcPr>
          <w:p w14:paraId="64FADCF9" w14:textId="77777777" w:rsidR="00C8602D" w:rsidRPr="004C493F" w:rsidRDefault="00C8602D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color w:val="auto"/>
                <w:sz w:val="21"/>
                <w:szCs w:val="21"/>
                <w:u w:val="none"/>
              </w:rPr>
              <w:t>3</w:t>
            </w:r>
          </w:p>
        </w:tc>
        <w:tc>
          <w:tcPr>
            <w:tcW w:w="746" w:type="dxa"/>
            <w:vAlign w:val="center"/>
          </w:tcPr>
          <w:p w14:paraId="06FC256F" w14:textId="77777777" w:rsidR="00C8602D" w:rsidRPr="004C493F" w:rsidRDefault="00C8602D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4C493F">
              <w:rPr>
                <w:rFonts w:ascii="宋体" w:hAnsi="宋体" w:cs="宋体" w:hint="eastAsia"/>
                <w:color w:val="auto"/>
                <w:sz w:val="21"/>
                <w:szCs w:val="21"/>
                <w:u w:val="none"/>
              </w:rPr>
              <w:t>秋</w:t>
            </w: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1234D929" w14:textId="436E14C1" w:rsidR="00C8602D" w:rsidRPr="003C27F7" w:rsidRDefault="00C8602D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</w:tc>
        <w:tc>
          <w:tcPr>
            <w:tcW w:w="712" w:type="dxa"/>
            <w:vAlign w:val="center"/>
          </w:tcPr>
          <w:p w14:paraId="107BB876" w14:textId="05237353" w:rsidR="00C8602D" w:rsidRPr="004C493F" w:rsidRDefault="005A6656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  <w:r w:rsidRPr="00ED40AE">
              <w:rPr>
                <w:rFonts w:hint="eastAsia"/>
                <w:color w:val="0000FF"/>
                <w:spacing w:val="-16"/>
                <w:sz w:val="15"/>
                <w:szCs w:val="15"/>
                <w:u w:val="none"/>
              </w:rPr>
              <w:t>L</w:t>
            </w:r>
            <w:r w:rsidRPr="00ED40AE">
              <w:rPr>
                <w:rFonts w:hint="eastAsia"/>
                <w:color w:val="0000FF"/>
                <w:spacing w:val="-16"/>
                <w:sz w:val="15"/>
                <w:szCs w:val="15"/>
                <w:u w:val="none"/>
              </w:rPr>
              <w:t>型课程，课程名称以英文</w:t>
            </w:r>
            <w:r w:rsidRPr="00ED40AE">
              <w:rPr>
                <w:rFonts w:hint="eastAsia"/>
                <w:color w:val="0000FF"/>
                <w:spacing w:val="-16"/>
                <w:sz w:val="15"/>
                <w:szCs w:val="15"/>
                <w:u w:val="none"/>
              </w:rPr>
              <w:t>+</w:t>
            </w:r>
            <w:r w:rsidRPr="00ED40AE">
              <w:rPr>
                <w:rFonts w:hint="eastAsia"/>
                <w:color w:val="0000FF"/>
                <w:spacing w:val="-16"/>
                <w:sz w:val="15"/>
                <w:szCs w:val="15"/>
                <w:u w:val="none"/>
              </w:rPr>
              <w:t>中文模式表述，其他课程以中文表述，</w:t>
            </w:r>
            <w:proofErr w:type="gramStart"/>
            <w:r w:rsidRPr="00ED40AE">
              <w:rPr>
                <w:rFonts w:hint="eastAsia"/>
                <w:bCs/>
                <w:color w:val="0000FF"/>
                <w:spacing w:val="-16"/>
                <w:sz w:val="15"/>
                <w:szCs w:val="15"/>
                <w:u w:val="none"/>
              </w:rPr>
              <w:t>此说明</w:t>
            </w:r>
            <w:proofErr w:type="gramEnd"/>
            <w:r w:rsidRPr="00ED40AE">
              <w:rPr>
                <w:rFonts w:hint="eastAsia"/>
                <w:bCs/>
                <w:color w:val="0000FF"/>
                <w:spacing w:val="-16"/>
                <w:sz w:val="15"/>
                <w:szCs w:val="15"/>
                <w:u w:val="none"/>
              </w:rPr>
              <w:t>请删除</w:t>
            </w:r>
          </w:p>
        </w:tc>
      </w:tr>
      <w:tr w:rsidR="0004331B" w14:paraId="4B4C2ABE" w14:textId="77777777" w:rsidTr="0004331B">
        <w:trPr>
          <w:trHeight w:val="567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0B850749" w14:textId="77777777" w:rsidR="0004331B" w:rsidRDefault="0004331B" w:rsidP="003D68DF">
            <w:pPr>
              <w:spacing w:line="240" w:lineRule="exact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0975348B" w14:textId="77777777" w:rsidR="0004331B" w:rsidRDefault="0004331B" w:rsidP="003D68DF">
            <w:pPr>
              <w:spacing w:line="240" w:lineRule="exact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706D74BC" w14:textId="0950558D" w:rsidR="0004331B" w:rsidRPr="004C493F" w:rsidRDefault="0004331B" w:rsidP="003D68DF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32245200" w14:textId="1C08667C" w:rsidR="0004331B" w:rsidRPr="004C493F" w:rsidRDefault="0004331B" w:rsidP="00232DF9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366A8DA9" w14:textId="11058693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30C9670F" w14:textId="191335D9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39837C0C" w14:textId="123F14F2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043AAAC9" w14:textId="1EADF28F" w:rsidR="0004331B" w:rsidRPr="003C27F7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42AF47" w14:textId="77777777" w:rsidR="0004331B" w:rsidRDefault="0004331B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  <w:r>
              <w:rPr>
                <w:rFonts w:ascii="Calibri" w:hAnsi="Calibri" w:hint="eastAsia"/>
                <w:color w:val="auto"/>
                <w:sz w:val="21"/>
                <w:u w:val="none"/>
              </w:rPr>
              <w:t>必选</w:t>
            </w:r>
          </w:p>
          <w:p w14:paraId="59B68D00" w14:textId="5256804A" w:rsidR="0004331B" w:rsidRPr="004C493F" w:rsidRDefault="0004331B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  <w:r>
              <w:rPr>
                <w:rFonts w:ascii="Calibri" w:hAnsi="Calibri" w:hint="eastAsia"/>
                <w:color w:val="auto"/>
                <w:sz w:val="21"/>
                <w:u w:val="none"/>
              </w:rPr>
              <w:t>**</w:t>
            </w:r>
            <w:r>
              <w:rPr>
                <w:rFonts w:ascii="Calibri" w:hAnsi="Calibri" w:hint="eastAsia"/>
                <w:color w:val="auto"/>
                <w:sz w:val="21"/>
                <w:u w:val="none"/>
              </w:rPr>
              <w:t>门</w:t>
            </w:r>
          </w:p>
        </w:tc>
      </w:tr>
      <w:tr w:rsidR="0004331B" w14:paraId="3F2988DE" w14:textId="77777777" w:rsidTr="0004331B">
        <w:trPr>
          <w:trHeight w:val="539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44108A86" w14:textId="77777777" w:rsidR="0004331B" w:rsidRDefault="0004331B" w:rsidP="003D68DF">
            <w:pPr>
              <w:spacing w:line="240" w:lineRule="exact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499F05CE" w14:textId="77777777" w:rsidR="0004331B" w:rsidRDefault="0004331B" w:rsidP="003D68DF">
            <w:pPr>
              <w:spacing w:line="240" w:lineRule="exact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74AE827B" w14:textId="56889953" w:rsidR="0004331B" w:rsidRPr="004C493F" w:rsidRDefault="0004331B" w:rsidP="003D68DF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65D08FEF" w14:textId="24291147" w:rsidR="0004331B" w:rsidRPr="004C493F" w:rsidRDefault="0004331B" w:rsidP="003D68DF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D2EA95B" w14:textId="5B4FEC4C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5223C041" w14:textId="35E98995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4093604B" w14:textId="08300983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0E1FF8D" w14:textId="69EEC608" w:rsidR="0004331B" w:rsidRPr="003C27F7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2" w:type="dxa"/>
            <w:vMerge/>
            <w:vAlign w:val="center"/>
          </w:tcPr>
          <w:p w14:paraId="2915AA0D" w14:textId="77777777" w:rsidR="0004331B" w:rsidRPr="004C493F" w:rsidRDefault="0004331B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</w:p>
        </w:tc>
      </w:tr>
      <w:tr w:rsidR="0004331B" w14:paraId="29430795" w14:textId="77777777" w:rsidTr="0004331B">
        <w:trPr>
          <w:trHeight w:val="567"/>
          <w:jc w:val="center"/>
        </w:trPr>
        <w:tc>
          <w:tcPr>
            <w:tcW w:w="471" w:type="dxa"/>
            <w:vMerge/>
            <w:tcBorders>
              <w:top w:val="single" w:sz="4" w:space="0" w:color="auto"/>
            </w:tcBorders>
            <w:vAlign w:val="center"/>
          </w:tcPr>
          <w:p w14:paraId="377485D0" w14:textId="77777777" w:rsidR="0004331B" w:rsidRDefault="0004331B" w:rsidP="003D68DF">
            <w:pPr>
              <w:spacing w:line="240" w:lineRule="exact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</w:tcBorders>
            <w:vAlign w:val="center"/>
          </w:tcPr>
          <w:p w14:paraId="0C3E5C40" w14:textId="77777777" w:rsidR="0004331B" w:rsidRDefault="0004331B" w:rsidP="003D68DF">
            <w:pPr>
              <w:spacing w:line="240" w:lineRule="exact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4F65B500" w14:textId="583FEE63" w:rsidR="0004331B" w:rsidRPr="004C493F" w:rsidRDefault="0004331B" w:rsidP="003D68DF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0BDDB238" w14:textId="1F068599" w:rsidR="0004331B" w:rsidRPr="004C493F" w:rsidRDefault="0004331B" w:rsidP="003D68DF">
            <w:pPr>
              <w:widowControl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530AD36D" w14:textId="1CAC74B8" w:rsidR="0004331B" w:rsidRPr="004C493F" w:rsidRDefault="0004331B" w:rsidP="003D68DF">
            <w:pPr>
              <w:widowControl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615DE891" w14:textId="0DD0C1EE" w:rsidR="0004331B" w:rsidRPr="004C493F" w:rsidRDefault="0004331B" w:rsidP="003D68DF">
            <w:pPr>
              <w:widowControl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6AAFF90F" w14:textId="24709354" w:rsidR="0004331B" w:rsidRPr="004C493F" w:rsidRDefault="0004331B" w:rsidP="003D68DF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7BF2B459" w14:textId="516ED866" w:rsidR="0004331B" w:rsidRPr="003C27F7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28FDBCDC" w14:textId="60407F60" w:rsidR="0004331B" w:rsidRPr="004C493F" w:rsidRDefault="0004331B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  <w:r>
              <w:rPr>
                <w:rFonts w:ascii="Calibri" w:hAnsi="Calibri" w:hint="eastAsia"/>
                <w:color w:val="auto"/>
                <w:sz w:val="21"/>
                <w:u w:val="none"/>
              </w:rPr>
              <w:t>可选</w:t>
            </w:r>
            <w:r w:rsidRPr="0004331B">
              <w:rPr>
                <w:rFonts w:ascii="Calibri" w:hAnsi="Calibri" w:hint="eastAsia"/>
                <w:color w:val="auto"/>
                <w:spacing w:val="-8"/>
                <w:sz w:val="21"/>
                <w:u w:val="none"/>
              </w:rPr>
              <w:t>0-1</w:t>
            </w:r>
            <w:r w:rsidRPr="0004331B">
              <w:rPr>
                <w:rFonts w:ascii="Calibri" w:hAnsi="Calibri" w:hint="eastAsia"/>
                <w:color w:val="auto"/>
                <w:spacing w:val="-8"/>
                <w:sz w:val="21"/>
                <w:u w:val="none"/>
              </w:rPr>
              <w:t>门</w:t>
            </w:r>
          </w:p>
        </w:tc>
      </w:tr>
      <w:tr w:rsidR="0004331B" w14:paraId="0439F1E9" w14:textId="77777777" w:rsidTr="0004331B">
        <w:trPr>
          <w:trHeight w:val="539"/>
          <w:jc w:val="center"/>
        </w:trPr>
        <w:tc>
          <w:tcPr>
            <w:tcW w:w="471" w:type="dxa"/>
            <w:vMerge/>
            <w:vAlign w:val="center"/>
          </w:tcPr>
          <w:p w14:paraId="0B86B9CC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4A927258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color w:val="FF0000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6F396C63" w14:textId="65901424" w:rsidR="0004331B" w:rsidRPr="004C493F" w:rsidRDefault="0004331B" w:rsidP="003D68DF">
            <w:pPr>
              <w:spacing w:line="240" w:lineRule="exact"/>
              <w:jc w:val="left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09000AAE" w14:textId="7FF14279" w:rsidR="0004331B" w:rsidRPr="004C493F" w:rsidRDefault="0004331B" w:rsidP="003D68DF">
            <w:pPr>
              <w:spacing w:line="240" w:lineRule="exact"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61A65A4C" w14:textId="5383BCDD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45E31271" w14:textId="194A53F6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3347440E" w14:textId="1E756903" w:rsidR="0004331B" w:rsidRPr="004C493F" w:rsidRDefault="0004331B" w:rsidP="003D68DF">
            <w:pPr>
              <w:spacing w:line="240" w:lineRule="exact"/>
              <w:jc w:val="center"/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500AA01B" w14:textId="27A92176" w:rsidR="0004331B" w:rsidRPr="003C27F7" w:rsidRDefault="0004331B" w:rsidP="003D68DF">
            <w:pPr>
              <w:spacing w:line="240" w:lineRule="exact"/>
              <w:jc w:val="center"/>
              <w:rPr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42AD0F8A" w14:textId="77777777" w:rsidR="0004331B" w:rsidRPr="004C493F" w:rsidRDefault="0004331B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</w:p>
        </w:tc>
      </w:tr>
      <w:tr w:rsidR="00C8602D" w14:paraId="5B3F32D6" w14:textId="77777777" w:rsidTr="0004331B">
        <w:trPr>
          <w:trHeight w:val="567"/>
          <w:jc w:val="center"/>
        </w:trPr>
        <w:tc>
          <w:tcPr>
            <w:tcW w:w="471" w:type="dxa"/>
            <w:vMerge/>
            <w:vAlign w:val="center"/>
          </w:tcPr>
          <w:p w14:paraId="3E0223C7" w14:textId="77777777" w:rsidR="00C8602D" w:rsidRDefault="00C8602D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7323629B" w14:textId="77777777" w:rsidR="00C8602D" w:rsidRDefault="00C8602D" w:rsidP="003D68DF">
            <w:pPr>
              <w:spacing w:line="240" w:lineRule="exact"/>
              <w:jc w:val="center"/>
              <w:rPr>
                <w:rFonts w:ascii="宋体" w:hAnsi="宋体" w:cs="宋体"/>
                <w:b/>
                <w:color w:val="FF0000"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2F8AC1EE" w14:textId="0967C7BA" w:rsidR="00C8602D" w:rsidRPr="004C493F" w:rsidRDefault="00C8602D" w:rsidP="003D68DF">
            <w:pPr>
              <w:spacing w:line="240" w:lineRule="exact"/>
              <w:jc w:val="left"/>
              <w:rPr>
                <w:strike/>
                <w:color w:val="auto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714369B6" w14:textId="02942BFA" w:rsidR="00C8602D" w:rsidRPr="004C493F" w:rsidRDefault="00C8602D" w:rsidP="003D68DF">
            <w:pPr>
              <w:spacing w:line="240" w:lineRule="exact"/>
              <w:jc w:val="left"/>
              <w:rPr>
                <w:bCs/>
                <w:strike/>
                <w:color w:val="auto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423B71EA" w14:textId="32B5C6B0" w:rsidR="00C8602D" w:rsidRPr="004C493F" w:rsidRDefault="00C8602D" w:rsidP="003D68DF">
            <w:pPr>
              <w:spacing w:line="240" w:lineRule="exact"/>
              <w:jc w:val="center"/>
              <w:rPr>
                <w:bCs/>
                <w:strike/>
                <w:color w:val="auto"/>
                <w:spacing w:val="6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7D8DEF27" w14:textId="28E34AB5" w:rsidR="00C8602D" w:rsidRPr="004C493F" w:rsidRDefault="00C8602D" w:rsidP="003D68DF">
            <w:pPr>
              <w:spacing w:line="240" w:lineRule="exact"/>
              <w:jc w:val="center"/>
              <w:rPr>
                <w:bCs/>
                <w:strike/>
                <w:color w:val="auto"/>
                <w:spacing w:val="6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491CA081" w14:textId="30EDABC4" w:rsidR="00C8602D" w:rsidRPr="004C493F" w:rsidRDefault="00C8602D" w:rsidP="003D68DF">
            <w:pPr>
              <w:spacing w:line="240" w:lineRule="exact"/>
              <w:jc w:val="center"/>
              <w:rPr>
                <w:bCs/>
                <w:strike/>
                <w:color w:val="auto"/>
                <w:spacing w:val="6"/>
                <w:sz w:val="21"/>
                <w:szCs w:val="21"/>
                <w:highlight w:val="yellow"/>
                <w:u w:val="none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6A466015" w14:textId="63619067" w:rsidR="00C8602D" w:rsidRPr="003C27F7" w:rsidRDefault="00C8602D" w:rsidP="003D68DF">
            <w:pPr>
              <w:spacing w:line="240" w:lineRule="exact"/>
              <w:jc w:val="center"/>
              <w:rPr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28E10310" w14:textId="77777777" w:rsidR="00C8602D" w:rsidRPr="004C493F" w:rsidRDefault="00C8602D" w:rsidP="003D68DF">
            <w:pPr>
              <w:jc w:val="center"/>
              <w:rPr>
                <w:rFonts w:ascii="Calibri" w:hAnsi="Calibri"/>
                <w:color w:val="auto"/>
                <w:sz w:val="21"/>
                <w:u w:val="none"/>
              </w:rPr>
            </w:pPr>
          </w:p>
        </w:tc>
      </w:tr>
      <w:tr w:rsidR="0004331B" w14:paraId="23A59386" w14:textId="77777777" w:rsidTr="0004331B">
        <w:trPr>
          <w:trHeight w:hRule="exact" w:val="539"/>
          <w:jc w:val="center"/>
        </w:trPr>
        <w:tc>
          <w:tcPr>
            <w:tcW w:w="471" w:type="dxa"/>
            <w:vMerge w:val="restart"/>
            <w:vAlign w:val="center"/>
          </w:tcPr>
          <w:p w14:paraId="56D24953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  <w:u w:val="none"/>
              </w:rPr>
              <w:t>博士生专业核心课程</w:t>
            </w:r>
          </w:p>
        </w:tc>
        <w:tc>
          <w:tcPr>
            <w:tcW w:w="479" w:type="dxa"/>
            <w:vMerge w:val="restart"/>
            <w:vAlign w:val="center"/>
          </w:tcPr>
          <w:p w14:paraId="5C53DDD4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color w:val="FF0000"/>
                <w:sz w:val="21"/>
                <w:szCs w:val="21"/>
                <w:u w:val="none"/>
              </w:rPr>
            </w:pPr>
            <w:r w:rsidRPr="004C493F"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t>8B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szCs w:val="21"/>
                <w:u w:val="none"/>
              </w:rPr>
              <w:t>类</w:t>
            </w:r>
          </w:p>
        </w:tc>
        <w:tc>
          <w:tcPr>
            <w:tcW w:w="1266" w:type="dxa"/>
            <w:vAlign w:val="center"/>
          </w:tcPr>
          <w:p w14:paraId="1871E9CE" w14:textId="59B58142" w:rsidR="0004331B" w:rsidRDefault="0004331B" w:rsidP="003D68DF">
            <w:pPr>
              <w:spacing w:line="240" w:lineRule="exact"/>
              <w:jc w:val="left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65234ADE" w14:textId="090D2E4A" w:rsidR="0004331B" w:rsidRDefault="0004331B" w:rsidP="003D68DF">
            <w:pPr>
              <w:spacing w:line="240" w:lineRule="exact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15FC07FC" w14:textId="5C3C1C0E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0CB0027" w14:textId="572C5EC2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06D19517" w14:textId="74721213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31513A52" w14:textId="25637AFD" w:rsidR="0004331B" w:rsidRDefault="0004331B" w:rsidP="003D68DF">
            <w:pPr>
              <w:jc w:val="center"/>
              <w:rPr>
                <w:color w:val="FF0000"/>
              </w:rPr>
            </w:pPr>
          </w:p>
        </w:tc>
        <w:tc>
          <w:tcPr>
            <w:tcW w:w="712" w:type="dxa"/>
            <w:vAlign w:val="center"/>
          </w:tcPr>
          <w:p w14:paraId="14372C27" w14:textId="77777777" w:rsidR="0004331B" w:rsidRDefault="0004331B" w:rsidP="003D68DF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1B168811" w14:textId="77777777" w:rsidTr="0004331B">
        <w:trPr>
          <w:trHeight w:hRule="exact" w:val="539"/>
          <w:jc w:val="center"/>
        </w:trPr>
        <w:tc>
          <w:tcPr>
            <w:tcW w:w="471" w:type="dxa"/>
            <w:vMerge/>
            <w:vAlign w:val="center"/>
          </w:tcPr>
          <w:p w14:paraId="2219321E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3BA46E18" w14:textId="77777777" w:rsidR="0004331B" w:rsidRDefault="0004331B" w:rsidP="003D68DF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2E2071F6" w14:textId="2D558F3C" w:rsidR="0004331B" w:rsidRDefault="0004331B" w:rsidP="003D68DF">
            <w:pPr>
              <w:spacing w:line="240" w:lineRule="exact"/>
              <w:jc w:val="left"/>
              <w:rPr>
                <w:bCs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2DC0C76E" w14:textId="33FA888E" w:rsidR="0004331B" w:rsidRDefault="0004331B" w:rsidP="003D68DF">
            <w:pPr>
              <w:spacing w:line="240" w:lineRule="exact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57AF915D" w14:textId="0D31363D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56884CA" w14:textId="26685FD5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15BAF15B" w14:textId="010B37CD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3FC9FDD6" w14:textId="232C998B" w:rsidR="0004331B" w:rsidRDefault="0004331B" w:rsidP="003D68DF">
            <w:pPr>
              <w:jc w:val="center"/>
              <w:rPr>
                <w:rFonts w:hAnsi="宋体"/>
                <w:bCs/>
                <w:color w:val="FF0000"/>
                <w:sz w:val="18"/>
                <w:szCs w:val="18"/>
                <w:u w:val="none"/>
              </w:rPr>
            </w:pPr>
          </w:p>
        </w:tc>
        <w:tc>
          <w:tcPr>
            <w:tcW w:w="712" w:type="dxa"/>
            <w:vAlign w:val="center"/>
          </w:tcPr>
          <w:p w14:paraId="431BC30C" w14:textId="77777777" w:rsidR="0004331B" w:rsidRDefault="0004331B" w:rsidP="003D68DF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0F82743B" w14:textId="77777777" w:rsidTr="0004331B">
        <w:trPr>
          <w:trHeight w:hRule="exact" w:val="539"/>
          <w:jc w:val="center"/>
        </w:trPr>
        <w:tc>
          <w:tcPr>
            <w:tcW w:w="471" w:type="dxa"/>
            <w:vMerge/>
            <w:vAlign w:val="center"/>
          </w:tcPr>
          <w:p w14:paraId="4A6EAC72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12DA7B11" w14:textId="77777777" w:rsidR="0004331B" w:rsidRDefault="0004331B" w:rsidP="003D68DF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62AFF2FF" w14:textId="5EE557F6" w:rsidR="0004331B" w:rsidRDefault="0004331B" w:rsidP="003D68DF">
            <w:pPr>
              <w:spacing w:line="240" w:lineRule="exact"/>
              <w:jc w:val="left"/>
              <w:rPr>
                <w:bCs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130A06D8" w14:textId="5DA6B11C" w:rsidR="0004331B" w:rsidRDefault="0004331B" w:rsidP="003D68DF">
            <w:pPr>
              <w:spacing w:line="240" w:lineRule="exact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2B536A8" w14:textId="2B46FEB8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7CFE889E" w14:textId="2CA75A7B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4BCC2171" w14:textId="2016FAFC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712BC92F" w14:textId="4664B23F" w:rsidR="0004331B" w:rsidRDefault="0004331B" w:rsidP="003D68DF">
            <w:pPr>
              <w:jc w:val="center"/>
              <w:rPr>
                <w:rFonts w:hAnsi="宋体"/>
                <w:bCs/>
                <w:color w:val="FF0000"/>
                <w:sz w:val="18"/>
                <w:szCs w:val="18"/>
                <w:u w:val="none"/>
              </w:rPr>
            </w:pPr>
          </w:p>
        </w:tc>
        <w:tc>
          <w:tcPr>
            <w:tcW w:w="712" w:type="dxa"/>
            <w:vAlign w:val="center"/>
          </w:tcPr>
          <w:p w14:paraId="37D207CF" w14:textId="77777777" w:rsidR="0004331B" w:rsidRDefault="0004331B" w:rsidP="003D68DF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00413E84" w14:textId="77777777" w:rsidTr="0004331B">
        <w:trPr>
          <w:trHeight w:hRule="exact" w:val="539"/>
          <w:jc w:val="center"/>
        </w:trPr>
        <w:tc>
          <w:tcPr>
            <w:tcW w:w="471" w:type="dxa"/>
            <w:vMerge/>
            <w:vAlign w:val="center"/>
          </w:tcPr>
          <w:p w14:paraId="1AB1C1B8" w14:textId="77777777" w:rsidR="0004331B" w:rsidRDefault="0004331B" w:rsidP="003D68DF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306171DB" w14:textId="77777777" w:rsidR="0004331B" w:rsidRDefault="0004331B" w:rsidP="003D68DF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2559B960" w14:textId="2FF7A761" w:rsidR="0004331B" w:rsidRDefault="0004331B" w:rsidP="003D68DF">
            <w:pPr>
              <w:spacing w:line="240" w:lineRule="exact"/>
              <w:jc w:val="left"/>
              <w:rPr>
                <w:bCs/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7E29510B" w14:textId="727FE817" w:rsidR="0004331B" w:rsidRDefault="0004331B" w:rsidP="003D68DF">
            <w:pPr>
              <w:spacing w:line="240" w:lineRule="exact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1217038B" w14:textId="6D7667FB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17EF9862" w14:textId="317EEDD2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5DB59382" w14:textId="1B01DCC3" w:rsidR="0004331B" w:rsidRDefault="0004331B" w:rsidP="003D68DF">
            <w:pPr>
              <w:spacing w:line="240" w:lineRule="exact"/>
              <w:jc w:val="center"/>
              <w:rPr>
                <w:color w:val="FF0000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19E8CD01" w14:textId="1F6C5B93" w:rsidR="0004331B" w:rsidRDefault="0004331B" w:rsidP="003D68DF">
            <w:pPr>
              <w:jc w:val="center"/>
              <w:rPr>
                <w:rFonts w:hAnsi="宋体"/>
                <w:bCs/>
                <w:color w:val="FF0000"/>
                <w:sz w:val="18"/>
                <w:szCs w:val="18"/>
                <w:u w:val="none"/>
              </w:rPr>
            </w:pPr>
          </w:p>
        </w:tc>
        <w:tc>
          <w:tcPr>
            <w:tcW w:w="712" w:type="dxa"/>
            <w:vAlign w:val="center"/>
          </w:tcPr>
          <w:p w14:paraId="130D4C9F" w14:textId="77777777" w:rsidR="0004331B" w:rsidRDefault="0004331B" w:rsidP="003D68DF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5BC9E553" w14:textId="77777777" w:rsidTr="0004331B">
        <w:trPr>
          <w:trHeight w:hRule="exact" w:val="539"/>
          <w:jc w:val="center"/>
        </w:trPr>
        <w:tc>
          <w:tcPr>
            <w:tcW w:w="471" w:type="dxa"/>
            <w:vMerge/>
            <w:vAlign w:val="center"/>
          </w:tcPr>
          <w:p w14:paraId="6207FDC1" w14:textId="77777777" w:rsidR="0004331B" w:rsidRDefault="0004331B" w:rsidP="002B087A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679ED0F8" w14:textId="77777777" w:rsidR="0004331B" w:rsidRDefault="0004331B" w:rsidP="002B087A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52C3ABFC" w14:textId="36898B94" w:rsidR="0004331B" w:rsidRPr="004C493F" w:rsidRDefault="0004331B" w:rsidP="002B087A">
            <w:pPr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894" w:type="dxa"/>
            <w:vAlign w:val="center"/>
          </w:tcPr>
          <w:p w14:paraId="37A9BFFC" w14:textId="6F449EB5" w:rsidR="0004331B" w:rsidRPr="004C493F" w:rsidRDefault="0004331B" w:rsidP="002B087A">
            <w:pPr>
              <w:widowControl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636ED6F" w14:textId="5978182F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043F685C" w14:textId="6996CE60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46" w:type="dxa"/>
            <w:vAlign w:val="center"/>
          </w:tcPr>
          <w:p w14:paraId="0F934B45" w14:textId="195B9604" w:rsidR="0004331B" w:rsidRPr="004C493F" w:rsidRDefault="0004331B" w:rsidP="002B087A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20BB523C" w14:textId="4ADCF2CE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2" w:type="dxa"/>
            <w:vAlign w:val="center"/>
          </w:tcPr>
          <w:p w14:paraId="4D4E9C2A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1DEC796D" w14:textId="77777777" w:rsidTr="005A6656">
        <w:trPr>
          <w:trHeight w:hRule="exact" w:val="567"/>
          <w:jc w:val="center"/>
        </w:trPr>
        <w:tc>
          <w:tcPr>
            <w:tcW w:w="471" w:type="dxa"/>
            <w:vMerge w:val="restart"/>
            <w:vAlign w:val="center"/>
          </w:tcPr>
          <w:p w14:paraId="12981E5E" w14:textId="485E3F46" w:rsidR="0004331B" w:rsidRDefault="0004331B" w:rsidP="002B087A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2"/>
                <w:u w:val="none"/>
              </w:rPr>
              <w:t>硕士生实践环节</w:t>
            </w:r>
          </w:p>
        </w:tc>
        <w:tc>
          <w:tcPr>
            <w:tcW w:w="479" w:type="dxa"/>
            <w:vMerge w:val="restart"/>
            <w:vAlign w:val="center"/>
          </w:tcPr>
          <w:p w14:paraId="70D1B5D7" w14:textId="21812DE2" w:rsidR="0004331B" w:rsidRDefault="0004331B" w:rsidP="002B087A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  <w:r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t>6</w:t>
            </w:r>
            <w:r w:rsidRPr="004C493F"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t>E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szCs w:val="22"/>
                <w:u w:val="none"/>
              </w:rPr>
              <w:t>类</w:t>
            </w:r>
          </w:p>
        </w:tc>
        <w:tc>
          <w:tcPr>
            <w:tcW w:w="1266" w:type="dxa"/>
            <w:vAlign w:val="center"/>
          </w:tcPr>
          <w:p w14:paraId="5A343B3F" w14:textId="0E390BF2" w:rsidR="0004331B" w:rsidRPr="003C27F7" w:rsidRDefault="0004331B" w:rsidP="00445033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E030101</w:t>
            </w:r>
          </w:p>
          <w:p w14:paraId="3839F410" w14:textId="7C203A65" w:rsidR="0004331B" w:rsidRPr="004C493F" w:rsidRDefault="0004331B" w:rsidP="002B087A">
            <w:pPr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2254E680" w14:textId="280B6F0A" w:rsidR="0004331B" w:rsidRPr="004C493F" w:rsidRDefault="0004331B" w:rsidP="002B087A">
            <w:pPr>
              <w:widowControl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学术报告</w:t>
            </w:r>
          </w:p>
        </w:tc>
        <w:tc>
          <w:tcPr>
            <w:tcW w:w="574" w:type="dxa"/>
            <w:vAlign w:val="center"/>
          </w:tcPr>
          <w:p w14:paraId="2E1B8A6D" w14:textId="77777777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719A4DD6" w14:textId="59AF9159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47A90D91" w14:textId="77777777" w:rsidR="0004331B" w:rsidRPr="004C493F" w:rsidRDefault="0004331B" w:rsidP="002B087A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3F67DE72" w14:textId="77777777" w:rsidR="0004331B" w:rsidRPr="003C27F7" w:rsidRDefault="0004331B" w:rsidP="00445033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3B7A530F" w14:textId="07BB358C" w:rsidR="0004331B" w:rsidRPr="004C493F" w:rsidRDefault="0004331B" w:rsidP="0004331B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5ED1490E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14BCE79E" w14:textId="77777777" w:rsidTr="005A6656">
        <w:trPr>
          <w:trHeight w:val="567"/>
          <w:jc w:val="center"/>
        </w:trPr>
        <w:tc>
          <w:tcPr>
            <w:tcW w:w="471" w:type="dxa"/>
            <w:vMerge/>
            <w:vAlign w:val="center"/>
          </w:tcPr>
          <w:p w14:paraId="03A3BB86" w14:textId="77777777" w:rsidR="0004331B" w:rsidRDefault="0004331B" w:rsidP="002B087A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  <w:vAlign w:val="center"/>
          </w:tcPr>
          <w:p w14:paraId="3B5DC64B" w14:textId="77777777" w:rsidR="0004331B" w:rsidRDefault="0004331B" w:rsidP="002B087A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4456D998" w14:textId="271A4C5F" w:rsidR="0004331B" w:rsidRDefault="0004331B" w:rsidP="0004331B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E03010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3</w:t>
            </w:r>
          </w:p>
          <w:p w14:paraId="178CF115" w14:textId="49254D51" w:rsidR="0004331B" w:rsidRPr="004C493F" w:rsidRDefault="0004331B" w:rsidP="0004331B">
            <w:pPr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15097132" w14:textId="7EB31906" w:rsidR="0004331B" w:rsidRPr="004C493F" w:rsidRDefault="0004331B" w:rsidP="002B087A">
            <w:pPr>
              <w:widowControl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开题报告（专业学位）</w:t>
            </w:r>
          </w:p>
        </w:tc>
        <w:tc>
          <w:tcPr>
            <w:tcW w:w="574" w:type="dxa"/>
            <w:vAlign w:val="center"/>
          </w:tcPr>
          <w:p w14:paraId="26485858" w14:textId="77777777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4071DEE4" w14:textId="37D3F131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6B80B022" w14:textId="77777777" w:rsidR="0004331B" w:rsidRPr="004C493F" w:rsidRDefault="0004331B" w:rsidP="002B087A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58D8C1EF" w14:textId="77777777" w:rsidR="0004331B" w:rsidRPr="003C27F7" w:rsidRDefault="0004331B" w:rsidP="00445033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42F20A5A" w14:textId="5088209E" w:rsidR="0004331B" w:rsidRPr="004C493F" w:rsidRDefault="0004331B" w:rsidP="0004331B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5A83FE3A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030AEA90" w14:textId="77777777" w:rsidTr="005A6656">
        <w:trPr>
          <w:trHeight w:val="567"/>
          <w:jc w:val="center"/>
        </w:trPr>
        <w:tc>
          <w:tcPr>
            <w:tcW w:w="471" w:type="dxa"/>
            <w:vMerge/>
          </w:tcPr>
          <w:p w14:paraId="368820A7" w14:textId="77777777" w:rsidR="0004331B" w:rsidRDefault="0004331B" w:rsidP="002B087A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</w:tcPr>
          <w:p w14:paraId="1F5965AF" w14:textId="77777777" w:rsidR="0004331B" w:rsidRDefault="0004331B" w:rsidP="002B087A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29DEF6E4" w14:textId="77777777" w:rsidR="0004331B" w:rsidRDefault="0004331B" w:rsidP="0004331B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E03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0</w:t>
            </w:r>
            <w:r w:rsidRPr="003C27F7">
              <w:rPr>
                <w:color w:val="auto"/>
                <w:sz w:val="21"/>
                <w:szCs w:val="21"/>
                <w:u w:val="none"/>
              </w:rPr>
              <w:t>10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4</w:t>
            </w:r>
          </w:p>
          <w:p w14:paraId="439EBB32" w14:textId="69B26091" w:rsidR="0004331B" w:rsidRPr="004C493F" w:rsidRDefault="0004331B" w:rsidP="0004331B">
            <w:pPr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3B805816" w14:textId="687E50AD" w:rsidR="0004331B" w:rsidRPr="004C493F" w:rsidRDefault="0004331B" w:rsidP="002B087A">
            <w:pPr>
              <w:widowControl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专业实践</w:t>
            </w:r>
          </w:p>
        </w:tc>
        <w:tc>
          <w:tcPr>
            <w:tcW w:w="574" w:type="dxa"/>
            <w:vAlign w:val="center"/>
          </w:tcPr>
          <w:p w14:paraId="45C0258C" w14:textId="77777777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776D58BA" w14:textId="50E9F914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4</w:t>
            </w:r>
          </w:p>
        </w:tc>
        <w:tc>
          <w:tcPr>
            <w:tcW w:w="746" w:type="dxa"/>
            <w:vAlign w:val="center"/>
          </w:tcPr>
          <w:p w14:paraId="38F1D4DA" w14:textId="77777777" w:rsidR="0004331B" w:rsidRPr="004C493F" w:rsidRDefault="0004331B" w:rsidP="002B087A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5C12B276" w14:textId="77777777" w:rsidR="0004331B" w:rsidRDefault="0004331B" w:rsidP="0004331B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307F7DA6" w14:textId="54554417" w:rsidR="0004331B" w:rsidRPr="004C493F" w:rsidRDefault="0004331B" w:rsidP="0004331B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2604039A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2B3ABF90" w14:textId="77777777" w:rsidTr="005A6656">
        <w:trPr>
          <w:trHeight w:val="567"/>
          <w:jc w:val="center"/>
        </w:trPr>
        <w:tc>
          <w:tcPr>
            <w:tcW w:w="471" w:type="dxa"/>
            <w:vMerge/>
          </w:tcPr>
          <w:p w14:paraId="6B6F9AD5" w14:textId="77777777" w:rsidR="0004331B" w:rsidRDefault="0004331B" w:rsidP="002B087A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1"/>
                <w:u w:val="none"/>
              </w:rPr>
            </w:pPr>
          </w:p>
        </w:tc>
        <w:tc>
          <w:tcPr>
            <w:tcW w:w="479" w:type="dxa"/>
            <w:vMerge/>
          </w:tcPr>
          <w:p w14:paraId="3393DCFC" w14:textId="77777777" w:rsidR="0004331B" w:rsidRDefault="0004331B" w:rsidP="002B087A">
            <w:pPr>
              <w:spacing w:line="240" w:lineRule="exact"/>
              <w:jc w:val="center"/>
              <w:rPr>
                <w:b/>
                <w:color w:val="FF0000"/>
                <w:spacing w:val="-4"/>
                <w:sz w:val="21"/>
                <w:szCs w:val="22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317FAA78" w14:textId="77777777" w:rsidR="0004331B" w:rsidRDefault="0004331B" w:rsidP="0004331B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E03010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5</w:t>
            </w:r>
          </w:p>
          <w:p w14:paraId="4A916FE9" w14:textId="09BB9C15" w:rsidR="0004331B" w:rsidRPr="004C493F" w:rsidRDefault="0004331B" w:rsidP="0004331B">
            <w:pPr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21"/>
                <w:szCs w:val="21"/>
                <w:u w:val="none"/>
              </w:rPr>
              <w:t>6</w:t>
            </w:r>
            <w:r w:rsidRPr="003C27F7">
              <w:rPr>
                <w:color w:val="auto"/>
                <w:sz w:val="21"/>
                <w:szCs w:val="21"/>
                <w:u w:val="none"/>
              </w:rPr>
              <w:t>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487F189B" w14:textId="23F7E304" w:rsidR="0004331B" w:rsidRPr="004C493F" w:rsidRDefault="0004331B" w:rsidP="002B087A">
            <w:pPr>
              <w:widowControl/>
              <w:jc w:val="left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综合素质能力实践</w:t>
            </w:r>
          </w:p>
        </w:tc>
        <w:tc>
          <w:tcPr>
            <w:tcW w:w="574" w:type="dxa"/>
            <w:vAlign w:val="center"/>
          </w:tcPr>
          <w:p w14:paraId="4EDFDFC7" w14:textId="1DBF5765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7D98BD97" w14:textId="77CCE498" w:rsidR="0004331B" w:rsidRPr="004C493F" w:rsidRDefault="0004331B" w:rsidP="002B087A">
            <w:pPr>
              <w:widowControl/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67AE4410" w14:textId="3920A10A" w:rsidR="0004331B" w:rsidRPr="004C493F" w:rsidRDefault="0004331B" w:rsidP="002B087A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4DA61198" w14:textId="77777777" w:rsidR="0004331B" w:rsidRDefault="0004331B" w:rsidP="0004331B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2375FD8B" w14:textId="2C2F2F70" w:rsidR="0004331B" w:rsidRPr="004C493F" w:rsidRDefault="0004331B" w:rsidP="0004331B">
            <w:pPr>
              <w:jc w:val="center"/>
              <w:rPr>
                <w:bCs/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008C8E46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/>
                <w:color w:val="0000FF"/>
                <w:sz w:val="21"/>
                <w:u w:val="none"/>
              </w:rPr>
            </w:pPr>
          </w:p>
        </w:tc>
      </w:tr>
      <w:tr w:rsidR="0004331B" w14:paraId="537C52CD" w14:textId="77777777" w:rsidTr="005A6656">
        <w:trPr>
          <w:trHeight w:val="794"/>
          <w:jc w:val="center"/>
        </w:trPr>
        <w:tc>
          <w:tcPr>
            <w:tcW w:w="471" w:type="dxa"/>
            <w:vMerge w:val="restart"/>
            <w:vAlign w:val="center"/>
          </w:tcPr>
          <w:p w14:paraId="28328DD5" w14:textId="77777777" w:rsidR="0004331B" w:rsidRDefault="0004331B" w:rsidP="005A6656">
            <w:pPr>
              <w:spacing w:line="240" w:lineRule="exact"/>
              <w:jc w:val="center"/>
              <w:rPr>
                <w:rFonts w:ascii="宋体" w:hAnsi="宋体" w:cs="宋体"/>
                <w:b/>
                <w:sz w:val="21"/>
                <w:szCs w:val="22"/>
                <w:u w:val="none"/>
              </w:rPr>
            </w:pPr>
            <w:r>
              <w:rPr>
                <w:rFonts w:ascii="宋体" w:hAnsi="宋体" w:cs="宋体" w:hint="eastAsia"/>
                <w:b/>
                <w:sz w:val="21"/>
                <w:szCs w:val="22"/>
                <w:u w:val="none"/>
              </w:rPr>
              <w:t>博士生实践环</w:t>
            </w:r>
            <w:r>
              <w:rPr>
                <w:rFonts w:ascii="宋体" w:hAnsi="宋体" w:cs="宋体" w:hint="eastAsia"/>
                <w:b/>
                <w:sz w:val="21"/>
                <w:szCs w:val="22"/>
                <w:u w:val="none"/>
              </w:rPr>
              <w:lastRenderedPageBreak/>
              <w:t>节</w:t>
            </w:r>
          </w:p>
        </w:tc>
        <w:tc>
          <w:tcPr>
            <w:tcW w:w="479" w:type="dxa"/>
            <w:vMerge w:val="restart"/>
            <w:vAlign w:val="center"/>
          </w:tcPr>
          <w:p w14:paraId="3677E45E" w14:textId="77777777" w:rsidR="0004331B" w:rsidRDefault="0004331B" w:rsidP="005A6656">
            <w:pPr>
              <w:spacing w:line="240" w:lineRule="exact"/>
              <w:jc w:val="center"/>
              <w:rPr>
                <w:rFonts w:ascii="宋体" w:hAnsi="宋体" w:cs="宋体"/>
                <w:b/>
                <w:color w:val="FF0000"/>
                <w:sz w:val="21"/>
                <w:szCs w:val="22"/>
                <w:u w:val="none"/>
              </w:rPr>
            </w:pPr>
            <w:r w:rsidRPr="004C493F">
              <w:rPr>
                <w:rFonts w:hint="eastAsia"/>
                <w:b/>
                <w:color w:val="auto"/>
                <w:spacing w:val="-4"/>
                <w:sz w:val="21"/>
                <w:szCs w:val="22"/>
                <w:u w:val="none"/>
              </w:rPr>
              <w:lastRenderedPageBreak/>
              <w:t>8E</w:t>
            </w:r>
            <w:r w:rsidRPr="004C493F">
              <w:rPr>
                <w:rFonts w:ascii="宋体" w:hAnsi="宋体" w:cs="宋体" w:hint="eastAsia"/>
                <w:b/>
                <w:color w:val="auto"/>
                <w:sz w:val="21"/>
                <w:szCs w:val="22"/>
                <w:u w:val="none"/>
              </w:rPr>
              <w:t>类</w:t>
            </w:r>
          </w:p>
        </w:tc>
        <w:tc>
          <w:tcPr>
            <w:tcW w:w="1266" w:type="dxa"/>
            <w:vAlign w:val="center"/>
          </w:tcPr>
          <w:p w14:paraId="3080C8A2" w14:textId="24079649" w:rsidR="0004331B" w:rsidRPr="003C27F7" w:rsidRDefault="0004331B" w:rsidP="002B087A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8E03010</w:t>
            </w:r>
            <w:r w:rsidR="005A6656">
              <w:rPr>
                <w:rFonts w:hint="eastAsia"/>
                <w:color w:val="auto"/>
                <w:sz w:val="21"/>
                <w:szCs w:val="21"/>
                <w:u w:val="none"/>
              </w:rPr>
              <w:t>3</w:t>
            </w:r>
          </w:p>
          <w:p w14:paraId="5039666D" w14:textId="0113529B" w:rsidR="0004331B" w:rsidRPr="003C27F7" w:rsidRDefault="0004331B" w:rsidP="002B087A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8E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451B4587" w14:textId="1FEA14AE" w:rsidR="0004331B" w:rsidRPr="003C27F7" w:rsidRDefault="005A6656" w:rsidP="002B087A">
            <w:pPr>
              <w:widowControl/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开题报告（专业学位）</w:t>
            </w:r>
          </w:p>
        </w:tc>
        <w:tc>
          <w:tcPr>
            <w:tcW w:w="574" w:type="dxa"/>
            <w:vAlign w:val="center"/>
          </w:tcPr>
          <w:p w14:paraId="42473564" w14:textId="77777777" w:rsidR="0004331B" w:rsidRPr="003C27F7" w:rsidRDefault="0004331B" w:rsidP="002B087A">
            <w:pPr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40D82601" w14:textId="77777777" w:rsidR="0004331B" w:rsidRPr="003C27F7" w:rsidRDefault="0004331B" w:rsidP="002B087A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1</w:t>
            </w:r>
          </w:p>
        </w:tc>
        <w:tc>
          <w:tcPr>
            <w:tcW w:w="746" w:type="dxa"/>
            <w:vAlign w:val="center"/>
          </w:tcPr>
          <w:p w14:paraId="3F36C4B0" w14:textId="77777777" w:rsidR="0004331B" w:rsidRPr="003C27F7" w:rsidRDefault="0004331B" w:rsidP="002B087A">
            <w:pPr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vAlign w:val="center"/>
          </w:tcPr>
          <w:p w14:paraId="45E47A8D" w14:textId="77777777" w:rsidR="005A6656" w:rsidRDefault="005A6656" w:rsidP="005A6656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617017B5" w14:textId="693E4FE8" w:rsidR="0004331B" w:rsidRPr="003C27F7" w:rsidRDefault="005A6656" w:rsidP="005A6656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244A5A70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Cs/>
                <w:color w:val="0000FF"/>
                <w:sz w:val="21"/>
                <w:szCs w:val="21"/>
                <w:u w:val="none"/>
              </w:rPr>
            </w:pPr>
          </w:p>
        </w:tc>
      </w:tr>
      <w:tr w:rsidR="0004331B" w14:paraId="128CA5EE" w14:textId="77777777" w:rsidTr="0004331B">
        <w:trPr>
          <w:trHeight w:val="567"/>
          <w:jc w:val="center"/>
        </w:trPr>
        <w:tc>
          <w:tcPr>
            <w:tcW w:w="471" w:type="dxa"/>
            <w:vMerge/>
          </w:tcPr>
          <w:p w14:paraId="23686DC8" w14:textId="77777777" w:rsidR="0004331B" w:rsidRDefault="0004331B" w:rsidP="002B087A">
            <w:pPr>
              <w:spacing w:line="240" w:lineRule="exact"/>
              <w:rPr>
                <w:rFonts w:ascii="Calibri" w:hAnsi="Calibri"/>
                <w:b/>
                <w:sz w:val="21"/>
                <w:u w:val="none"/>
              </w:rPr>
            </w:pPr>
          </w:p>
        </w:tc>
        <w:tc>
          <w:tcPr>
            <w:tcW w:w="479" w:type="dxa"/>
            <w:vMerge/>
          </w:tcPr>
          <w:p w14:paraId="78484E1F" w14:textId="77777777" w:rsidR="0004331B" w:rsidRDefault="0004331B" w:rsidP="002B087A">
            <w:pPr>
              <w:spacing w:line="240" w:lineRule="exact"/>
              <w:rPr>
                <w:rFonts w:ascii="Calibri" w:hAnsi="Calibri"/>
                <w:b/>
                <w:sz w:val="21"/>
                <w:u w:val="none"/>
              </w:rPr>
            </w:pPr>
          </w:p>
        </w:tc>
        <w:tc>
          <w:tcPr>
            <w:tcW w:w="1266" w:type="dxa"/>
            <w:vAlign w:val="center"/>
          </w:tcPr>
          <w:p w14:paraId="08E9EB82" w14:textId="0D9BCFA2" w:rsidR="005A6656" w:rsidRPr="003C27F7" w:rsidRDefault="0004331B" w:rsidP="005A6656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8E03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0</w:t>
            </w:r>
            <w:r w:rsidRPr="003C27F7">
              <w:rPr>
                <w:color w:val="auto"/>
                <w:sz w:val="21"/>
                <w:szCs w:val="21"/>
                <w:u w:val="none"/>
              </w:rPr>
              <w:t>10</w:t>
            </w: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4</w:t>
            </w:r>
          </w:p>
          <w:p w14:paraId="64B329D6" w14:textId="39159B08" w:rsidR="0004331B" w:rsidRPr="003C27F7" w:rsidRDefault="005A6656" w:rsidP="002B087A">
            <w:pPr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color w:val="auto"/>
                <w:sz w:val="21"/>
                <w:szCs w:val="21"/>
                <w:u w:val="none"/>
              </w:rPr>
              <w:t>8E</w:t>
            </w:r>
            <w:r>
              <w:rPr>
                <w:rFonts w:hint="eastAsia"/>
                <w:color w:val="auto"/>
                <w:sz w:val="21"/>
                <w:szCs w:val="21"/>
                <w:u w:val="none"/>
              </w:rPr>
              <w:t>*******</w:t>
            </w:r>
          </w:p>
        </w:tc>
        <w:tc>
          <w:tcPr>
            <w:tcW w:w="2894" w:type="dxa"/>
            <w:vAlign w:val="center"/>
          </w:tcPr>
          <w:p w14:paraId="4858EBC8" w14:textId="77777777" w:rsidR="0004331B" w:rsidRPr="003C27F7" w:rsidRDefault="0004331B" w:rsidP="002B087A">
            <w:pPr>
              <w:widowControl/>
              <w:jc w:val="left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专业实践</w:t>
            </w:r>
          </w:p>
        </w:tc>
        <w:tc>
          <w:tcPr>
            <w:tcW w:w="574" w:type="dxa"/>
            <w:vAlign w:val="center"/>
          </w:tcPr>
          <w:p w14:paraId="165A26DC" w14:textId="77777777" w:rsidR="0004331B" w:rsidRPr="003C27F7" w:rsidRDefault="0004331B" w:rsidP="002B087A">
            <w:pPr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4" w:type="dxa"/>
            <w:vAlign w:val="center"/>
          </w:tcPr>
          <w:p w14:paraId="1B91792D" w14:textId="77777777" w:rsidR="0004331B" w:rsidRPr="003C27F7" w:rsidRDefault="0004331B" w:rsidP="002B087A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4</w:t>
            </w:r>
          </w:p>
        </w:tc>
        <w:tc>
          <w:tcPr>
            <w:tcW w:w="746" w:type="dxa"/>
            <w:vAlign w:val="center"/>
          </w:tcPr>
          <w:p w14:paraId="36E2701E" w14:textId="77777777" w:rsidR="0004331B" w:rsidRPr="003C27F7" w:rsidRDefault="0004331B" w:rsidP="002B087A">
            <w:pPr>
              <w:rPr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101" w:type="dxa"/>
            <w:vAlign w:val="center"/>
          </w:tcPr>
          <w:p w14:paraId="61F0478E" w14:textId="77777777" w:rsidR="005A6656" w:rsidRDefault="005A6656" w:rsidP="005A6656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 w:rsidRPr="003C27F7">
              <w:rPr>
                <w:rFonts w:hint="eastAsia"/>
                <w:color w:val="auto"/>
                <w:sz w:val="21"/>
                <w:szCs w:val="21"/>
                <w:u w:val="none"/>
              </w:rPr>
              <w:t>自动化学院</w:t>
            </w:r>
          </w:p>
          <w:p w14:paraId="29269601" w14:textId="59F5F2CB" w:rsidR="0004331B" w:rsidRPr="003C27F7" w:rsidRDefault="005A6656" w:rsidP="005A6656">
            <w:pPr>
              <w:jc w:val="center"/>
              <w:rPr>
                <w:color w:val="auto"/>
                <w:sz w:val="21"/>
                <w:szCs w:val="21"/>
                <w:u w:val="none"/>
              </w:rPr>
            </w:pPr>
            <w:r>
              <w:rPr>
                <w:rFonts w:hint="eastAsia"/>
                <w:color w:val="auto"/>
                <w:sz w:val="18"/>
                <w:szCs w:val="18"/>
                <w:u w:val="none"/>
              </w:rPr>
              <w:t>***********</w:t>
            </w:r>
            <w:r>
              <w:rPr>
                <w:rFonts w:hint="eastAsia"/>
                <w:color w:val="auto"/>
                <w:sz w:val="18"/>
                <w:szCs w:val="18"/>
                <w:u w:val="none"/>
              </w:rPr>
              <w:t>学院</w:t>
            </w:r>
          </w:p>
        </w:tc>
        <w:tc>
          <w:tcPr>
            <w:tcW w:w="712" w:type="dxa"/>
            <w:vAlign w:val="center"/>
          </w:tcPr>
          <w:p w14:paraId="48557C41" w14:textId="77777777" w:rsidR="0004331B" w:rsidRDefault="0004331B" w:rsidP="002B087A">
            <w:pPr>
              <w:spacing w:line="240" w:lineRule="exact"/>
              <w:jc w:val="center"/>
              <w:rPr>
                <w:rFonts w:ascii="Calibri" w:hAnsi="Calibri"/>
                <w:bCs/>
                <w:color w:val="0000FF"/>
                <w:sz w:val="21"/>
                <w:szCs w:val="21"/>
                <w:u w:val="none"/>
              </w:rPr>
            </w:pPr>
          </w:p>
        </w:tc>
      </w:tr>
    </w:tbl>
    <w:p w14:paraId="0235277E" w14:textId="1F7E241A" w:rsidR="00B469F9" w:rsidRPr="004C493F" w:rsidRDefault="00CF17AC">
      <w:pPr>
        <w:rPr>
          <w:rFonts w:ascii="黑体" w:eastAsia="黑体" w:hAnsi="黑体" w:cs="黑体"/>
          <w:color w:val="auto"/>
          <w:sz w:val="18"/>
          <w:szCs w:val="18"/>
          <w:u w:val="none"/>
        </w:rPr>
      </w:pPr>
      <w:r w:rsidRPr="004C493F">
        <w:rPr>
          <w:rFonts w:ascii="Calibri" w:hAnsi="Calibri" w:hint="eastAsia"/>
          <w:b/>
          <w:color w:val="auto"/>
          <w:sz w:val="18"/>
          <w:szCs w:val="18"/>
          <w:u w:val="none"/>
        </w:rPr>
        <w:lastRenderedPageBreak/>
        <w:t>实验实践</w:t>
      </w:r>
      <w:r w:rsidRPr="004C493F">
        <w:rPr>
          <w:rFonts w:ascii="Calibri" w:hAnsi="Calibri"/>
          <w:b/>
          <w:color w:val="auto"/>
          <w:sz w:val="18"/>
          <w:szCs w:val="18"/>
          <w:u w:val="none"/>
        </w:rPr>
        <w:t>课</w:t>
      </w:r>
      <w:r w:rsidRPr="004C493F">
        <w:rPr>
          <w:rFonts w:ascii="Calibri" w:hAnsi="Calibri" w:hint="eastAsia"/>
          <w:b/>
          <w:color w:val="auto"/>
          <w:sz w:val="18"/>
          <w:szCs w:val="18"/>
          <w:u w:val="none"/>
        </w:rPr>
        <w:t>程</w:t>
      </w:r>
      <w:r w:rsidRPr="004C493F">
        <w:rPr>
          <w:rFonts w:ascii="Calibri" w:hAnsi="Calibri"/>
          <w:b/>
          <w:color w:val="auto"/>
          <w:sz w:val="18"/>
          <w:szCs w:val="18"/>
          <w:u w:val="none"/>
        </w:rPr>
        <w:t>（</w:t>
      </w:r>
      <w:r w:rsidRPr="004C493F">
        <w:rPr>
          <w:b/>
          <w:color w:val="auto"/>
          <w:sz w:val="18"/>
          <w:szCs w:val="18"/>
          <w:u w:val="none"/>
        </w:rPr>
        <w:t>C</w:t>
      </w:r>
      <w:r w:rsidRPr="004C493F">
        <w:rPr>
          <w:rFonts w:ascii="Calibri" w:hAnsi="Calibri"/>
          <w:b/>
          <w:color w:val="auto"/>
          <w:sz w:val="18"/>
          <w:szCs w:val="18"/>
          <w:u w:val="none"/>
        </w:rPr>
        <w:t>类）</w:t>
      </w:r>
      <w:r w:rsidRPr="004C493F">
        <w:rPr>
          <w:rFonts w:ascii="Calibri" w:hAnsi="Calibri" w:hint="eastAsia"/>
          <w:b/>
          <w:color w:val="auto"/>
          <w:sz w:val="18"/>
          <w:szCs w:val="18"/>
          <w:u w:val="none"/>
        </w:rPr>
        <w:t>、任选课程（</w:t>
      </w:r>
      <w:r w:rsidR="00FA0A5E">
        <w:rPr>
          <w:b/>
          <w:sz w:val="18"/>
          <w:szCs w:val="18"/>
          <w:u w:val="none"/>
        </w:rPr>
        <w:t>硕士生除</w:t>
      </w:r>
      <w:r w:rsidR="00FA0A5E">
        <w:rPr>
          <w:b/>
          <w:sz w:val="18"/>
          <w:szCs w:val="18"/>
          <w:u w:val="none"/>
        </w:rPr>
        <w:t>7A</w:t>
      </w:r>
      <w:r w:rsidR="00FA0A5E">
        <w:rPr>
          <w:b/>
          <w:sz w:val="18"/>
          <w:szCs w:val="18"/>
          <w:u w:val="none"/>
        </w:rPr>
        <w:t>、</w:t>
      </w:r>
      <w:r w:rsidR="00FA0A5E">
        <w:rPr>
          <w:b/>
          <w:sz w:val="18"/>
          <w:szCs w:val="18"/>
          <w:u w:val="none"/>
        </w:rPr>
        <w:t>8A</w:t>
      </w:r>
      <w:r w:rsidR="00FA0A5E">
        <w:rPr>
          <w:b/>
          <w:sz w:val="18"/>
          <w:szCs w:val="18"/>
          <w:u w:val="none"/>
        </w:rPr>
        <w:t>类外各类、博士生除</w:t>
      </w:r>
      <w:r w:rsidR="00FA0A5E">
        <w:rPr>
          <w:b/>
          <w:sz w:val="18"/>
          <w:szCs w:val="18"/>
          <w:u w:val="none"/>
        </w:rPr>
        <w:t>6A</w:t>
      </w:r>
      <w:bookmarkStart w:id="1" w:name="_GoBack"/>
      <w:bookmarkEnd w:id="1"/>
      <w:r w:rsidR="00FA0A5E">
        <w:rPr>
          <w:b/>
          <w:sz w:val="18"/>
          <w:szCs w:val="18"/>
          <w:u w:val="none"/>
        </w:rPr>
        <w:t>类外各类</w:t>
      </w:r>
      <w:r w:rsidRPr="004C493F">
        <w:rPr>
          <w:rFonts w:ascii="Calibri" w:hAnsi="Calibri" w:hint="eastAsia"/>
          <w:b/>
          <w:color w:val="auto"/>
          <w:sz w:val="18"/>
          <w:szCs w:val="18"/>
          <w:u w:val="none"/>
        </w:rPr>
        <w:t>）在课程目录中查询。</w:t>
      </w:r>
    </w:p>
    <w:p w14:paraId="4C38C57E" w14:textId="77777777" w:rsidR="00B469F9" w:rsidRDefault="00B469F9">
      <w:pPr>
        <w:rPr>
          <w:b/>
          <w:bCs/>
          <w:u w:val="none"/>
        </w:rPr>
      </w:pPr>
    </w:p>
    <w:p w14:paraId="7CEDB9CA" w14:textId="77777777" w:rsidR="005A6656" w:rsidRDefault="005A6656" w:rsidP="005A6656">
      <w:pPr>
        <w:outlineLvl w:val="0"/>
        <w:rPr>
          <w:color w:val="FF0000"/>
          <w:sz w:val="24"/>
          <w:szCs w:val="24"/>
          <w:u w:val="none"/>
        </w:rPr>
      </w:pPr>
      <w:r>
        <w:rPr>
          <w:rFonts w:hint="eastAsia"/>
          <w:color w:val="FF0000"/>
          <w:sz w:val="24"/>
          <w:szCs w:val="24"/>
          <w:u w:val="none"/>
        </w:rPr>
        <w:t>填表人（签名）：</w:t>
      </w:r>
      <w:r>
        <w:rPr>
          <w:rFonts w:hint="eastAsia"/>
          <w:color w:val="FF0000"/>
          <w:sz w:val="24"/>
          <w:szCs w:val="24"/>
          <w:u w:val="none"/>
        </w:rPr>
        <w:t xml:space="preserve"> </w:t>
      </w:r>
    </w:p>
    <w:p w14:paraId="46FD624F" w14:textId="77777777" w:rsidR="005A6656" w:rsidRDefault="005A6656" w:rsidP="005A6656">
      <w:pPr>
        <w:outlineLvl w:val="0"/>
        <w:rPr>
          <w:color w:val="FF0000"/>
          <w:sz w:val="24"/>
          <w:szCs w:val="24"/>
          <w:u w:val="none"/>
        </w:rPr>
      </w:pPr>
      <w:r>
        <w:rPr>
          <w:rFonts w:hint="eastAsia"/>
          <w:color w:val="FF0000"/>
          <w:sz w:val="24"/>
          <w:szCs w:val="24"/>
          <w:u w:val="none"/>
        </w:rPr>
        <w:t xml:space="preserve">                    </w:t>
      </w:r>
    </w:p>
    <w:p w14:paraId="01B14825" w14:textId="77777777" w:rsidR="005A6656" w:rsidRDefault="005A6656" w:rsidP="005A6656">
      <w:pPr>
        <w:outlineLvl w:val="0"/>
        <w:rPr>
          <w:color w:val="FF0000"/>
          <w:sz w:val="24"/>
          <w:szCs w:val="24"/>
          <w:u w:val="none"/>
        </w:rPr>
      </w:pPr>
      <w:r>
        <w:rPr>
          <w:rFonts w:hint="eastAsia"/>
          <w:color w:val="FF0000"/>
          <w:sz w:val="24"/>
          <w:szCs w:val="24"/>
          <w:u w:val="none"/>
        </w:rPr>
        <w:t>学院学位</w:t>
      </w:r>
      <w:proofErr w:type="gramStart"/>
      <w:r>
        <w:rPr>
          <w:rFonts w:hint="eastAsia"/>
          <w:color w:val="FF0000"/>
          <w:sz w:val="24"/>
          <w:szCs w:val="24"/>
          <w:u w:val="none"/>
        </w:rPr>
        <w:t>评定分</w:t>
      </w:r>
      <w:proofErr w:type="gramEnd"/>
      <w:r>
        <w:rPr>
          <w:rFonts w:hint="eastAsia"/>
          <w:color w:val="FF0000"/>
          <w:sz w:val="24"/>
          <w:szCs w:val="24"/>
          <w:u w:val="none"/>
        </w:rPr>
        <w:t>委员会主席（签字）：</w:t>
      </w:r>
    </w:p>
    <w:p w14:paraId="092965F2" w14:textId="77777777" w:rsidR="005A6656" w:rsidRDefault="005A6656" w:rsidP="005A6656">
      <w:pPr>
        <w:outlineLvl w:val="0"/>
        <w:rPr>
          <w:color w:val="FF0000"/>
          <w:sz w:val="24"/>
          <w:szCs w:val="24"/>
          <w:u w:val="none"/>
        </w:rPr>
      </w:pPr>
    </w:p>
    <w:p w14:paraId="1438B8BB" w14:textId="77777777" w:rsidR="005A6656" w:rsidRDefault="005A6656" w:rsidP="005A6656">
      <w:pPr>
        <w:outlineLvl w:val="0"/>
        <w:rPr>
          <w:color w:val="FF0000"/>
          <w:sz w:val="24"/>
          <w:szCs w:val="24"/>
          <w:u w:val="none"/>
        </w:rPr>
      </w:pPr>
      <w:r>
        <w:rPr>
          <w:rFonts w:hint="eastAsia"/>
          <w:color w:val="FF0000"/>
          <w:sz w:val="24"/>
          <w:szCs w:val="24"/>
          <w:u w:val="none"/>
        </w:rPr>
        <w:t>主管研究生工作副院长（签字）（学院盖章）：</w:t>
      </w:r>
    </w:p>
    <w:p w14:paraId="5F1390CD" w14:textId="77777777" w:rsidR="005A6656" w:rsidRDefault="005A6656" w:rsidP="005A6656">
      <w:pPr>
        <w:outlineLvl w:val="0"/>
        <w:rPr>
          <w:szCs w:val="28"/>
          <w:u w:val="none"/>
        </w:rPr>
      </w:pPr>
    </w:p>
    <w:p w14:paraId="38FD5FDF" w14:textId="77777777" w:rsidR="00B469F9" w:rsidRPr="005A6656" w:rsidRDefault="00B469F9">
      <w:pPr>
        <w:rPr>
          <w:b/>
          <w:bCs/>
          <w:u w:val="none"/>
        </w:rPr>
      </w:pPr>
    </w:p>
    <w:p w14:paraId="6B53CA79" w14:textId="77777777" w:rsidR="00B469F9" w:rsidRDefault="00B469F9">
      <w:pPr>
        <w:outlineLvl w:val="0"/>
        <w:rPr>
          <w:color w:val="FF0000"/>
          <w:sz w:val="18"/>
          <w:szCs w:val="18"/>
          <w:u w:val="none"/>
        </w:rPr>
      </w:pPr>
    </w:p>
    <w:sectPr w:rsidR="00B469F9">
      <w:headerReference w:type="default" r:id="rId18"/>
      <w:footerReference w:type="even" r:id="rId19"/>
      <w:type w:val="continuous"/>
      <w:pgSz w:w="11907" w:h="16840"/>
      <w:pgMar w:top="1418" w:right="1418" w:bottom="1135" w:left="1418" w:header="851" w:footer="992" w:gutter="0"/>
      <w:paperSrc w:first="1" w:other="1"/>
      <w:pgNumType w:start="13"/>
      <w:cols w:space="425"/>
      <w:docGrid w:linePitch="380" w:charSpace="61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F6342" w14:textId="77777777" w:rsidR="00874B3F" w:rsidRDefault="00874B3F">
      <w:r>
        <w:separator/>
      </w:r>
    </w:p>
  </w:endnote>
  <w:endnote w:type="continuationSeparator" w:id="0">
    <w:p w14:paraId="756B2100" w14:textId="77777777" w:rsidR="00874B3F" w:rsidRDefault="0087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E244A" w14:textId="77777777" w:rsidR="00C8602D" w:rsidRDefault="00C8602D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14:paraId="7852FC40" w14:textId="77777777" w:rsidR="00C8602D" w:rsidRDefault="00C8602D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4B5CC" w14:textId="77777777" w:rsidR="00874B3F" w:rsidRDefault="00874B3F">
      <w:r>
        <w:separator/>
      </w:r>
    </w:p>
  </w:footnote>
  <w:footnote w:type="continuationSeparator" w:id="0">
    <w:p w14:paraId="4DB18176" w14:textId="77777777" w:rsidR="00874B3F" w:rsidRDefault="00874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77E80" w14:textId="7492638A" w:rsidR="00C8602D" w:rsidRDefault="00C8602D">
    <w:pPr>
      <w:pStyle w:val="afb"/>
      <w:rPr>
        <w:b/>
        <w:bCs/>
        <w:u w:val="none"/>
      </w:rPr>
    </w:pPr>
    <w:r>
      <w:rPr>
        <w:rFonts w:hint="eastAsia"/>
        <w:b/>
        <w:bCs/>
        <w:u w:val="none"/>
      </w:rPr>
      <w:t>南京航空航天大学专业学位研究生培养方案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69C34D8B"/>
    <w:multiLevelType w:val="singleLevel"/>
    <w:tmpl w:val="69C34D8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o ronghui">
    <w15:presenceInfo w15:providerId="Windows Live" w15:userId="56f8d2ac120f9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55"/>
  <w:drawingGridVerticalSpacing w:val="190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ODI3MGE1YWI3N2YwN2MzMDJlY2QxY2EyZDc0YTgifQ=="/>
  </w:docVars>
  <w:rsids>
    <w:rsidRoot w:val="00FA4912"/>
    <w:rsid w:val="00000511"/>
    <w:rsid w:val="00001203"/>
    <w:rsid w:val="00005043"/>
    <w:rsid w:val="00005FB3"/>
    <w:rsid w:val="00006319"/>
    <w:rsid w:val="0000665D"/>
    <w:rsid w:val="000133AF"/>
    <w:rsid w:val="00013783"/>
    <w:rsid w:val="00013D3B"/>
    <w:rsid w:val="0002063D"/>
    <w:rsid w:val="00020F5A"/>
    <w:rsid w:val="000218D2"/>
    <w:rsid w:val="000222FF"/>
    <w:rsid w:val="00022763"/>
    <w:rsid w:val="000270D2"/>
    <w:rsid w:val="00030096"/>
    <w:rsid w:val="00034184"/>
    <w:rsid w:val="00035D12"/>
    <w:rsid w:val="00040934"/>
    <w:rsid w:val="0004331B"/>
    <w:rsid w:val="00043574"/>
    <w:rsid w:val="000440EF"/>
    <w:rsid w:val="00045332"/>
    <w:rsid w:val="00046545"/>
    <w:rsid w:val="000502BC"/>
    <w:rsid w:val="000505E9"/>
    <w:rsid w:val="00052C2E"/>
    <w:rsid w:val="00054A04"/>
    <w:rsid w:val="00057875"/>
    <w:rsid w:val="00060325"/>
    <w:rsid w:val="00061758"/>
    <w:rsid w:val="0006221E"/>
    <w:rsid w:val="00063D8B"/>
    <w:rsid w:val="000643C0"/>
    <w:rsid w:val="00077176"/>
    <w:rsid w:val="00082EAD"/>
    <w:rsid w:val="000832CE"/>
    <w:rsid w:val="00085780"/>
    <w:rsid w:val="00086050"/>
    <w:rsid w:val="0009454D"/>
    <w:rsid w:val="00094B08"/>
    <w:rsid w:val="0009686C"/>
    <w:rsid w:val="000A0E9E"/>
    <w:rsid w:val="000A2562"/>
    <w:rsid w:val="000A312A"/>
    <w:rsid w:val="000A40A4"/>
    <w:rsid w:val="000A490B"/>
    <w:rsid w:val="000A4A80"/>
    <w:rsid w:val="000A4ACD"/>
    <w:rsid w:val="000A4FC5"/>
    <w:rsid w:val="000A5CA4"/>
    <w:rsid w:val="000B3015"/>
    <w:rsid w:val="000B374F"/>
    <w:rsid w:val="000B51D9"/>
    <w:rsid w:val="000C15C6"/>
    <w:rsid w:val="000C72E0"/>
    <w:rsid w:val="000C72FC"/>
    <w:rsid w:val="000D2CAF"/>
    <w:rsid w:val="000D2F97"/>
    <w:rsid w:val="000D3388"/>
    <w:rsid w:val="000D52E6"/>
    <w:rsid w:val="000D6527"/>
    <w:rsid w:val="000E02E5"/>
    <w:rsid w:val="000E24A7"/>
    <w:rsid w:val="000E4996"/>
    <w:rsid w:val="000E6F15"/>
    <w:rsid w:val="000F03BC"/>
    <w:rsid w:val="000F38F1"/>
    <w:rsid w:val="000F503A"/>
    <w:rsid w:val="000F5375"/>
    <w:rsid w:val="000F53CF"/>
    <w:rsid w:val="000F6474"/>
    <w:rsid w:val="000F6F12"/>
    <w:rsid w:val="0010129B"/>
    <w:rsid w:val="00102E20"/>
    <w:rsid w:val="00104050"/>
    <w:rsid w:val="00105CC7"/>
    <w:rsid w:val="0010698C"/>
    <w:rsid w:val="0011004B"/>
    <w:rsid w:val="00115301"/>
    <w:rsid w:val="00115C27"/>
    <w:rsid w:val="00116D9F"/>
    <w:rsid w:val="001211EB"/>
    <w:rsid w:val="00121A24"/>
    <w:rsid w:val="00123387"/>
    <w:rsid w:val="00124118"/>
    <w:rsid w:val="00124432"/>
    <w:rsid w:val="001254C2"/>
    <w:rsid w:val="00132FA2"/>
    <w:rsid w:val="00134534"/>
    <w:rsid w:val="00135F57"/>
    <w:rsid w:val="00137969"/>
    <w:rsid w:val="001455D0"/>
    <w:rsid w:val="00145B04"/>
    <w:rsid w:val="001465FC"/>
    <w:rsid w:val="00147759"/>
    <w:rsid w:val="00147F23"/>
    <w:rsid w:val="00152A53"/>
    <w:rsid w:val="00152D95"/>
    <w:rsid w:val="00152DB5"/>
    <w:rsid w:val="00153018"/>
    <w:rsid w:val="00154B85"/>
    <w:rsid w:val="00155B88"/>
    <w:rsid w:val="00156ACD"/>
    <w:rsid w:val="001600BC"/>
    <w:rsid w:val="001608C8"/>
    <w:rsid w:val="00160A9B"/>
    <w:rsid w:val="00162A2E"/>
    <w:rsid w:val="00164F22"/>
    <w:rsid w:val="0016536E"/>
    <w:rsid w:val="0016664E"/>
    <w:rsid w:val="0016689A"/>
    <w:rsid w:val="00172F7E"/>
    <w:rsid w:val="001740F0"/>
    <w:rsid w:val="00176153"/>
    <w:rsid w:val="00177639"/>
    <w:rsid w:val="001777DC"/>
    <w:rsid w:val="001802E2"/>
    <w:rsid w:val="00180818"/>
    <w:rsid w:val="001808DC"/>
    <w:rsid w:val="00183F5D"/>
    <w:rsid w:val="00185026"/>
    <w:rsid w:val="00185A7C"/>
    <w:rsid w:val="00186F8F"/>
    <w:rsid w:val="0019072C"/>
    <w:rsid w:val="001912EE"/>
    <w:rsid w:val="00191653"/>
    <w:rsid w:val="00195133"/>
    <w:rsid w:val="0019520A"/>
    <w:rsid w:val="001A0DC0"/>
    <w:rsid w:val="001A26B6"/>
    <w:rsid w:val="001A3E58"/>
    <w:rsid w:val="001A4C6D"/>
    <w:rsid w:val="001A59E2"/>
    <w:rsid w:val="001A7886"/>
    <w:rsid w:val="001A7BBA"/>
    <w:rsid w:val="001A7E98"/>
    <w:rsid w:val="001B05DD"/>
    <w:rsid w:val="001B5462"/>
    <w:rsid w:val="001B5DBA"/>
    <w:rsid w:val="001C0F44"/>
    <w:rsid w:val="001C22CA"/>
    <w:rsid w:val="001C33DD"/>
    <w:rsid w:val="001C3BED"/>
    <w:rsid w:val="001C49C2"/>
    <w:rsid w:val="001C6999"/>
    <w:rsid w:val="001C720E"/>
    <w:rsid w:val="001D062A"/>
    <w:rsid w:val="001D2B2C"/>
    <w:rsid w:val="001D2FE9"/>
    <w:rsid w:val="001D30FB"/>
    <w:rsid w:val="001D316E"/>
    <w:rsid w:val="001D3255"/>
    <w:rsid w:val="001D3F70"/>
    <w:rsid w:val="001D497A"/>
    <w:rsid w:val="001E5A37"/>
    <w:rsid w:val="001E7869"/>
    <w:rsid w:val="001F0248"/>
    <w:rsid w:val="001F203D"/>
    <w:rsid w:val="001F3C90"/>
    <w:rsid w:val="001F4347"/>
    <w:rsid w:val="00200FB9"/>
    <w:rsid w:val="00206998"/>
    <w:rsid w:val="002108D1"/>
    <w:rsid w:val="0021183D"/>
    <w:rsid w:val="00212178"/>
    <w:rsid w:val="002124B1"/>
    <w:rsid w:val="0021556E"/>
    <w:rsid w:val="00215642"/>
    <w:rsid w:val="00215ADF"/>
    <w:rsid w:val="0021710A"/>
    <w:rsid w:val="002175F3"/>
    <w:rsid w:val="00217CE0"/>
    <w:rsid w:val="00220345"/>
    <w:rsid w:val="002207AE"/>
    <w:rsid w:val="002222BE"/>
    <w:rsid w:val="00225D6F"/>
    <w:rsid w:val="002271B0"/>
    <w:rsid w:val="002272F0"/>
    <w:rsid w:val="002300A0"/>
    <w:rsid w:val="00232DF9"/>
    <w:rsid w:val="00234E23"/>
    <w:rsid w:val="002367D9"/>
    <w:rsid w:val="002407B9"/>
    <w:rsid w:val="002420F6"/>
    <w:rsid w:val="00242A4D"/>
    <w:rsid w:val="00243F03"/>
    <w:rsid w:val="0024599C"/>
    <w:rsid w:val="0024628C"/>
    <w:rsid w:val="00250AD7"/>
    <w:rsid w:val="00250F0F"/>
    <w:rsid w:val="00252089"/>
    <w:rsid w:val="002530A8"/>
    <w:rsid w:val="00260982"/>
    <w:rsid w:val="00260E5B"/>
    <w:rsid w:val="00263975"/>
    <w:rsid w:val="0026417B"/>
    <w:rsid w:val="00264867"/>
    <w:rsid w:val="00265B3E"/>
    <w:rsid w:val="00270604"/>
    <w:rsid w:val="002707FD"/>
    <w:rsid w:val="00273EA5"/>
    <w:rsid w:val="00276365"/>
    <w:rsid w:val="00281102"/>
    <w:rsid w:val="00281D94"/>
    <w:rsid w:val="00282D7C"/>
    <w:rsid w:val="0028384E"/>
    <w:rsid w:val="00296C24"/>
    <w:rsid w:val="002A088E"/>
    <w:rsid w:val="002A1C18"/>
    <w:rsid w:val="002A4C53"/>
    <w:rsid w:val="002A695E"/>
    <w:rsid w:val="002A6B79"/>
    <w:rsid w:val="002A7381"/>
    <w:rsid w:val="002A764E"/>
    <w:rsid w:val="002B0194"/>
    <w:rsid w:val="002B087A"/>
    <w:rsid w:val="002B0E18"/>
    <w:rsid w:val="002B1030"/>
    <w:rsid w:val="002B471C"/>
    <w:rsid w:val="002B5D2C"/>
    <w:rsid w:val="002B7C6B"/>
    <w:rsid w:val="002C1F69"/>
    <w:rsid w:val="002C346D"/>
    <w:rsid w:val="002C3A17"/>
    <w:rsid w:val="002C5972"/>
    <w:rsid w:val="002C6D8D"/>
    <w:rsid w:val="002C6DC4"/>
    <w:rsid w:val="002C79C2"/>
    <w:rsid w:val="002D06A4"/>
    <w:rsid w:val="002D121C"/>
    <w:rsid w:val="002D2FCB"/>
    <w:rsid w:val="002E01E3"/>
    <w:rsid w:val="002E2D50"/>
    <w:rsid w:val="002F09CB"/>
    <w:rsid w:val="002F68DC"/>
    <w:rsid w:val="002F7909"/>
    <w:rsid w:val="00303AB0"/>
    <w:rsid w:val="003040A1"/>
    <w:rsid w:val="00305A1C"/>
    <w:rsid w:val="00305B13"/>
    <w:rsid w:val="00306CE9"/>
    <w:rsid w:val="00311743"/>
    <w:rsid w:val="0031209D"/>
    <w:rsid w:val="00312B1C"/>
    <w:rsid w:val="00314079"/>
    <w:rsid w:val="0031645A"/>
    <w:rsid w:val="00321453"/>
    <w:rsid w:val="003215C3"/>
    <w:rsid w:val="00322055"/>
    <w:rsid w:val="003229C9"/>
    <w:rsid w:val="003258BF"/>
    <w:rsid w:val="00326827"/>
    <w:rsid w:val="00331C10"/>
    <w:rsid w:val="00334D40"/>
    <w:rsid w:val="003371E2"/>
    <w:rsid w:val="00341F12"/>
    <w:rsid w:val="00342556"/>
    <w:rsid w:val="00345153"/>
    <w:rsid w:val="003464CE"/>
    <w:rsid w:val="00347016"/>
    <w:rsid w:val="00347E1B"/>
    <w:rsid w:val="00355699"/>
    <w:rsid w:val="003572EC"/>
    <w:rsid w:val="00361107"/>
    <w:rsid w:val="00361A1C"/>
    <w:rsid w:val="003656D7"/>
    <w:rsid w:val="00367611"/>
    <w:rsid w:val="00370305"/>
    <w:rsid w:val="00371305"/>
    <w:rsid w:val="00372255"/>
    <w:rsid w:val="003757E9"/>
    <w:rsid w:val="00377147"/>
    <w:rsid w:val="00377BBD"/>
    <w:rsid w:val="003820C2"/>
    <w:rsid w:val="00383D89"/>
    <w:rsid w:val="003856D2"/>
    <w:rsid w:val="00385CE7"/>
    <w:rsid w:val="0038762A"/>
    <w:rsid w:val="00391D80"/>
    <w:rsid w:val="003922BD"/>
    <w:rsid w:val="00393B08"/>
    <w:rsid w:val="003940A2"/>
    <w:rsid w:val="00395A34"/>
    <w:rsid w:val="0039623B"/>
    <w:rsid w:val="00397929"/>
    <w:rsid w:val="003A0842"/>
    <w:rsid w:val="003A2DFA"/>
    <w:rsid w:val="003A7F18"/>
    <w:rsid w:val="003B1430"/>
    <w:rsid w:val="003B72F1"/>
    <w:rsid w:val="003B7B82"/>
    <w:rsid w:val="003C06A6"/>
    <w:rsid w:val="003C0CEB"/>
    <w:rsid w:val="003C27F7"/>
    <w:rsid w:val="003C3AA4"/>
    <w:rsid w:val="003C3DB4"/>
    <w:rsid w:val="003C41BB"/>
    <w:rsid w:val="003C6035"/>
    <w:rsid w:val="003C654B"/>
    <w:rsid w:val="003C6AB9"/>
    <w:rsid w:val="003D105E"/>
    <w:rsid w:val="003D1B55"/>
    <w:rsid w:val="003D3B8B"/>
    <w:rsid w:val="003D45BB"/>
    <w:rsid w:val="003D61C5"/>
    <w:rsid w:val="003D68DF"/>
    <w:rsid w:val="003E2869"/>
    <w:rsid w:val="003E286D"/>
    <w:rsid w:val="003E4B04"/>
    <w:rsid w:val="003E5861"/>
    <w:rsid w:val="003E6910"/>
    <w:rsid w:val="003E7018"/>
    <w:rsid w:val="003E7666"/>
    <w:rsid w:val="003E782F"/>
    <w:rsid w:val="003E7A26"/>
    <w:rsid w:val="003E7D0D"/>
    <w:rsid w:val="003F1594"/>
    <w:rsid w:val="003F16F7"/>
    <w:rsid w:val="003F56EC"/>
    <w:rsid w:val="00401F05"/>
    <w:rsid w:val="004030C8"/>
    <w:rsid w:val="00403ACC"/>
    <w:rsid w:val="00404A7B"/>
    <w:rsid w:val="0040698C"/>
    <w:rsid w:val="00414A6D"/>
    <w:rsid w:val="00416F9B"/>
    <w:rsid w:val="00422FC4"/>
    <w:rsid w:val="004264A7"/>
    <w:rsid w:val="00430300"/>
    <w:rsid w:val="004314E6"/>
    <w:rsid w:val="00433123"/>
    <w:rsid w:val="00434120"/>
    <w:rsid w:val="00435834"/>
    <w:rsid w:val="0043773E"/>
    <w:rsid w:val="0044000B"/>
    <w:rsid w:val="00441836"/>
    <w:rsid w:val="0044253F"/>
    <w:rsid w:val="0044436B"/>
    <w:rsid w:val="00446446"/>
    <w:rsid w:val="004476BB"/>
    <w:rsid w:val="0045052E"/>
    <w:rsid w:val="004508E0"/>
    <w:rsid w:val="00450B03"/>
    <w:rsid w:val="004517B4"/>
    <w:rsid w:val="00451828"/>
    <w:rsid w:val="00452C7D"/>
    <w:rsid w:val="00461CBE"/>
    <w:rsid w:val="0046235E"/>
    <w:rsid w:val="00463B46"/>
    <w:rsid w:val="0046450E"/>
    <w:rsid w:val="00467288"/>
    <w:rsid w:val="0047059E"/>
    <w:rsid w:val="00470AA3"/>
    <w:rsid w:val="00474214"/>
    <w:rsid w:val="00480A38"/>
    <w:rsid w:val="00481782"/>
    <w:rsid w:val="00482296"/>
    <w:rsid w:val="004842E9"/>
    <w:rsid w:val="00487235"/>
    <w:rsid w:val="00487539"/>
    <w:rsid w:val="004A1747"/>
    <w:rsid w:val="004A1BC0"/>
    <w:rsid w:val="004A2CF9"/>
    <w:rsid w:val="004A421E"/>
    <w:rsid w:val="004A595D"/>
    <w:rsid w:val="004C335B"/>
    <w:rsid w:val="004C370E"/>
    <w:rsid w:val="004C462D"/>
    <w:rsid w:val="004C493F"/>
    <w:rsid w:val="004C6172"/>
    <w:rsid w:val="004C70A7"/>
    <w:rsid w:val="004D032B"/>
    <w:rsid w:val="004D06F6"/>
    <w:rsid w:val="004D17E1"/>
    <w:rsid w:val="004D24A4"/>
    <w:rsid w:val="004D54ED"/>
    <w:rsid w:val="004E6193"/>
    <w:rsid w:val="004F1118"/>
    <w:rsid w:val="004F5374"/>
    <w:rsid w:val="004F556B"/>
    <w:rsid w:val="004F66B1"/>
    <w:rsid w:val="004F6A89"/>
    <w:rsid w:val="004F7599"/>
    <w:rsid w:val="00500C09"/>
    <w:rsid w:val="005028D7"/>
    <w:rsid w:val="005055B9"/>
    <w:rsid w:val="00506DB4"/>
    <w:rsid w:val="005121DB"/>
    <w:rsid w:val="0051428F"/>
    <w:rsid w:val="00515240"/>
    <w:rsid w:val="00525876"/>
    <w:rsid w:val="005332D4"/>
    <w:rsid w:val="00534118"/>
    <w:rsid w:val="00534F8A"/>
    <w:rsid w:val="00536905"/>
    <w:rsid w:val="005435E3"/>
    <w:rsid w:val="00546D7E"/>
    <w:rsid w:val="00550AFF"/>
    <w:rsid w:val="00552B30"/>
    <w:rsid w:val="005572E8"/>
    <w:rsid w:val="00557315"/>
    <w:rsid w:val="005605EB"/>
    <w:rsid w:val="00562147"/>
    <w:rsid w:val="0056712F"/>
    <w:rsid w:val="005672D4"/>
    <w:rsid w:val="00570180"/>
    <w:rsid w:val="00570600"/>
    <w:rsid w:val="0057423C"/>
    <w:rsid w:val="00576C95"/>
    <w:rsid w:val="00581457"/>
    <w:rsid w:val="00581A5C"/>
    <w:rsid w:val="0058205C"/>
    <w:rsid w:val="0058652D"/>
    <w:rsid w:val="00591A04"/>
    <w:rsid w:val="0059299E"/>
    <w:rsid w:val="00594B8B"/>
    <w:rsid w:val="00597EE0"/>
    <w:rsid w:val="005A1C56"/>
    <w:rsid w:val="005A2326"/>
    <w:rsid w:val="005A4063"/>
    <w:rsid w:val="005A63D6"/>
    <w:rsid w:val="005A6656"/>
    <w:rsid w:val="005B104F"/>
    <w:rsid w:val="005B1908"/>
    <w:rsid w:val="005B1915"/>
    <w:rsid w:val="005B1B68"/>
    <w:rsid w:val="005B2195"/>
    <w:rsid w:val="005B2D51"/>
    <w:rsid w:val="005B3FCE"/>
    <w:rsid w:val="005C2449"/>
    <w:rsid w:val="005C324D"/>
    <w:rsid w:val="005C3731"/>
    <w:rsid w:val="005D0B70"/>
    <w:rsid w:val="005D2DF3"/>
    <w:rsid w:val="005D4913"/>
    <w:rsid w:val="005D6CA9"/>
    <w:rsid w:val="005E0370"/>
    <w:rsid w:val="005E0932"/>
    <w:rsid w:val="005E1C8A"/>
    <w:rsid w:val="005E242E"/>
    <w:rsid w:val="005E7A52"/>
    <w:rsid w:val="005F076E"/>
    <w:rsid w:val="005F0B62"/>
    <w:rsid w:val="005F2085"/>
    <w:rsid w:val="005F3E07"/>
    <w:rsid w:val="005F620B"/>
    <w:rsid w:val="005F774D"/>
    <w:rsid w:val="005F7D23"/>
    <w:rsid w:val="005F7EDB"/>
    <w:rsid w:val="00601939"/>
    <w:rsid w:val="00602266"/>
    <w:rsid w:val="00605346"/>
    <w:rsid w:val="006075F9"/>
    <w:rsid w:val="0061257B"/>
    <w:rsid w:val="00612B93"/>
    <w:rsid w:val="00612DE8"/>
    <w:rsid w:val="006154BF"/>
    <w:rsid w:val="006161A3"/>
    <w:rsid w:val="0061752F"/>
    <w:rsid w:val="00620032"/>
    <w:rsid w:val="00620819"/>
    <w:rsid w:val="00620C43"/>
    <w:rsid w:val="00623159"/>
    <w:rsid w:val="006246E0"/>
    <w:rsid w:val="00624778"/>
    <w:rsid w:val="006302A6"/>
    <w:rsid w:val="00631546"/>
    <w:rsid w:val="00631A5D"/>
    <w:rsid w:val="006334BE"/>
    <w:rsid w:val="00640FA4"/>
    <w:rsid w:val="00642456"/>
    <w:rsid w:val="00642534"/>
    <w:rsid w:val="00642E58"/>
    <w:rsid w:val="00645C5F"/>
    <w:rsid w:val="006516DA"/>
    <w:rsid w:val="00651F0F"/>
    <w:rsid w:val="006524E2"/>
    <w:rsid w:val="006529E4"/>
    <w:rsid w:val="006536D0"/>
    <w:rsid w:val="00654EF8"/>
    <w:rsid w:val="00655C03"/>
    <w:rsid w:val="00656C2A"/>
    <w:rsid w:val="00662D1F"/>
    <w:rsid w:val="0067008A"/>
    <w:rsid w:val="00670E46"/>
    <w:rsid w:val="00671C06"/>
    <w:rsid w:val="00672161"/>
    <w:rsid w:val="0067229A"/>
    <w:rsid w:val="006722A4"/>
    <w:rsid w:val="0067303F"/>
    <w:rsid w:val="006742D4"/>
    <w:rsid w:val="00675A0F"/>
    <w:rsid w:val="00675CAE"/>
    <w:rsid w:val="00680A93"/>
    <w:rsid w:val="00680E91"/>
    <w:rsid w:val="00681445"/>
    <w:rsid w:val="006825AA"/>
    <w:rsid w:val="00686C1F"/>
    <w:rsid w:val="00690811"/>
    <w:rsid w:val="00690F9C"/>
    <w:rsid w:val="0069301E"/>
    <w:rsid w:val="00694291"/>
    <w:rsid w:val="00695572"/>
    <w:rsid w:val="006964F4"/>
    <w:rsid w:val="00697B67"/>
    <w:rsid w:val="006A0501"/>
    <w:rsid w:val="006A2970"/>
    <w:rsid w:val="006A41AF"/>
    <w:rsid w:val="006A562D"/>
    <w:rsid w:val="006A67C5"/>
    <w:rsid w:val="006B0B1D"/>
    <w:rsid w:val="006B6D56"/>
    <w:rsid w:val="006C214F"/>
    <w:rsid w:val="006C247A"/>
    <w:rsid w:val="006C3562"/>
    <w:rsid w:val="006C50FE"/>
    <w:rsid w:val="006C5CC4"/>
    <w:rsid w:val="006C7199"/>
    <w:rsid w:val="006D0AEC"/>
    <w:rsid w:val="006D0F3A"/>
    <w:rsid w:val="006D225E"/>
    <w:rsid w:val="006E4B72"/>
    <w:rsid w:val="006E58E4"/>
    <w:rsid w:val="006E66AD"/>
    <w:rsid w:val="006E696A"/>
    <w:rsid w:val="006E6D20"/>
    <w:rsid w:val="006F4A04"/>
    <w:rsid w:val="006F6108"/>
    <w:rsid w:val="006F6649"/>
    <w:rsid w:val="006F6949"/>
    <w:rsid w:val="006F786F"/>
    <w:rsid w:val="00700359"/>
    <w:rsid w:val="00703D51"/>
    <w:rsid w:val="00703E29"/>
    <w:rsid w:val="00706530"/>
    <w:rsid w:val="0071209E"/>
    <w:rsid w:val="00714381"/>
    <w:rsid w:val="00717B41"/>
    <w:rsid w:val="00720917"/>
    <w:rsid w:val="00721213"/>
    <w:rsid w:val="007215F5"/>
    <w:rsid w:val="00721CF0"/>
    <w:rsid w:val="0072231C"/>
    <w:rsid w:val="00724179"/>
    <w:rsid w:val="00724300"/>
    <w:rsid w:val="0072445F"/>
    <w:rsid w:val="007268E1"/>
    <w:rsid w:val="0073024B"/>
    <w:rsid w:val="00730AA6"/>
    <w:rsid w:val="00732890"/>
    <w:rsid w:val="00733A11"/>
    <w:rsid w:val="00733CE8"/>
    <w:rsid w:val="007427D8"/>
    <w:rsid w:val="00744D97"/>
    <w:rsid w:val="00750952"/>
    <w:rsid w:val="007514D8"/>
    <w:rsid w:val="00757318"/>
    <w:rsid w:val="007605FB"/>
    <w:rsid w:val="00760DA1"/>
    <w:rsid w:val="00765C0E"/>
    <w:rsid w:val="00767C8B"/>
    <w:rsid w:val="00770E6F"/>
    <w:rsid w:val="00773C8C"/>
    <w:rsid w:val="007750D7"/>
    <w:rsid w:val="007766C4"/>
    <w:rsid w:val="007771B4"/>
    <w:rsid w:val="00780D8F"/>
    <w:rsid w:val="00783377"/>
    <w:rsid w:val="007852FD"/>
    <w:rsid w:val="00785A7D"/>
    <w:rsid w:val="00790A59"/>
    <w:rsid w:val="00790F79"/>
    <w:rsid w:val="00793338"/>
    <w:rsid w:val="00796F65"/>
    <w:rsid w:val="007974E5"/>
    <w:rsid w:val="007A7231"/>
    <w:rsid w:val="007A78D3"/>
    <w:rsid w:val="007B53C1"/>
    <w:rsid w:val="007B5837"/>
    <w:rsid w:val="007B5D46"/>
    <w:rsid w:val="007C2687"/>
    <w:rsid w:val="007C4E93"/>
    <w:rsid w:val="007C7387"/>
    <w:rsid w:val="007D1282"/>
    <w:rsid w:val="007D1E07"/>
    <w:rsid w:val="007D2F0A"/>
    <w:rsid w:val="007D57F5"/>
    <w:rsid w:val="007D7705"/>
    <w:rsid w:val="007E14E4"/>
    <w:rsid w:val="007E1838"/>
    <w:rsid w:val="007E5F6B"/>
    <w:rsid w:val="007E72DE"/>
    <w:rsid w:val="007F00DC"/>
    <w:rsid w:val="007F0808"/>
    <w:rsid w:val="007F2211"/>
    <w:rsid w:val="007F3902"/>
    <w:rsid w:val="007F4B7B"/>
    <w:rsid w:val="008010AE"/>
    <w:rsid w:val="008029AF"/>
    <w:rsid w:val="00802A81"/>
    <w:rsid w:val="00803AE6"/>
    <w:rsid w:val="0080721D"/>
    <w:rsid w:val="008143FC"/>
    <w:rsid w:val="0081695F"/>
    <w:rsid w:val="00816A1C"/>
    <w:rsid w:val="00821292"/>
    <w:rsid w:val="00822214"/>
    <w:rsid w:val="00823FFA"/>
    <w:rsid w:val="008272B5"/>
    <w:rsid w:val="00830C46"/>
    <w:rsid w:val="00831455"/>
    <w:rsid w:val="00833EED"/>
    <w:rsid w:val="00833F7B"/>
    <w:rsid w:val="00835212"/>
    <w:rsid w:val="008368F1"/>
    <w:rsid w:val="0084178A"/>
    <w:rsid w:val="00844786"/>
    <w:rsid w:val="0084603C"/>
    <w:rsid w:val="0085090E"/>
    <w:rsid w:val="008513B8"/>
    <w:rsid w:val="00853128"/>
    <w:rsid w:val="0085479A"/>
    <w:rsid w:val="00855477"/>
    <w:rsid w:val="00855E4B"/>
    <w:rsid w:val="008578B1"/>
    <w:rsid w:val="008642A7"/>
    <w:rsid w:val="00865923"/>
    <w:rsid w:val="00867024"/>
    <w:rsid w:val="00867594"/>
    <w:rsid w:val="00867B53"/>
    <w:rsid w:val="008716E0"/>
    <w:rsid w:val="0087184E"/>
    <w:rsid w:val="00871926"/>
    <w:rsid w:val="00871DEE"/>
    <w:rsid w:val="00871F31"/>
    <w:rsid w:val="00873659"/>
    <w:rsid w:val="00873AC7"/>
    <w:rsid w:val="00874B3F"/>
    <w:rsid w:val="00874FC2"/>
    <w:rsid w:val="0087568C"/>
    <w:rsid w:val="00875C0D"/>
    <w:rsid w:val="00875CED"/>
    <w:rsid w:val="00876867"/>
    <w:rsid w:val="0088281D"/>
    <w:rsid w:val="0088317D"/>
    <w:rsid w:val="00885640"/>
    <w:rsid w:val="00892213"/>
    <w:rsid w:val="0089258C"/>
    <w:rsid w:val="008952AA"/>
    <w:rsid w:val="008A0810"/>
    <w:rsid w:val="008A358A"/>
    <w:rsid w:val="008A44A5"/>
    <w:rsid w:val="008A5A0A"/>
    <w:rsid w:val="008A5DBF"/>
    <w:rsid w:val="008A5FF0"/>
    <w:rsid w:val="008A728E"/>
    <w:rsid w:val="008B0A16"/>
    <w:rsid w:val="008B2F9B"/>
    <w:rsid w:val="008B3F3B"/>
    <w:rsid w:val="008B7A75"/>
    <w:rsid w:val="008C39C9"/>
    <w:rsid w:val="008C521F"/>
    <w:rsid w:val="008C55BC"/>
    <w:rsid w:val="008C6E1A"/>
    <w:rsid w:val="008C7151"/>
    <w:rsid w:val="008D02FA"/>
    <w:rsid w:val="008D0951"/>
    <w:rsid w:val="008D118E"/>
    <w:rsid w:val="008D11D9"/>
    <w:rsid w:val="008D1F8B"/>
    <w:rsid w:val="008D24BC"/>
    <w:rsid w:val="008D49D2"/>
    <w:rsid w:val="008D53D7"/>
    <w:rsid w:val="008D6A4F"/>
    <w:rsid w:val="008D6F0E"/>
    <w:rsid w:val="008E0264"/>
    <w:rsid w:val="008E37AD"/>
    <w:rsid w:val="008E59AC"/>
    <w:rsid w:val="008E62C9"/>
    <w:rsid w:val="008E738B"/>
    <w:rsid w:val="008E73B9"/>
    <w:rsid w:val="008F1F58"/>
    <w:rsid w:val="008F35C7"/>
    <w:rsid w:val="009003D2"/>
    <w:rsid w:val="00901738"/>
    <w:rsid w:val="009028E6"/>
    <w:rsid w:val="009047F4"/>
    <w:rsid w:val="00907C29"/>
    <w:rsid w:val="00907C72"/>
    <w:rsid w:val="00912083"/>
    <w:rsid w:val="00912D14"/>
    <w:rsid w:val="00913B80"/>
    <w:rsid w:val="00915310"/>
    <w:rsid w:val="00920D58"/>
    <w:rsid w:val="009213C1"/>
    <w:rsid w:val="00922D36"/>
    <w:rsid w:val="009248A8"/>
    <w:rsid w:val="00925F88"/>
    <w:rsid w:val="00927F62"/>
    <w:rsid w:val="009309A9"/>
    <w:rsid w:val="00932E92"/>
    <w:rsid w:val="00933389"/>
    <w:rsid w:val="0093338C"/>
    <w:rsid w:val="009333ED"/>
    <w:rsid w:val="009339B5"/>
    <w:rsid w:val="00934918"/>
    <w:rsid w:val="00935761"/>
    <w:rsid w:val="00935B4C"/>
    <w:rsid w:val="00935F74"/>
    <w:rsid w:val="00941956"/>
    <w:rsid w:val="00943876"/>
    <w:rsid w:val="009448D4"/>
    <w:rsid w:val="00946243"/>
    <w:rsid w:val="00946A4B"/>
    <w:rsid w:val="00947E2E"/>
    <w:rsid w:val="00947FB7"/>
    <w:rsid w:val="00953195"/>
    <w:rsid w:val="00954280"/>
    <w:rsid w:val="00954391"/>
    <w:rsid w:val="0095610E"/>
    <w:rsid w:val="00957FB7"/>
    <w:rsid w:val="0096480B"/>
    <w:rsid w:val="00966913"/>
    <w:rsid w:val="0096780C"/>
    <w:rsid w:val="00970058"/>
    <w:rsid w:val="00970646"/>
    <w:rsid w:val="00971DD1"/>
    <w:rsid w:val="00973BD5"/>
    <w:rsid w:val="0097680F"/>
    <w:rsid w:val="00977F4A"/>
    <w:rsid w:val="00980BE6"/>
    <w:rsid w:val="00982499"/>
    <w:rsid w:val="00983A87"/>
    <w:rsid w:val="0098493B"/>
    <w:rsid w:val="00991231"/>
    <w:rsid w:val="00992984"/>
    <w:rsid w:val="0099595D"/>
    <w:rsid w:val="00995BBA"/>
    <w:rsid w:val="009971C4"/>
    <w:rsid w:val="009973BB"/>
    <w:rsid w:val="009A0820"/>
    <w:rsid w:val="009A71E0"/>
    <w:rsid w:val="009A7D9B"/>
    <w:rsid w:val="009B0C85"/>
    <w:rsid w:val="009B139E"/>
    <w:rsid w:val="009B1853"/>
    <w:rsid w:val="009B281B"/>
    <w:rsid w:val="009B3CCD"/>
    <w:rsid w:val="009B583A"/>
    <w:rsid w:val="009C0CA7"/>
    <w:rsid w:val="009C1976"/>
    <w:rsid w:val="009C5AB4"/>
    <w:rsid w:val="009C6A4D"/>
    <w:rsid w:val="009C6A5C"/>
    <w:rsid w:val="009C6ADC"/>
    <w:rsid w:val="009C76CA"/>
    <w:rsid w:val="009D069C"/>
    <w:rsid w:val="009D0AFB"/>
    <w:rsid w:val="009D29AB"/>
    <w:rsid w:val="009D7614"/>
    <w:rsid w:val="009E4ACC"/>
    <w:rsid w:val="009E4CEF"/>
    <w:rsid w:val="009E5A28"/>
    <w:rsid w:val="009E5AEA"/>
    <w:rsid w:val="009E7121"/>
    <w:rsid w:val="009E74AD"/>
    <w:rsid w:val="009E7F47"/>
    <w:rsid w:val="009F025D"/>
    <w:rsid w:val="009F0690"/>
    <w:rsid w:val="009F1070"/>
    <w:rsid w:val="009F29F7"/>
    <w:rsid w:val="009F307E"/>
    <w:rsid w:val="009F3A7F"/>
    <w:rsid w:val="009F526F"/>
    <w:rsid w:val="009F695F"/>
    <w:rsid w:val="009F71DF"/>
    <w:rsid w:val="009F7397"/>
    <w:rsid w:val="009F7AFB"/>
    <w:rsid w:val="00A002E4"/>
    <w:rsid w:val="00A03CAA"/>
    <w:rsid w:val="00A03F8C"/>
    <w:rsid w:val="00A07D54"/>
    <w:rsid w:val="00A11368"/>
    <w:rsid w:val="00A15BD3"/>
    <w:rsid w:val="00A174C6"/>
    <w:rsid w:val="00A17672"/>
    <w:rsid w:val="00A22CF1"/>
    <w:rsid w:val="00A24540"/>
    <w:rsid w:val="00A2484C"/>
    <w:rsid w:val="00A250B0"/>
    <w:rsid w:val="00A25B31"/>
    <w:rsid w:val="00A2749D"/>
    <w:rsid w:val="00A34DC6"/>
    <w:rsid w:val="00A37BE5"/>
    <w:rsid w:val="00A41650"/>
    <w:rsid w:val="00A419B0"/>
    <w:rsid w:val="00A4275B"/>
    <w:rsid w:val="00A446AD"/>
    <w:rsid w:val="00A44D8E"/>
    <w:rsid w:val="00A45BAB"/>
    <w:rsid w:val="00A4783F"/>
    <w:rsid w:val="00A5190B"/>
    <w:rsid w:val="00A553E1"/>
    <w:rsid w:val="00A55557"/>
    <w:rsid w:val="00A5689E"/>
    <w:rsid w:val="00A6019B"/>
    <w:rsid w:val="00A631A2"/>
    <w:rsid w:val="00A66B22"/>
    <w:rsid w:val="00A66DC2"/>
    <w:rsid w:val="00A706CC"/>
    <w:rsid w:val="00A71732"/>
    <w:rsid w:val="00A7285B"/>
    <w:rsid w:val="00A73D84"/>
    <w:rsid w:val="00A744FA"/>
    <w:rsid w:val="00A7682C"/>
    <w:rsid w:val="00A80077"/>
    <w:rsid w:val="00A81EB8"/>
    <w:rsid w:val="00A82CC7"/>
    <w:rsid w:val="00A83F7E"/>
    <w:rsid w:val="00A851AB"/>
    <w:rsid w:val="00A859AB"/>
    <w:rsid w:val="00A91DBC"/>
    <w:rsid w:val="00A92D5A"/>
    <w:rsid w:val="00A93D77"/>
    <w:rsid w:val="00A93E5D"/>
    <w:rsid w:val="00A97C19"/>
    <w:rsid w:val="00AA0AD9"/>
    <w:rsid w:val="00AA16D0"/>
    <w:rsid w:val="00AA19BD"/>
    <w:rsid w:val="00AA3016"/>
    <w:rsid w:val="00AA41E8"/>
    <w:rsid w:val="00AB012A"/>
    <w:rsid w:val="00AB0921"/>
    <w:rsid w:val="00AB0F35"/>
    <w:rsid w:val="00AB0F78"/>
    <w:rsid w:val="00AC0B4A"/>
    <w:rsid w:val="00AC33AD"/>
    <w:rsid w:val="00AC40F8"/>
    <w:rsid w:val="00AC6620"/>
    <w:rsid w:val="00AD0ECF"/>
    <w:rsid w:val="00AD3A5A"/>
    <w:rsid w:val="00AD49E5"/>
    <w:rsid w:val="00AD67C5"/>
    <w:rsid w:val="00AE2BEE"/>
    <w:rsid w:val="00AE3794"/>
    <w:rsid w:val="00AE4615"/>
    <w:rsid w:val="00AE4674"/>
    <w:rsid w:val="00AE65D5"/>
    <w:rsid w:val="00AF0C5F"/>
    <w:rsid w:val="00AF1E86"/>
    <w:rsid w:val="00AF3967"/>
    <w:rsid w:val="00AF4EB6"/>
    <w:rsid w:val="00AF56F4"/>
    <w:rsid w:val="00AF5BA5"/>
    <w:rsid w:val="00AF7444"/>
    <w:rsid w:val="00AF77DA"/>
    <w:rsid w:val="00B014E9"/>
    <w:rsid w:val="00B023DD"/>
    <w:rsid w:val="00B053BA"/>
    <w:rsid w:val="00B06166"/>
    <w:rsid w:val="00B07022"/>
    <w:rsid w:val="00B07519"/>
    <w:rsid w:val="00B1199A"/>
    <w:rsid w:val="00B1556C"/>
    <w:rsid w:val="00B159B3"/>
    <w:rsid w:val="00B15CD4"/>
    <w:rsid w:val="00B16584"/>
    <w:rsid w:val="00B23041"/>
    <w:rsid w:val="00B24F44"/>
    <w:rsid w:val="00B3448A"/>
    <w:rsid w:val="00B35D1A"/>
    <w:rsid w:val="00B40EF1"/>
    <w:rsid w:val="00B4114F"/>
    <w:rsid w:val="00B428EF"/>
    <w:rsid w:val="00B43B6F"/>
    <w:rsid w:val="00B45826"/>
    <w:rsid w:val="00B45BE1"/>
    <w:rsid w:val="00B469F9"/>
    <w:rsid w:val="00B629E4"/>
    <w:rsid w:val="00B62F75"/>
    <w:rsid w:val="00B64CEB"/>
    <w:rsid w:val="00B662B7"/>
    <w:rsid w:val="00B679F5"/>
    <w:rsid w:val="00B705F5"/>
    <w:rsid w:val="00B706DE"/>
    <w:rsid w:val="00B71017"/>
    <w:rsid w:val="00B81573"/>
    <w:rsid w:val="00B81D1E"/>
    <w:rsid w:val="00B866AE"/>
    <w:rsid w:val="00B8700D"/>
    <w:rsid w:val="00B871B0"/>
    <w:rsid w:val="00B92B96"/>
    <w:rsid w:val="00B92F6C"/>
    <w:rsid w:val="00B96D97"/>
    <w:rsid w:val="00BA239E"/>
    <w:rsid w:val="00BA2E9C"/>
    <w:rsid w:val="00BA3CF5"/>
    <w:rsid w:val="00BA4EEC"/>
    <w:rsid w:val="00BA79F7"/>
    <w:rsid w:val="00BB0105"/>
    <w:rsid w:val="00BB24DF"/>
    <w:rsid w:val="00BB2F6A"/>
    <w:rsid w:val="00BB48E7"/>
    <w:rsid w:val="00BC00D2"/>
    <w:rsid w:val="00BC0181"/>
    <w:rsid w:val="00BC0294"/>
    <w:rsid w:val="00BC1C32"/>
    <w:rsid w:val="00BC1FC8"/>
    <w:rsid w:val="00BC6B3D"/>
    <w:rsid w:val="00BD0975"/>
    <w:rsid w:val="00BD1209"/>
    <w:rsid w:val="00BD1785"/>
    <w:rsid w:val="00BD7023"/>
    <w:rsid w:val="00BE06A1"/>
    <w:rsid w:val="00BE0AE1"/>
    <w:rsid w:val="00BE0D32"/>
    <w:rsid w:val="00BE1189"/>
    <w:rsid w:val="00BF0156"/>
    <w:rsid w:val="00BF1FB6"/>
    <w:rsid w:val="00BF2E0D"/>
    <w:rsid w:val="00BF37CF"/>
    <w:rsid w:val="00BF4ED3"/>
    <w:rsid w:val="00BF5187"/>
    <w:rsid w:val="00C01D56"/>
    <w:rsid w:val="00C02A67"/>
    <w:rsid w:val="00C04579"/>
    <w:rsid w:val="00C06CA2"/>
    <w:rsid w:val="00C146A3"/>
    <w:rsid w:val="00C14819"/>
    <w:rsid w:val="00C148EF"/>
    <w:rsid w:val="00C14ADB"/>
    <w:rsid w:val="00C14F3A"/>
    <w:rsid w:val="00C15DC1"/>
    <w:rsid w:val="00C17242"/>
    <w:rsid w:val="00C20238"/>
    <w:rsid w:val="00C20A2C"/>
    <w:rsid w:val="00C24276"/>
    <w:rsid w:val="00C26496"/>
    <w:rsid w:val="00C27BC3"/>
    <w:rsid w:val="00C311E4"/>
    <w:rsid w:val="00C3134A"/>
    <w:rsid w:val="00C319EA"/>
    <w:rsid w:val="00C32455"/>
    <w:rsid w:val="00C337AE"/>
    <w:rsid w:val="00C36467"/>
    <w:rsid w:val="00C36A1A"/>
    <w:rsid w:val="00C40347"/>
    <w:rsid w:val="00C46576"/>
    <w:rsid w:val="00C46784"/>
    <w:rsid w:val="00C5157E"/>
    <w:rsid w:val="00C5178C"/>
    <w:rsid w:val="00C53469"/>
    <w:rsid w:val="00C57A6C"/>
    <w:rsid w:val="00C57B43"/>
    <w:rsid w:val="00C57C84"/>
    <w:rsid w:val="00C602DF"/>
    <w:rsid w:val="00C61DDD"/>
    <w:rsid w:val="00C621A6"/>
    <w:rsid w:val="00C639BE"/>
    <w:rsid w:val="00C66E5E"/>
    <w:rsid w:val="00C6751D"/>
    <w:rsid w:val="00C711E2"/>
    <w:rsid w:val="00C76BBA"/>
    <w:rsid w:val="00C80D53"/>
    <w:rsid w:val="00C81D66"/>
    <w:rsid w:val="00C8291C"/>
    <w:rsid w:val="00C8467A"/>
    <w:rsid w:val="00C8602D"/>
    <w:rsid w:val="00C90DF2"/>
    <w:rsid w:val="00C92C47"/>
    <w:rsid w:val="00C94C48"/>
    <w:rsid w:val="00CA09F3"/>
    <w:rsid w:val="00CA1EBE"/>
    <w:rsid w:val="00CA2204"/>
    <w:rsid w:val="00CA2D59"/>
    <w:rsid w:val="00CA2F70"/>
    <w:rsid w:val="00CA4CCB"/>
    <w:rsid w:val="00CA5BD4"/>
    <w:rsid w:val="00CA632C"/>
    <w:rsid w:val="00CA67AA"/>
    <w:rsid w:val="00CA68C6"/>
    <w:rsid w:val="00CA7C6D"/>
    <w:rsid w:val="00CB157A"/>
    <w:rsid w:val="00CB1C13"/>
    <w:rsid w:val="00CB4341"/>
    <w:rsid w:val="00CB51E6"/>
    <w:rsid w:val="00CB59EF"/>
    <w:rsid w:val="00CC3B14"/>
    <w:rsid w:val="00CC51AA"/>
    <w:rsid w:val="00CC599D"/>
    <w:rsid w:val="00CC6998"/>
    <w:rsid w:val="00CC6D9F"/>
    <w:rsid w:val="00CD0752"/>
    <w:rsid w:val="00CD3B85"/>
    <w:rsid w:val="00CD3D6F"/>
    <w:rsid w:val="00CD5A45"/>
    <w:rsid w:val="00CD7A04"/>
    <w:rsid w:val="00CD7D57"/>
    <w:rsid w:val="00CE1CDC"/>
    <w:rsid w:val="00CF17AC"/>
    <w:rsid w:val="00CF220A"/>
    <w:rsid w:val="00D0225B"/>
    <w:rsid w:val="00D04D43"/>
    <w:rsid w:val="00D04D57"/>
    <w:rsid w:val="00D05090"/>
    <w:rsid w:val="00D060F5"/>
    <w:rsid w:val="00D0760E"/>
    <w:rsid w:val="00D113EB"/>
    <w:rsid w:val="00D1318C"/>
    <w:rsid w:val="00D1476A"/>
    <w:rsid w:val="00D14FB3"/>
    <w:rsid w:val="00D24155"/>
    <w:rsid w:val="00D2601B"/>
    <w:rsid w:val="00D271AD"/>
    <w:rsid w:val="00D3538B"/>
    <w:rsid w:val="00D36C0C"/>
    <w:rsid w:val="00D402AD"/>
    <w:rsid w:val="00D430DF"/>
    <w:rsid w:val="00D43175"/>
    <w:rsid w:val="00D43C4E"/>
    <w:rsid w:val="00D451A4"/>
    <w:rsid w:val="00D47E38"/>
    <w:rsid w:val="00D47FAD"/>
    <w:rsid w:val="00D50154"/>
    <w:rsid w:val="00D532D9"/>
    <w:rsid w:val="00D55580"/>
    <w:rsid w:val="00D55EC2"/>
    <w:rsid w:val="00D563EC"/>
    <w:rsid w:val="00D56471"/>
    <w:rsid w:val="00D5656A"/>
    <w:rsid w:val="00D6064C"/>
    <w:rsid w:val="00D60ECA"/>
    <w:rsid w:val="00D637F8"/>
    <w:rsid w:val="00D70983"/>
    <w:rsid w:val="00D73FAC"/>
    <w:rsid w:val="00D750EA"/>
    <w:rsid w:val="00D80BE4"/>
    <w:rsid w:val="00D819CD"/>
    <w:rsid w:val="00D8469D"/>
    <w:rsid w:val="00D8498E"/>
    <w:rsid w:val="00D852D8"/>
    <w:rsid w:val="00D85BC5"/>
    <w:rsid w:val="00D8699F"/>
    <w:rsid w:val="00D9516F"/>
    <w:rsid w:val="00D952DE"/>
    <w:rsid w:val="00D97F8E"/>
    <w:rsid w:val="00DA0035"/>
    <w:rsid w:val="00DB4C63"/>
    <w:rsid w:val="00DB661D"/>
    <w:rsid w:val="00DB7C26"/>
    <w:rsid w:val="00DB7E31"/>
    <w:rsid w:val="00DC3715"/>
    <w:rsid w:val="00DC4934"/>
    <w:rsid w:val="00DC670D"/>
    <w:rsid w:val="00DD0945"/>
    <w:rsid w:val="00DD1239"/>
    <w:rsid w:val="00DD2500"/>
    <w:rsid w:val="00DD27F2"/>
    <w:rsid w:val="00DD397C"/>
    <w:rsid w:val="00DD6149"/>
    <w:rsid w:val="00DD6C26"/>
    <w:rsid w:val="00DD718E"/>
    <w:rsid w:val="00DE19CE"/>
    <w:rsid w:val="00DE3111"/>
    <w:rsid w:val="00DE3B3E"/>
    <w:rsid w:val="00DE3ECE"/>
    <w:rsid w:val="00DE6859"/>
    <w:rsid w:val="00DE7978"/>
    <w:rsid w:val="00DF01BE"/>
    <w:rsid w:val="00DF57FF"/>
    <w:rsid w:val="00E00FD7"/>
    <w:rsid w:val="00E0136F"/>
    <w:rsid w:val="00E02491"/>
    <w:rsid w:val="00E03545"/>
    <w:rsid w:val="00E03692"/>
    <w:rsid w:val="00E05415"/>
    <w:rsid w:val="00E15294"/>
    <w:rsid w:val="00E16DBB"/>
    <w:rsid w:val="00E17DA5"/>
    <w:rsid w:val="00E24E9C"/>
    <w:rsid w:val="00E32DBF"/>
    <w:rsid w:val="00E375CD"/>
    <w:rsid w:val="00E40489"/>
    <w:rsid w:val="00E40A14"/>
    <w:rsid w:val="00E46188"/>
    <w:rsid w:val="00E46306"/>
    <w:rsid w:val="00E46775"/>
    <w:rsid w:val="00E468DC"/>
    <w:rsid w:val="00E5158E"/>
    <w:rsid w:val="00E56183"/>
    <w:rsid w:val="00E60BF0"/>
    <w:rsid w:val="00E614E2"/>
    <w:rsid w:val="00E61D4D"/>
    <w:rsid w:val="00E6325E"/>
    <w:rsid w:val="00E662EE"/>
    <w:rsid w:val="00E67CBF"/>
    <w:rsid w:val="00E736A9"/>
    <w:rsid w:val="00E74E7E"/>
    <w:rsid w:val="00E759F6"/>
    <w:rsid w:val="00E77492"/>
    <w:rsid w:val="00E77B5E"/>
    <w:rsid w:val="00E77FD4"/>
    <w:rsid w:val="00E81913"/>
    <w:rsid w:val="00E830C2"/>
    <w:rsid w:val="00E9283D"/>
    <w:rsid w:val="00E93EC6"/>
    <w:rsid w:val="00E95053"/>
    <w:rsid w:val="00EA015D"/>
    <w:rsid w:val="00EA305B"/>
    <w:rsid w:val="00EA63A7"/>
    <w:rsid w:val="00EB187E"/>
    <w:rsid w:val="00EB2556"/>
    <w:rsid w:val="00EB4048"/>
    <w:rsid w:val="00EB4AA1"/>
    <w:rsid w:val="00EB78A1"/>
    <w:rsid w:val="00EC0280"/>
    <w:rsid w:val="00EC0D50"/>
    <w:rsid w:val="00EC2A39"/>
    <w:rsid w:val="00ED217A"/>
    <w:rsid w:val="00ED37E7"/>
    <w:rsid w:val="00ED5012"/>
    <w:rsid w:val="00ED52A9"/>
    <w:rsid w:val="00ED5E5A"/>
    <w:rsid w:val="00ED6046"/>
    <w:rsid w:val="00ED66C5"/>
    <w:rsid w:val="00EE0AA6"/>
    <w:rsid w:val="00EE0DF9"/>
    <w:rsid w:val="00EE1EA1"/>
    <w:rsid w:val="00EE3616"/>
    <w:rsid w:val="00EE64E0"/>
    <w:rsid w:val="00EE66CC"/>
    <w:rsid w:val="00EE67A4"/>
    <w:rsid w:val="00EE70E8"/>
    <w:rsid w:val="00EF239D"/>
    <w:rsid w:val="00EF7039"/>
    <w:rsid w:val="00F02DAF"/>
    <w:rsid w:val="00F066C7"/>
    <w:rsid w:val="00F07700"/>
    <w:rsid w:val="00F107DA"/>
    <w:rsid w:val="00F10B31"/>
    <w:rsid w:val="00F13E47"/>
    <w:rsid w:val="00F16681"/>
    <w:rsid w:val="00F17D25"/>
    <w:rsid w:val="00F202C6"/>
    <w:rsid w:val="00F22DDB"/>
    <w:rsid w:val="00F23CAC"/>
    <w:rsid w:val="00F24710"/>
    <w:rsid w:val="00F24EC2"/>
    <w:rsid w:val="00F263EB"/>
    <w:rsid w:val="00F276E8"/>
    <w:rsid w:val="00F3082F"/>
    <w:rsid w:val="00F33E3E"/>
    <w:rsid w:val="00F3552B"/>
    <w:rsid w:val="00F40713"/>
    <w:rsid w:val="00F43DD1"/>
    <w:rsid w:val="00F4434F"/>
    <w:rsid w:val="00F52190"/>
    <w:rsid w:val="00F536DB"/>
    <w:rsid w:val="00F5478A"/>
    <w:rsid w:val="00F55D46"/>
    <w:rsid w:val="00F56E24"/>
    <w:rsid w:val="00F56E33"/>
    <w:rsid w:val="00F57AD0"/>
    <w:rsid w:val="00F6033D"/>
    <w:rsid w:val="00F6291C"/>
    <w:rsid w:val="00F64399"/>
    <w:rsid w:val="00F67B67"/>
    <w:rsid w:val="00F67DE1"/>
    <w:rsid w:val="00F721A9"/>
    <w:rsid w:val="00F7250D"/>
    <w:rsid w:val="00F72795"/>
    <w:rsid w:val="00F739F3"/>
    <w:rsid w:val="00F7502C"/>
    <w:rsid w:val="00F8250D"/>
    <w:rsid w:val="00F84A71"/>
    <w:rsid w:val="00F86E5E"/>
    <w:rsid w:val="00F879A8"/>
    <w:rsid w:val="00F91647"/>
    <w:rsid w:val="00F91C21"/>
    <w:rsid w:val="00F9207E"/>
    <w:rsid w:val="00F926B5"/>
    <w:rsid w:val="00F96C63"/>
    <w:rsid w:val="00FA0A5E"/>
    <w:rsid w:val="00FA342A"/>
    <w:rsid w:val="00FA4912"/>
    <w:rsid w:val="00FA494D"/>
    <w:rsid w:val="00FA7D0D"/>
    <w:rsid w:val="00FB0099"/>
    <w:rsid w:val="00FB05A8"/>
    <w:rsid w:val="00FB06E2"/>
    <w:rsid w:val="00FC0BC5"/>
    <w:rsid w:val="00FC43D0"/>
    <w:rsid w:val="00FC4D19"/>
    <w:rsid w:val="00FC5393"/>
    <w:rsid w:val="00FD3A1E"/>
    <w:rsid w:val="00FE0038"/>
    <w:rsid w:val="00FE24AB"/>
    <w:rsid w:val="00FE46DC"/>
    <w:rsid w:val="00FE4ECD"/>
    <w:rsid w:val="00FE5675"/>
    <w:rsid w:val="00FE7B15"/>
    <w:rsid w:val="00FF2FB6"/>
    <w:rsid w:val="00FF56EF"/>
    <w:rsid w:val="00FF6CB3"/>
    <w:rsid w:val="00FF7984"/>
    <w:rsid w:val="00FF7ED3"/>
    <w:rsid w:val="09201069"/>
    <w:rsid w:val="0DB5298D"/>
    <w:rsid w:val="112A1A13"/>
    <w:rsid w:val="13633AEC"/>
    <w:rsid w:val="158533FF"/>
    <w:rsid w:val="1BF75293"/>
    <w:rsid w:val="1D7457CA"/>
    <w:rsid w:val="28147946"/>
    <w:rsid w:val="2B760F88"/>
    <w:rsid w:val="2C9648F1"/>
    <w:rsid w:val="362601A8"/>
    <w:rsid w:val="3C4A5917"/>
    <w:rsid w:val="423F7251"/>
    <w:rsid w:val="42A77B7F"/>
    <w:rsid w:val="4300640C"/>
    <w:rsid w:val="430969D3"/>
    <w:rsid w:val="44832556"/>
    <w:rsid w:val="46A768E1"/>
    <w:rsid w:val="4CD62CDD"/>
    <w:rsid w:val="4E972912"/>
    <w:rsid w:val="51382613"/>
    <w:rsid w:val="56E97479"/>
    <w:rsid w:val="6153445B"/>
    <w:rsid w:val="698E5364"/>
    <w:rsid w:val="6C916B07"/>
    <w:rsid w:val="6F7463F6"/>
    <w:rsid w:val="73462FB0"/>
    <w:rsid w:val="73664111"/>
    <w:rsid w:val="780D50FA"/>
    <w:rsid w:val="792944C7"/>
    <w:rsid w:val="7A041EB5"/>
    <w:rsid w:val="7CD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E8F1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qFormat="1"/>
    <w:lsdException w:name="table of authorities" w:semiHidden="1" w:qFormat="1"/>
    <w:lsdException w:name="macro" w:semiHidden="1" w:qFormat="1"/>
    <w:lsdException w:name="toa heading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color w:val="000000"/>
      <w:sz w:val="28"/>
      <w:u w:val="single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Cs w:val="28"/>
    </w:rPr>
  </w:style>
  <w:style w:type="paragraph" w:styleId="51">
    <w:name w:val="heading 5"/>
    <w:basedOn w:val="a1"/>
    <w:next w:val="a1"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1"/>
    <w:next w:val="a1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00"/>
      <w:sz w:val="24"/>
      <w:szCs w:val="24"/>
      <w:u w:val="single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semiHidden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1"/>
      </w:numPr>
    </w:pPr>
  </w:style>
  <w:style w:type="paragraph" w:styleId="a6">
    <w:name w:val="table of authorities"/>
    <w:basedOn w:val="a1"/>
    <w:next w:val="a1"/>
    <w:semiHidden/>
    <w:qFormat/>
    <w:pPr>
      <w:ind w:leftChars="200" w:left="420"/>
    </w:pPr>
  </w:style>
  <w:style w:type="paragraph" w:styleId="a7">
    <w:name w:val="Note Heading"/>
    <w:basedOn w:val="a1"/>
    <w:next w:val="a1"/>
    <w:qFormat/>
    <w:pPr>
      <w:jc w:val="center"/>
    </w:pPr>
  </w:style>
  <w:style w:type="paragraph" w:styleId="40">
    <w:name w:val="List Bullet 4"/>
    <w:basedOn w:val="a1"/>
    <w:qFormat/>
    <w:pPr>
      <w:numPr>
        <w:numId w:val="2"/>
      </w:numPr>
    </w:pPr>
  </w:style>
  <w:style w:type="paragraph" w:styleId="80">
    <w:name w:val="index 8"/>
    <w:basedOn w:val="a1"/>
    <w:next w:val="a1"/>
    <w:semiHidden/>
    <w:qFormat/>
    <w:pPr>
      <w:ind w:leftChars="1400" w:left="1400"/>
    </w:pPr>
  </w:style>
  <w:style w:type="paragraph" w:styleId="a8">
    <w:name w:val="E-mail Signature"/>
    <w:basedOn w:val="a1"/>
    <w:qFormat/>
  </w:style>
  <w:style w:type="paragraph" w:styleId="a">
    <w:name w:val="List Number"/>
    <w:basedOn w:val="a1"/>
    <w:qFormat/>
    <w:pPr>
      <w:numPr>
        <w:numId w:val="3"/>
      </w:numPr>
    </w:pPr>
  </w:style>
  <w:style w:type="paragraph" w:styleId="a9">
    <w:name w:val="Normal Indent"/>
    <w:basedOn w:val="a1"/>
    <w:qFormat/>
    <w:pPr>
      <w:ind w:firstLineChars="200" w:firstLine="420"/>
    </w:pPr>
  </w:style>
  <w:style w:type="paragraph" w:styleId="aa">
    <w:name w:val="caption"/>
    <w:basedOn w:val="a1"/>
    <w:next w:val="a1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semiHidden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4"/>
      </w:numPr>
    </w:pPr>
  </w:style>
  <w:style w:type="paragraph" w:styleId="ab">
    <w:name w:val="envelope address"/>
    <w:basedOn w:val="a1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semiHidden/>
    <w:qFormat/>
    <w:pPr>
      <w:shd w:val="clear" w:color="auto" w:fill="000080"/>
    </w:pPr>
  </w:style>
  <w:style w:type="paragraph" w:styleId="ad">
    <w:name w:val="toa heading"/>
    <w:basedOn w:val="a1"/>
    <w:next w:val="a1"/>
    <w:semiHidden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semiHidden/>
    <w:qFormat/>
    <w:pPr>
      <w:jc w:val="left"/>
    </w:pPr>
  </w:style>
  <w:style w:type="paragraph" w:styleId="60">
    <w:name w:val="index 6"/>
    <w:basedOn w:val="a1"/>
    <w:next w:val="a1"/>
    <w:semiHidden/>
    <w:qFormat/>
    <w:pPr>
      <w:ind w:leftChars="1000" w:left="1000"/>
    </w:pPr>
  </w:style>
  <w:style w:type="paragraph" w:styleId="af">
    <w:name w:val="Salutation"/>
    <w:basedOn w:val="a1"/>
    <w:next w:val="a1"/>
    <w:qFormat/>
  </w:style>
  <w:style w:type="paragraph" w:styleId="33">
    <w:name w:val="Body Text 3"/>
    <w:basedOn w:val="a1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5"/>
      </w:numPr>
    </w:pPr>
  </w:style>
  <w:style w:type="paragraph" w:styleId="af1">
    <w:name w:val="Body Text"/>
    <w:basedOn w:val="a1"/>
    <w:qFormat/>
    <w:pPr>
      <w:spacing w:after="120"/>
    </w:pPr>
  </w:style>
  <w:style w:type="paragraph" w:styleId="af2">
    <w:name w:val="Body Text Indent"/>
    <w:basedOn w:val="a1"/>
    <w:qFormat/>
    <w:pPr>
      <w:spacing w:after="120"/>
      <w:ind w:leftChars="200" w:left="420"/>
    </w:pPr>
  </w:style>
  <w:style w:type="paragraph" w:styleId="3">
    <w:name w:val="List Number 3"/>
    <w:basedOn w:val="a1"/>
    <w:qFormat/>
    <w:pPr>
      <w:numPr>
        <w:numId w:val="6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7"/>
      </w:numPr>
    </w:pPr>
  </w:style>
  <w:style w:type="paragraph" w:styleId="HTML">
    <w:name w:val="HTML Address"/>
    <w:basedOn w:val="a1"/>
    <w:qFormat/>
    <w:rPr>
      <w:i/>
      <w:iCs/>
    </w:rPr>
  </w:style>
  <w:style w:type="paragraph" w:styleId="42">
    <w:name w:val="index 4"/>
    <w:basedOn w:val="a1"/>
    <w:next w:val="a1"/>
    <w:semiHidden/>
    <w:qFormat/>
    <w:pPr>
      <w:ind w:leftChars="600" w:left="600"/>
    </w:pPr>
  </w:style>
  <w:style w:type="paragraph" w:styleId="53">
    <w:name w:val="toc 5"/>
    <w:basedOn w:val="a1"/>
    <w:next w:val="a1"/>
    <w:semiHidden/>
    <w:qFormat/>
    <w:pPr>
      <w:ind w:leftChars="800" w:left="1680"/>
    </w:pPr>
  </w:style>
  <w:style w:type="paragraph" w:styleId="34">
    <w:name w:val="toc 3"/>
    <w:basedOn w:val="a1"/>
    <w:next w:val="a1"/>
    <w:semiHidden/>
    <w:qFormat/>
    <w:pPr>
      <w:ind w:leftChars="400" w:left="840"/>
    </w:pPr>
  </w:style>
  <w:style w:type="paragraph" w:styleId="af5">
    <w:name w:val="Plain Text"/>
    <w:basedOn w:val="a1"/>
    <w:link w:val="Char"/>
    <w:qFormat/>
    <w:rPr>
      <w:rFonts w:ascii="宋体" w:hAnsi="Courier New" w:cs="Courier New"/>
      <w:color w:val="auto"/>
      <w:kern w:val="2"/>
      <w:sz w:val="21"/>
      <w:szCs w:val="21"/>
      <w:u w:val="none"/>
    </w:rPr>
  </w:style>
  <w:style w:type="paragraph" w:styleId="50">
    <w:name w:val="List Bullet 5"/>
    <w:basedOn w:val="a1"/>
    <w:qFormat/>
    <w:pPr>
      <w:numPr>
        <w:numId w:val="8"/>
      </w:numPr>
    </w:pPr>
  </w:style>
  <w:style w:type="paragraph" w:styleId="4">
    <w:name w:val="List Number 4"/>
    <w:basedOn w:val="a1"/>
    <w:qFormat/>
    <w:pPr>
      <w:numPr>
        <w:numId w:val="9"/>
      </w:numPr>
    </w:pPr>
  </w:style>
  <w:style w:type="paragraph" w:styleId="81">
    <w:name w:val="toc 8"/>
    <w:basedOn w:val="a1"/>
    <w:next w:val="a1"/>
    <w:semiHidden/>
    <w:qFormat/>
    <w:pPr>
      <w:ind w:leftChars="1400" w:left="2940"/>
    </w:pPr>
  </w:style>
  <w:style w:type="paragraph" w:styleId="35">
    <w:name w:val="index 3"/>
    <w:basedOn w:val="a1"/>
    <w:next w:val="a1"/>
    <w:semiHidden/>
    <w:qFormat/>
    <w:pPr>
      <w:ind w:leftChars="400" w:left="400"/>
    </w:pPr>
  </w:style>
  <w:style w:type="paragraph" w:styleId="af6">
    <w:name w:val="Date"/>
    <w:basedOn w:val="a1"/>
    <w:next w:val="a1"/>
    <w:qFormat/>
    <w:pPr>
      <w:ind w:leftChars="2500" w:left="100"/>
    </w:pPr>
  </w:style>
  <w:style w:type="paragraph" w:styleId="23">
    <w:name w:val="Body Text Indent 2"/>
    <w:basedOn w:val="a1"/>
    <w:qFormat/>
    <w:pPr>
      <w:spacing w:after="120" w:line="480" w:lineRule="auto"/>
      <w:ind w:leftChars="200" w:left="420"/>
    </w:pPr>
  </w:style>
  <w:style w:type="paragraph" w:styleId="af7">
    <w:name w:val="endnote text"/>
    <w:basedOn w:val="a1"/>
    <w:semiHidden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semiHidden/>
    <w:qFormat/>
    <w:rPr>
      <w:sz w:val="18"/>
      <w:szCs w:val="18"/>
    </w:rPr>
  </w:style>
  <w:style w:type="paragraph" w:styleId="af9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fc">
    <w:name w:val="Signature"/>
    <w:basedOn w:val="a1"/>
    <w:qFormat/>
    <w:pPr>
      <w:ind w:leftChars="2100" w:left="100"/>
    </w:pPr>
  </w:style>
  <w:style w:type="paragraph" w:styleId="10">
    <w:name w:val="toc 1"/>
    <w:basedOn w:val="a1"/>
    <w:next w:val="a1"/>
    <w:semiHidden/>
    <w:qFormat/>
    <w:pPr>
      <w:tabs>
        <w:tab w:val="right" w:leader="dot" w:pos="9061"/>
      </w:tabs>
      <w:spacing w:line="360" w:lineRule="auto"/>
    </w:pPr>
    <w:rPr>
      <w:rFonts w:ascii="宋体" w:hAnsi="宋体"/>
      <w:b/>
      <w:sz w:val="24"/>
      <w:szCs w:val="24"/>
      <w:u w:val="none"/>
    </w:rPr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semiHidden/>
    <w:qFormat/>
    <w:pPr>
      <w:ind w:leftChars="600" w:left="1260"/>
    </w:pPr>
  </w:style>
  <w:style w:type="paragraph" w:styleId="afd">
    <w:name w:val="index heading"/>
    <w:basedOn w:val="a1"/>
    <w:next w:val="11"/>
    <w:semiHidden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semiHidden/>
    <w:qFormat/>
  </w:style>
  <w:style w:type="paragraph" w:styleId="afe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1"/>
    <w:next w:val="a1"/>
    <w:semiHidden/>
    <w:qFormat/>
    <w:pPr>
      <w:ind w:leftChars="1200" w:left="1200"/>
    </w:pPr>
  </w:style>
  <w:style w:type="paragraph" w:styleId="90">
    <w:name w:val="index 9"/>
    <w:basedOn w:val="a1"/>
    <w:next w:val="a1"/>
    <w:semiHidden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ind w:leftChars="200" w:left="200" w:hangingChars="200" w:hanging="200"/>
    </w:pPr>
  </w:style>
  <w:style w:type="paragraph" w:styleId="24">
    <w:name w:val="toc 2"/>
    <w:basedOn w:val="a1"/>
    <w:next w:val="a1"/>
    <w:semiHidden/>
    <w:qFormat/>
    <w:pPr>
      <w:ind w:leftChars="200" w:left="420"/>
    </w:pPr>
  </w:style>
  <w:style w:type="paragraph" w:styleId="91">
    <w:name w:val="toc 9"/>
    <w:basedOn w:val="a1"/>
    <w:next w:val="a1"/>
    <w:semiHidden/>
    <w:qFormat/>
    <w:pPr>
      <w:ind w:leftChars="1600" w:left="3360"/>
    </w:pPr>
  </w:style>
  <w:style w:type="paragraph" w:styleId="25">
    <w:name w:val="Body Text 2"/>
    <w:basedOn w:val="a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1"/>
    <w:qFormat/>
    <w:rPr>
      <w:rFonts w:ascii="Courier New" w:hAnsi="Courier New" w:cs="Courier New"/>
      <w:sz w:val="20"/>
    </w:rPr>
  </w:style>
  <w:style w:type="paragraph" w:styleId="aff3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sz w:val="24"/>
      <w:szCs w:val="24"/>
      <w:u w:val="none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semiHidden/>
    <w:qFormat/>
    <w:pPr>
      <w:ind w:leftChars="200" w:left="200"/>
    </w:pPr>
  </w:style>
  <w:style w:type="paragraph" w:styleId="aff4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5">
    <w:name w:val="annotation subject"/>
    <w:basedOn w:val="ae"/>
    <w:next w:val="ae"/>
    <w:semiHidden/>
    <w:qFormat/>
    <w:rPr>
      <w:b/>
      <w:bCs/>
    </w:rPr>
  </w:style>
  <w:style w:type="paragraph" w:styleId="aff6">
    <w:name w:val="Body Text First Indent"/>
    <w:basedOn w:val="af1"/>
    <w:qFormat/>
    <w:pPr>
      <w:ind w:firstLineChars="100" w:firstLine="420"/>
    </w:pPr>
  </w:style>
  <w:style w:type="paragraph" w:styleId="28">
    <w:name w:val="Body Text First Indent 2"/>
    <w:basedOn w:val="af2"/>
    <w:qFormat/>
    <w:pPr>
      <w:ind w:firstLineChars="200" w:firstLine="420"/>
    </w:p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Hyperlink"/>
    <w:qFormat/>
    <w:rPr>
      <w:color w:val="0000FF"/>
      <w:u w:val="single"/>
    </w:rPr>
  </w:style>
  <w:style w:type="character" w:customStyle="1" w:styleId="datatitle1">
    <w:name w:val="datatitle1"/>
    <w:qFormat/>
    <w:rPr>
      <w:b/>
      <w:bCs/>
      <w:color w:val="10619F"/>
      <w:sz w:val="21"/>
      <w:szCs w:val="21"/>
    </w:rPr>
  </w:style>
  <w:style w:type="paragraph" w:customStyle="1" w:styleId="affb">
    <w:name w:val="标准"/>
    <w:basedOn w:val="a1"/>
    <w:qFormat/>
    <w:pPr>
      <w:adjustRightInd w:val="0"/>
      <w:spacing w:before="120" w:after="120" w:line="312" w:lineRule="atLeast"/>
      <w:textAlignment w:val="baseline"/>
    </w:pPr>
    <w:rPr>
      <w:rFonts w:ascii="宋体"/>
      <w:color w:val="auto"/>
      <w:sz w:val="21"/>
      <w:u w:val="none"/>
    </w:rPr>
  </w:style>
  <w:style w:type="character" w:customStyle="1" w:styleId="Char">
    <w:name w:val="纯文本 Char"/>
    <w:link w:val="af5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12">
    <w:name w:val="样式1"/>
    <w:basedOn w:val="1"/>
    <w:link w:val="1Char"/>
    <w:qFormat/>
    <w:pPr>
      <w:spacing w:before="0" w:after="0" w:line="240" w:lineRule="auto"/>
      <w:jc w:val="center"/>
    </w:pPr>
    <w:rPr>
      <w:rFonts w:ascii="黑体" w:eastAsia="黑体" w:hAnsi="黑体"/>
      <w:b w:val="0"/>
      <w:color w:val="auto"/>
      <w:sz w:val="30"/>
      <w:szCs w:val="30"/>
      <w:u w:val="none"/>
    </w:rPr>
  </w:style>
  <w:style w:type="character" w:customStyle="1" w:styleId="1Char">
    <w:name w:val="样式1 Char"/>
    <w:link w:val="12"/>
    <w:qFormat/>
    <w:rPr>
      <w:rFonts w:ascii="黑体" w:eastAsia="黑体" w:hAnsi="黑体"/>
      <w:bCs/>
      <w:kern w:val="44"/>
      <w:sz w:val="30"/>
      <w:szCs w:val="30"/>
      <w:lang w:val="en-US" w:eastAsia="zh-CN" w:bidi="ar-SA"/>
    </w:rPr>
  </w:style>
  <w:style w:type="paragraph" w:customStyle="1" w:styleId="13">
    <w:name w:val="修订1"/>
    <w:hidden/>
    <w:uiPriority w:val="99"/>
    <w:semiHidden/>
    <w:qFormat/>
    <w:rPr>
      <w:color w:val="000000"/>
      <w:sz w:val="28"/>
      <w:u w:val="single"/>
    </w:rPr>
  </w:style>
  <w:style w:type="paragraph" w:styleId="affc">
    <w:name w:val="List Paragraph"/>
    <w:basedOn w:val="a1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qFormat="1"/>
    <w:lsdException w:name="index 5" w:semiHidden="1" w:qFormat="1"/>
    <w:lsdException w:name="index 6" w:semiHidden="1" w:qFormat="1"/>
    <w:lsdException w:name="index 7" w:semiHidden="1" w:qFormat="1"/>
    <w:lsdException w:name="index 8" w:semiHidden="1" w:qFormat="1"/>
    <w:lsdException w:name="index 9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qFormat="1"/>
    <w:lsdException w:name="table of authorities" w:semiHidden="1" w:qFormat="1"/>
    <w:lsdException w:name="macro" w:semiHidden="1" w:qFormat="1"/>
    <w:lsdException w:name="toa heading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color w:val="000000"/>
      <w:sz w:val="28"/>
      <w:u w:val="single"/>
    </w:rPr>
  </w:style>
  <w:style w:type="paragraph" w:styleId="1">
    <w:name w:val="heading 1"/>
    <w:basedOn w:val="a1"/>
    <w:next w:val="a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Cs w:val="28"/>
    </w:rPr>
  </w:style>
  <w:style w:type="paragraph" w:styleId="51">
    <w:name w:val="heading 5"/>
    <w:basedOn w:val="a1"/>
    <w:next w:val="a1"/>
    <w:qFormat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1"/>
    <w:next w:val="a1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semiHidden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00"/>
      <w:sz w:val="24"/>
      <w:szCs w:val="24"/>
      <w:u w:val="single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semiHidden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1"/>
      </w:numPr>
    </w:pPr>
  </w:style>
  <w:style w:type="paragraph" w:styleId="a6">
    <w:name w:val="table of authorities"/>
    <w:basedOn w:val="a1"/>
    <w:next w:val="a1"/>
    <w:semiHidden/>
    <w:qFormat/>
    <w:pPr>
      <w:ind w:leftChars="200" w:left="420"/>
    </w:pPr>
  </w:style>
  <w:style w:type="paragraph" w:styleId="a7">
    <w:name w:val="Note Heading"/>
    <w:basedOn w:val="a1"/>
    <w:next w:val="a1"/>
    <w:qFormat/>
    <w:pPr>
      <w:jc w:val="center"/>
    </w:pPr>
  </w:style>
  <w:style w:type="paragraph" w:styleId="40">
    <w:name w:val="List Bullet 4"/>
    <w:basedOn w:val="a1"/>
    <w:qFormat/>
    <w:pPr>
      <w:numPr>
        <w:numId w:val="2"/>
      </w:numPr>
    </w:pPr>
  </w:style>
  <w:style w:type="paragraph" w:styleId="80">
    <w:name w:val="index 8"/>
    <w:basedOn w:val="a1"/>
    <w:next w:val="a1"/>
    <w:semiHidden/>
    <w:qFormat/>
    <w:pPr>
      <w:ind w:leftChars="1400" w:left="1400"/>
    </w:pPr>
  </w:style>
  <w:style w:type="paragraph" w:styleId="a8">
    <w:name w:val="E-mail Signature"/>
    <w:basedOn w:val="a1"/>
    <w:qFormat/>
  </w:style>
  <w:style w:type="paragraph" w:styleId="a">
    <w:name w:val="List Number"/>
    <w:basedOn w:val="a1"/>
    <w:qFormat/>
    <w:pPr>
      <w:numPr>
        <w:numId w:val="3"/>
      </w:numPr>
    </w:pPr>
  </w:style>
  <w:style w:type="paragraph" w:styleId="a9">
    <w:name w:val="Normal Indent"/>
    <w:basedOn w:val="a1"/>
    <w:qFormat/>
    <w:pPr>
      <w:ind w:firstLineChars="200" w:firstLine="420"/>
    </w:pPr>
  </w:style>
  <w:style w:type="paragraph" w:styleId="aa">
    <w:name w:val="caption"/>
    <w:basedOn w:val="a1"/>
    <w:next w:val="a1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semiHidden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4"/>
      </w:numPr>
    </w:pPr>
  </w:style>
  <w:style w:type="paragraph" w:styleId="ab">
    <w:name w:val="envelope address"/>
    <w:basedOn w:val="a1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semiHidden/>
    <w:qFormat/>
    <w:pPr>
      <w:shd w:val="clear" w:color="auto" w:fill="000080"/>
    </w:pPr>
  </w:style>
  <w:style w:type="paragraph" w:styleId="ad">
    <w:name w:val="toa heading"/>
    <w:basedOn w:val="a1"/>
    <w:next w:val="a1"/>
    <w:semiHidden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semiHidden/>
    <w:qFormat/>
    <w:pPr>
      <w:jc w:val="left"/>
    </w:pPr>
  </w:style>
  <w:style w:type="paragraph" w:styleId="60">
    <w:name w:val="index 6"/>
    <w:basedOn w:val="a1"/>
    <w:next w:val="a1"/>
    <w:semiHidden/>
    <w:qFormat/>
    <w:pPr>
      <w:ind w:leftChars="1000" w:left="1000"/>
    </w:pPr>
  </w:style>
  <w:style w:type="paragraph" w:styleId="af">
    <w:name w:val="Salutation"/>
    <w:basedOn w:val="a1"/>
    <w:next w:val="a1"/>
    <w:qFormat/>
  </w:style>
  <w:style w:type="paragraph" w:styleId="33">
    <w:name w:val="Body Text 3"/>
    <w:basedOn w:val="a1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5"/>
      </w:numPr>
    </w:pPr>
  </w:style>
  <w:style w:type="paragraph" w:styleId="af1">
    <w:name w:val="Body Text"/>
    <w:basedOn w:val="a1"/>
    <w:qFormat/>
    <w:pPr>
      <w:spacing w:after="120"/>
    </w:pPr>
  </w:style>
  <w:style w:type="paragraph" w:styleId="af2">
    <w:name w:val="Body Text Indent"/>
    <w:basedOn w:val="a1"/>
    <w:qFormat/>
    <w:pPr>
      <w:spacing w:after="120"/>
      <w:ind w:leftChars="200" w:left="420"/>
    </w:pPr>
  </w:style>
  <w:style w:type="paragraph" w:styleId="3">
    <w:name w:val="List Number 3"/>
    <w:basedOn w:val="a1"/>
    <w:qFormat/>
    <w:pPr>
      <w:numPr>
        <w:numId w:val="6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7"/>
      </w:numPr>
    </w:pPr>
  </w:style>
  <w:style w:type="paragraph" w:styleId="HTML">
    <w:name w:val="HTML Address"/>
    <w:basedOn w:val="a1"/>
    <w:qFormat/>
    <w:rPr>
      <w:i/>
      <w:iCs/>
    </w:rPr>
  </w:style>
  <w:style w:type="paragraph" w:styleId="42">
    <w:name w:val="index 4"/>
    <w:basedOn w:val="a1"/>
    <w:next w:val="a1"/>
    <w:semiHidden/>
    <w:qFormat/>
    <w:pPr>
      <w:ind w:leftChars="600" w:left="600"/>
    </w:pPr>
  </w:style>
  <w:style w:type="paragraph" w:styleId="53">
    <w:name w:val="toc 5"/>
    <w:basedOn w:val="a1"/>
    <w:next w:val="a1"/>
    <w:semiHidden/>
    <w:qFormat/>
    <w:pPr>
      <w:ind w:leftChars="800" w:left="1680"/>
    </w:pPr>
  </w:style>
  <w:style w:type="paragraph" w:styleId="34">
    <w:name w:val="toc 3"/>
    <w:basedOn w:val="a1"/>
    <w:next w:val="a1"/>
    <w:semiHidden/>
    <w:qFormat/>
    <w:pPr>
      <w:ind w:leftChars="400" w:left="840"/>
    </w:pPr>
  </w:style>
  <w:style w:type="paragraph" w:styleId="af5">
    <w:name w:val="Plain Text"/>
    <w:basedOn w:val="a1"/>
    <w:link w:val="Char"/>
    <w:qFormat/>
    <w:rPr>
      <w:rFonts w:ascii="宋体" w:hAnsi="Courier New" w:cs="Courier New"/>
      <w:color w:val="auto"/>
      <w:kern w:val="2"/>
      <w:sz w:val="21"/>
      <w:szCs w:val="21"/>
      <w:u w:val="none"/>
    </w:rPr>
  </w:style>
  <w:style w:type="paragraph" w:styleId="50">
    <w:name w:val="List Bullet 5"/>
    <w:basedOn w:val="a1"/>
    <w:qFormat/>
    <w:pPr>
      <w:numPr>
        <w:numId w:val="8"/>
      </w:numPr>
    </w:pPr>
  </w:style>
  <w:style w:type="paragraph" w:styleId="4">
    <w:name w:val="List Number 4"/>
    <w:basedOn w:val="a1"/>
    <w:qFormat/>
    <w:pPr>
      <w:numPr>
        <w:numId w:val="9"/>
      </w:numPr>
    </w:pPr>
  </w:style>
  <w:style w:type="paragraph" w:styleId="81">
    <w:name w:val="toc 8"/>
    <w:basedOn w:val="a1"/>
    <w:next w:val="a1"/>
    <w:semiHidden/>
    <w:qFormat/>
    <w:pPr>
      <w:ind w:leftChars="1400" w:left="2940"/>
    </w:pPr>
  </w:style>
  <w:style w:type="paragraph" w:styleId="35">
    <w:name w:val="index 3"/>
    <w:basedOn w:val="a1"/>
    <w:next w:val="a1"/>
    <w:semiHidden/>
    <w:qFormat/>
    <w:pPr>
      <w:ind w:leftChars="400" w:left="400"/>
    </w:pPr>
  </w:style>
  <w:style w:type="paragraph" w:styleId="af6">
    <w:name w:val="Date"/>
    <w:basedOn w:val="a1"/>
    <w:next w:val="a1"/>
    <w:qFormat/>
    <w:pPr>
      <w:ind w:leftChars="2500" w:left="100"/>
    </w:pPr>
  </w:style>
  <w:style w:type="paragraph" w:styleId="23">
    <w:name w:val="Body Text Indent 2"/>
    <w:basedOn w:val="a1"/>
    <w:qFormat/>
    <w:pPr>
      <w:spacing w:after="120" w:line="480" w:lineRule="auto"/>
      <w:ind w:leftChars="200" w:left="420"/>
    </w:pPr>
  </w:style>
  <w:style w:type="paragraph" w:styleId="af7">
    <w:name w:val="endnote text"/>
    <w:basedOn w:val="a1"/>
    <w:semiHidden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semiHidden/>
    <w:qFormat/>
    <w:rPr>
      <w:sz w:val="18"/>
      <w:szCs w:val="18"/>
    </w:rPr>
  </w:style>
  <w:style w:type="paragraph" w:styleId="af9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fc">
    <w:name w:val="Signature"/>
    <w:basedOn w:val="a1"/>
    <w:qFormat/>
    <w:pPr>
      <w:ind w:leftChars="2100" w:left="100"/>
    </w:pPr>
  </w:style>
  <w:style w:type="paragraph" w:styleId="10">
    <w:name w:val="toc 1"/>
    <w:basedOn w:val="a1"/>
    <w:next w:val="a1"/>
    <w:semiHidden/>
    <w:qFormat/>
    <w:pPr>
      <w:tabs>
        <w:tab w:val="right" w:leader="dot" w:pos="9061"/>
      </w:tabs>
      <w:spacing w:line="360" w:lineRule="auto"/>
    </w:pPr>
    <w:rPr>
      <w:rFonts w:ascii="宋体" w:hAnsi="宋体"/>
      <w:b/>
      <w:sz w:val="24"/>
      <w:szCs w:val="24"/>
      <w:u w:val="none"/>
    </w:rPr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semiHidden/>
    <w:qFormat/>
    <w:pPr>
      <w:ind w:leftChars="600" w:left="1260"/>
    </w:pPr>
  </w:style>
  <w:style w:type="paragraph" w:styleId="afd">
    <w:name w:val="index heading"/>
    <w:basedOn w:val="a1"/>
    <w:next w:val="11"/>
    <w:semiHidden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semiHidden/>
    <w:qFormat/>
  </w:style>
  <w:style w:type="paragraph" w:styleId="afe">
    <w:name w:val="Subtitle"/>
    <w:basedOn w:val="a1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semiHidden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semiHidden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qFormat/>
    <w:pPr>
      <w:spacing w:after="120"/>
      <w:ind w:leftChars="200" w:left="420"/>
    </w:pPr>
    <w:rPr>
      <w:sz w:val="16"/>
      <w:szCs w:val="16"/>
    </w:rPr>
  </w:style>
  <w:style w:type="paragraph" w:styleId="71">
    <w:name w:val="index 7"/>
    <w:basedOn w:val="a1"/>
    <w:next w:val="a1"/>
    <w:semiHidden/>
    <w:qFormat/>
    <w:pPr>
      <w:ind w:leftChars="1200" w:left="1200"/>
    </w:pPr>
  </w:style>
  <w:style w:type="paragraph" w:styleId="90">
    <w:name w:val="index 9"/>
    <w:basedOn w:val="a1"/>
    <w:next w:val="a1"/>
    <w:semiHidden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ind w:leftChars="200" w:left="200" w:hangingChars="200" w:hanging="200"/>
    </w:pPr>
  </w:style>
  <w:style w:type="paragraph" w:styleId="24">
    <w:name w:val="toc 2"/>
    <w:basedOn w:val="a1"/>
    <w:next w:val="a1"/>
    <w:semiHidden/>
    <w:qFormat/>
    <w:pPr>
      <w:ind w:leftChars="200" w:left="420"/>
    </w:pPr>
  </w:style>
  <w:style w:type="paragraph" w:styleId="91">
    <w:name w:val="toc 9"/>
    <w:basedOn w:val="a1"/>
    <w:next w:val="a1"/>
    <w:semiHidden/>
    <w:qFormat/>
    <w:pPr>
      <w:ind w:leftChars="1600" w:left="3360"/>
    </w:pPr>
  </w:style>
  <w:style w:type="paragraph" w:styleId="25">
    <w:name w:val="Body Text 2"/>
    <w:basedOn w:val="a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1"/>
    <w:qFormat/>
    <w:rPr>
      <w:rFonts w:ascii="Courier New" w:hAnsi="Courier New" w:cs="Courier New"/>
      <w:sz w:val="20"/>
    </w:rPr>
  </w:style>
  <w:style w:type="paragraph" w:styleId="aff3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sz w:val="24"/>
      <w:szCs w:val="24"/>
      <w:u w:val="none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semiHidden/>
    <w:qFormat/>
    <w:pPr>
      <w:ind w:leftChars="200" w:left="200"/>
    </w:pPr>
  </w:style>
  <w:style w:type="paragraph" w:styleId="aff4">
    <w:name w:val="Title"/>
    <w:basedOn w:val="a1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5">
    <w:name w:val="annotation subject"/>
    <w:basedOn w:val="ae"/>
    <w:next w:val="ae"/>
    <w:semiHidden/>
    <w:qFormat/>
    <w:rPr>
      <w:b/>
      <w:bCs/>
    </w:rPr>
  </w:style>
  <w:style w:type="paragraph" w:styleId="aff6">
    <w:name w:val="Body Text First Indent"/>
    <w:basedOn w:val="af1"/>
    <w:qFormat/>
    <w:pPr>
      <w:ind w:firstLineChars="100" w:firstLine="420"/>
    </w:pPr>
  </w:style>
  <w:style w:type="paragraph" w:styleId="28">
    <w:name w:val="Body Text First Indent 2"/>
    <w:basedOn w:val="af2"/>
    <w:qFormat/>
    <w:pPr>
      <w:ind w:firstLineChars="200" w:firstLine="420"/>
    </w:p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Hyperlink"/>
    <w:qFormat/>
    <w:rPr>
      <w:color w:val="0000FF"/>
      <w:u w:val="single"/>
    </w:rPr>
  </w:style>
  <w:style w:type="character" w:customStyle="1" w:styleId="datatitle1">
    <w:name w:val="datatitle1"/>
    <w:qFormat/>
    <w:rPr>
      <w:b/>
      <w:bCs/>
      <w:color w:val="10619F"/>
      <w:sz w:val="21"/>
      <w:szCs w:val="21"/>
    </w:rPr>
  </w:style>
  <w:style w:type="paragraph" w:customStyle="1" w:styleId="affb">
    <w:name w:val="标准"/>
    <w:basedOn w:val="a1"/>
    <w:qFormat/>
    <w:pPr>
      <w:adjustRightInd w:val="0"/>
      <w:spacing w:before="120" w:after="120" w:line="312" w:lineRule="atLeast"/>
      <w:textAlignment w:val="baseline"/>
    </w:pPr>
    <w:rPr>
      <w:rFonts w:ascii="宋体"/>
      <w:color w:val="auto"/>
      <w:sz w:val="21"/>
      <w:u w:val="none"/>
    </w:rPr>
  </w:style>
  <w:style w:type="character" w:customStyle="1" w:styleId="Char">
    <w:name w:val="纯文本 Char"/>
    <w:link w:val="af5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12">
    <w:name w:val="样式1"/>
    <w:basedOn w:val="1"/>
    <w:link w:val="1Char"/>
    <w:qFormat/>
    <w:pPr>
      <w:spacing w:before="0" w:after="0" w:line="240" w:lineRule="auto"/>
      <w:jc w:val="center"/>
    </w:pPr>
    <w:rPr>
      <w:rFonts w:ascii="黑体" w:eastAsia="黑体" w:hAnsi="黑体"/>
      <w:b w:val="0"/>
      <w:color w:val="auto"/>
      <w:sz w:val="30"/>
      <w:szCs w:val="30"/>
      <w:u w:val="none"/>
    </w:rPr>
  </w:style>
  <w:style w:type="character" w:customStyle="1" w:styleId="1Char">
    <w:name w:val="样式1 Char"/>
    <w:link w:val="12"/>
    <w:qFormat/>
    <w:rPr>
      <w:rFonts w:ascii="黑体" w:eastAsia="黑体" w:hAnsi="黑体"/>
      <w:bCs/>
      <w:kern w:val="44"/>
      <w:sz w:val="30"/>
      <w:szCs w:val="30"/>
      <w:lang w:val="en-US" w:eastAsia="zh-CN" w:bidi="ar-SA"/>
    </w:rPr>
  </w:style>
  <w:style w:type="paragraph" w:customStyle="1" w:styleId="13">
    <w:name w:val="修订1"/>
    <w:hidden/>
    <w:uiPriority w:val="99"/>
    <w:semiHidden/>
    <w:qFormat/>
    <w:rPr>
      <w:color w:val="000000"/>
      <w:sz w:val="28"/>
      <w:u w:val="single"/>
    </w:rPr>
  </w:style>
  <w:style w:type="paragraph" w:styleId="affc">
    <w:name w:val="List Paragraph"/>
    <w:basedOn w:val="a1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56CC4-B5E8-458E-B21E-F85581C0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471</Words>
  <Characters>2685</Characters>
  <Application>Microsoft Office Word</Application>
  <DocSecurity>0</DocSecurity>
  <Lines>22</Lines>
  <Paragraphs>6</Paragraphs>
  <ScaleCrop>false</ScaleCrop>
  <Company>研究生部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培养方案格式：（讨论）</dc:title>
  <dc:creator>培养处</dc:creator>
  <cp:lastModifiedBy>tourist</cp:lastModifiedBy>
  <cp:revision>20</cp:revision>
  <cp:lastPrinted>2022-12-06T02:47:00Z</cp:lastPrinted>
  <dcterms:created xsi:type="dcterms:W3CDTF">2022-12-12T13:08:00Z</dcterms:created>
  <dcterms:modified xsi:type="dcterms:W3CDTF">2024-04-26T10:15:00Z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14C7DB5045CB4D97B3333F0C22FA2C9E</vt:lpwstr>
  </property>
</Properties>
</file>