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AB3" w:rsidRDefault="00D945E2">
      <w:pPr>
        <w:widowControl/>
        <w:jc w:val="left"/>
        <w:rPr>
          <w:rFonts w:ascii="Times New Roman" w:hAnsi="Times New Roman"/>
          <w:b/>
          <w:color w:val="auto"/>
          <w:u w:val="none"/>
        </w:rPr>
      </w:pPr>
      <w:r>
        <w:rPr>
          <w:rFonts w:ascii="Times New Roman" w:hAnsi="Times New Roman"/>
          <w:b/>
          <w:color w:val="auto"/>
          <w:u w:val="none"/>
        </w:rPr>
        <w:t>一级学科名称</w:t>
      </w:r>
      <w:r>
        <w:rPr>
          <w:rFonts w:ascii="Times New Roman" w:hAnsi="Times New Roman"/>
          <w:b/>
          <w:color w:val="auto"/>
          <w:u w:val="none"/>
        </w:rPr>
        <w:t xml:space="preserve">  </w:t>
      </w:r>
      <w:r>
        <w:rPr>
          <w:rFonts w:ascii="Times New Roman" w:hAnsi="Times New Roman"/>
          <w:b/>
          <w:color w:val="auto"/>
          <w:u w:val="none"/>
        </w:rPr>
        <w:t>力学</w:t>
      </w:r>
      <w:r>
        <w:rPr>
          <w:rFonts w:ascii="Times New Roman" w:hAnsi="Times New Roman"/>
          <w:b/>
          <w:color w:val="auto"/>
          <w:u w:val="none"/>
        </w:rPr>
        <w:t xml:space="preserve">                               </w:t>
      </w:r>
      <w:r>
        <w:rPr>
          <w:rFonts w:ascii="Times New Roman" w:hAnsi="Times New Roman"/>
          <w:b/>
          <w:color w:val="auto"/>
          <w:u w:val="none"/>
        </w:rPr>
        <w:t>代码</w:t>
      </w:r>
      <w:r>
        <w:rPr>
          <w:rFonts w:ascii="Times New Roman" w:hAnsi="Times New Roman"/>
          <w:b/>
          <w:color w:val="auto"/>
          <w:u w:val="none"/>
        </w:rPr>
        <w:t xml:space="preserve">  0801</w:t>
      </w:r>
      <w:r>
        <w:rPr>
          <w:rFonts w:ascii="Times New Roman" w:hAnsi="Times New Roman" w:hint="eastAsia"/>
          <w:b/>
          <w:color w:val="auto"/>
          <w:u w:val="none"/>
        </w:rPr>
        <w:t>00</w:t>
      </w:r>
    </w:p>
    <w:p w:rsidR="00444372" w:rsidRDefault="00444372" w:rsidP="00444372">
      <w:pPr>
        <w:rPr>
          <w:color w:val="0000FF"/>
          <w:sz w:val="18"/>
          <w:szCs w:val="18"/>
          <w:u w:val="none"/>
        </w:rPr>
      </w:pPr>
    </w:p>
    <w:p w:rsidR="00444372" w:rsidRDefault="00444372" w:rsidP="00444372">
      <w:pPr>
        <w:rPr>
          <w:color w:val="0000FF"/>
          <w:sz w:val="18"/>
          <w:szCs w:val="18"/>
          <w:u w:val="none"/>
        </w:rPr>
      </w:pPr>
      <w:r>
        <w:rPr>
          <w:rFonts w:hint="eastAsia"/>
          <w:color w:val="0000FF"/>
          <w:sz w:val="18"/>
          <w:szCs w:val="18"/>
          <w:u w:val="none"/>
        </w:rPr>
        <w:t>注：本方案适用于</w:t>
      </w:r>
      <w:r>
        <w:rPr>
          <w:rFonts w:hint="eastAsia"/>
          <w:color w:val="0000FF"/>
          <w:sz w:val="18"/>
          <w:szCs w:val="18"/>
          <w:u w:val="none"/>
        </w:rPr>
        <w:t>**</w:t>
      </w:r>
      <w:r>
        <w:rPr>
          <w:rFonts w:hint="eastAsia"/>
          <w:color w:val="0000FF"/>
          <w:sz w:val="18"/>
          <w:szCs w:val="18"/>
          <w:u w:val="none"/>
        </w:rPr>
        <w:t>学院</w:t>
      </w:r>
      <w:r>
        <w:rPr>
          <w:rFonts w:hint="eastAsia"/>
          <w:color w:val="0000FF"/>
          <w:sz w:val="18"/>
          <w:szCs w:val="18"/>
          <w:u w:val="none"/>
        </w:rPr>
        <w:t>***</w:t>
      </w:r>
      <w:r>
        <w:rPr>
          <w:rFonts w:hint="eastAsia"/>
          <w:color w:val="0000FF"/>
          <w:sz w:val="18"/>
          <w:szCs w:val="18"/>
          <w:u w:val="none"/>
        </w:rPr>
        <w:t>一级学科</w:t>
      </w:r>
      <w:r>
        <w:rPr>
          <w:rFonts w:hint="eastAsia"/>
          <w:color w:val="0000FF"/>
          <w:sz w:val="18"/>
          <w:szCs w:val="18"/>
          <w:u w:val="none"/>
        </w:rPr>
        <w:t>*</w:t>
      </w:r>
    </w:p>
    <w:p w:rsidR="00444372" w:rsidRDefault="00444372" w:rsidP="00444372">
      <w:pPr>
        <w:rPr>
          <w:color w:val="0000FF"/>
          <w:sz w:val="18"/>
          <w:szCs w:val="18"/>
          <w:u w:val="none"/>
        </w:rPr>
      </w:pPr>
      <w:r>
        <w:rPr>
          <w:rFonts w:hint="eastAsia"/>
          <w:color w:val="0000FF"/>
          <w:sz w:val="18"/>
          <w:szCs w:val="18"/>
          <w:u w:val="none"/>
        </w:rPr>
        <w:t>（同一个一级学科，在不同学院适用不同培养方案时标注；适用同</w:t>
      </w:r>
      <w:proofErr w:type="gramStart"/>
      <w:r>
        <w:rPr>
          <w:rFonts w:hint="eastAsia"/>
          <w:color w:val="0000FF"/>
          <w:sz w:val="18"/>
          <w:szCs w:val="18"/>
          <w:u w:val="none"/>
        </w:rPr>
        <w:t>一培养</w:t>
      </w:r>
      <w:proofErr w:type="gramEnd"/>
      <w:r>
        <w:rPr>
          <w:rFonts w:hint="eastAsia"/>
          <w:color w:val="0000FF"/>
          <w:sz w:val="18"/>
          <w:szCs w:val="18"/>
          <w:u w:val="none"/>
        </w:rPr>
        <w:t>方案时，无需标注，请直接删除这一段表述）</w:t>
      </w:r>
    </w:p>
    <w:p w:rsidR="00D73AB3" w:rsidRPr="00444372" w:rsidRDefault="00D73AB3">
      <w:pPr>
        <w:rPr>
          <w:b/>
          <w:bCs/>
          <w:u w:val="none"/>
        </w:rPr>
      </w:pPr>
    </w:p>
    <w:p w:rsidR="00D73AB3" w:rsidRDefault="00D945E2">
      <w:pPr>
        <w:spacing w:line="360" w:lineRule="exact"/>
        <w:rPr>
          <w:b/>
          <w:bCs/>
          <w:u w:val="none"/>
        </w:rPr>
      </w:pPr>
      <w:r>
        <w:rPr>
          <w:b/>
          <w:bCs/>
          <w:u w:val="none"/>
        </w:rPr>
        <w:t>一、培养目标与要求</w:t>
      </w:r>
    </w:p>
    <w:p w:rsidR="00D73AB3" w:rsidRDefault="00D945E2">
      <w:pPr>
        <w:widowControl/>
        <w:spacing w:line="360" w:lineRule="exact"/>
        <w:ind w:firstLineChars="200" w:firstLine="420"/>
        <w:rPr>
          <w:rFonts w:ascii="宋体" w:hAnsi="宋体"/>
          <w:color w:val="auto"/>
          <w:sz w:val="21"/>
          <w:u w:val="none"/>
        </w:rPr>
      </w:pPr>
      <w:r>
        <w:rPr>
          <w:rFonts w:ascii="宋体" w:hAnsi="宋体" w:hint="eastAsia"/>
          <w:color w:val="auto"/>
          <w:sz w:val="21"/>
          <w:u w:val="none"/>
        </w:rPr>
        <w:t>拥护中国共产党的领导，拥护社会主义制度；热爱祖国，遵纪守法，品德良好，学风严谨；团结协作</w:t>
      </w:r>
      <w:r>
        <w:rPr>
          <w:rFonts w:ascii="宋体" w:hAnsi="宋体"/>
          <w:color w:val="auto"/>
          <w:sz w:val="21"/>
          <w:u w:val="none"/>
        </w:rPr>
        <w:t>,</w:t>
      </w:r>
      <w:r>
        <w:rPr>
          <w:rFonts w:ascii="宋体" w:hAnsi="宋体" w:hint="eastAsia"/>
          <w:color w:val="auto"/>
          <w:sz w:val="21"/>
          <w:u w:val="none"/>
        </w:rPr>
        <w:t>具有较强的事业心和献身精神。</w:t>
      </w:r>
    </w:p>
    <w:p w:rsidR="00D73AB3" w:rsidRDefault="00D945E2">
      <w:pPr>
        <w:spacing w:line="360" w:lineRule="exact"/>
        <w:ind w:firstLineChars="200" w:firstLine="420"/>
        <w:rPr>
          <w:sz w:val="21"/>
          <w:u w:val="none"/>
        </w:rPr>
      </w:pPr>
      <w:r>
        <w:rPr>
          <w:rFonts w:ascii="宋体" w:hAnsi="宋体" w:hint="eastAsia"/>
          <w:color w:val="auto"/>
          <w:sz w:val="21"/>
          <w:u w:val="none"/>
        </w:rPr>
        <w:t>硕士生在本门学科上掌握坚实的基础理论和系统的专门知识，具有从事力学科学研究工作或独立担负专门技术工作的能力；博士生在本门学科上掌握坚实宽广的基础理论和系统深入的专门知识，具有独立从事科学研究工作的能力，在科学或专门技术上做出创造性的成果。</w:t>
      </w:r>
    </w:p>
    <w:p w:rsidR="00D73AB3" w:rsidRDefault="00D73AB3">
      <w:pPr>
        <w:spacing w:line="360" w:lineRule="exact"/>
        <w:rPr>
          <w:b/>
          <w:bCs/>
          <w:u w:val="none"/>
        </w:rPr>
      </w:pPr>
    </w:p>
    <w:p w:rsidR="00D73AB3" w:rsidRDefault="00D945E2">
      <w:pPr>
        <w:spacing w:line="360" w:lineRule="exact"/>
        <w:rPr>
          <w:sz w:val="10"/>
          <w:u w:val="none"/>
        </w:rPr>
      </w:pPr>
      <w:r>
        <w:rPr>
          <w:rFonts w:hint="eastAsia"/>
          <w:b/>
          <w:bCs/>
          <w:u w:val="none"/>
        </w:rPr>
        <w:t>二</w:t>
      </w:r>
      <w:r>
        <w:rPr>
          <w:b/>
          <w:bCs/>
          <w:u w:val="none"/>
        </w:rPr>
        <w:t>、研究方向</w:t>
      </w:r>
    </w:p>
    <w:tbl>
      <w:tblPr>
        <w:tblW w:w="971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88"/>
        <w:gridCol w:w="2471"/>
        <w:gridCol w:w="6559"/>
      </w:tblGrid>
      <w:tr w:rsidR="00D73AB3">
        <w:trPr>
          <w:trHeight w:val="454"/>
          <w:tblHeader/>
          <w:jc w:val="center"/>
        </w:trPr>
        <w:tc>
          <w:tcPr>
            <w:tcW w:w="688" w:type="dxa"/>
            <w:vAlign w:val="center"/>
          </w:tcPr>
          <w:p w:rsidR="00D73AB3" w:rsidRDefault="00D945E2">
            <w:pPr>
              <w:spacing w:line="360" w:lineRule="exact"/>
              <w:jc w:val="center"/>
              <w:rPr>
                <w:rFonts w:ascii="宋体" w:hAnsi="宋体" w:cs="宋体"/>
                <w:b/>
                <w:sz w:val="21"/>
                <w:szCs w:val="21"/>
                <w:u w:val="none"/>
              </w:rPr>
            </w:pPr>
            <w:r>
              <w:rPr>
                <w:rFonts w:ascii="宋体" w:hAnsi="宋体" w:cs="宋体" w:hint="eastAsia"/>
                <w:b/>
                <w:sz w:val="21"/>
                <w:szCs w:val="21"/>
                <w:u w:val="none"/>
              </w:rPr>
              <w:t>序号</w:t>
            </w:r>
          </w:p>
        </w:tc>
        <w:tc>
          <w:tcPr>
            <w:tcW w:w="2471" w:type="dxa"/>
            <w:vAlign w:val="center"/>
          </w:tcPr>
          <w:p w:rsidR="00D73AB3" w:rsidRDefault="00D945E2">
            <w:pPr>
              <w:spacing w:line="360" w:lineRule="exact"/>
              <w:jc w:val="center"/>
              <w:rPr>
                <w:rFonts w:ascii="宋体" w:hAnsi="宋体" w:cs="宋体"/>
                <w:b/>
                <w:sz w:val="21"/>
                <w:szCs w:val="21"/>
                <w:u w:val="none"/>
              </w:rPr>
            </w:pPr>
            <w:r>
              <w:rPr>
                <w:rFonts w:ascii="宋体" w:hAnsi="宋体" w:cs="宋体" w:hint="eastAsia"/>
                <w:b/>
                <w:sz w:val="21"/>
                <w:szCs w:val="21"/>
                <w:u w:val="none"/>
              </w:rPr>
              <w:t>研究方向</w:t>
            </w:r>
          </w:p>
        </w:tc>
        <w:tc>
          <w:tcPr>
            <w:tcW w:w="6559" w:type="dxa"/>
            <w:vAlign w:val="center"/>
          </w:tcPr>
          <w:p w:rsidR="00D73AB3" w:rsidRDefault="00D945E2">
            <w:pPr>
              <w:spacing w:line="360" w:lineRule="exact"/>
              <w:jc w:val="center"/>
              <w:rPr>
                <w:rFonts w:ascii="宋体" w:hAnsi="宋体" w:cs="宋体"/>
                <w:b/>
                <w:sz w:val="21"/>
                <w:szCs w:val="21"/>
                <w:u w:val="none"/>
              </w:rPr>
            </w:pPr>
            <w:proofErr w:type="gramStart"/>
            <w:r>
              <w:rPr>
                <w:rFonts w:ascii="宋体" w:hAnsi="宋体" w:cs="宋体" w:hint="eastAsia"/>
                <w:b/>
                <w:sz w:val="21"/>
                <w:szCs w:val="21"/>
                <w:u w:val="none"/>
              </w:rPr>
              <w:t>本方向</w:t>
            </w:r>
            <w:proofErr w:type="gramEnd"/>
            <w:r>
              <w:rPr>
                <w:rFonts w:ascii="宋体" w:hAnsi="宋体" w:cs="宋体" w:hint="eastAsia"/>
                <w:b/>
                <w:sz w:val="21"/>
                <w:szCs w:val="21"/>
                <w:u w:val="none"/>
              </w:rPr>
              <w:t>的主要研究内容</w:t>
            </w:r>
          </w:p>
        </w:tc>
      </w:tr>
      <w:tr w:rsidR="00D73AB3" w:rsidTr="009A3ADE">
        <w:trPr>
          <w:trHeight w:hRule="exact" w:val="964"/>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1</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复杂结构动力学与控制</w:t>
            </w:r>
          </w:p>
        </w:tc>
        <w:tc>
          <w:tcPr>
            <w:tcW w:w="6559" w:type="dxa"/>
            <w:vAlign w:val="center"/>
          </w:tcPr>
          <w:p w:rsidR="00D73AB3" w:rsidRDefault="00D945E2" w:rsidP="00D945E2">
            <w:pPr>
              <w:widowControl/>
              <w:spacing w:line="280" w:lineRule="exact"/>
              <w:rPr>
                <w:rFonts w:ascii="宋体" w:hAnsi="宋体" w:cs="宋体"/>
                <w:color w:val="auto"/>
                <w:sz w:val="21"/>
                <w:u w:val="none"/>
              </w:rPr>
            </w:pPr>
            <w:r>
              <w:rPr>
                <w:rFonts w:ascii="宋体" w:hAnsi="宋体" w:cs="宋体" w:hint="eastAsia"/>
                <w:color w:val="auto"/>
                <w:sz w:val="21"/>
                <w:u w:val="none"/>
              </w:rPr>
              <w:t>复杂结构动力学分析、设计、仿真、控制与监测，计算结构动力学，振动结构的损伤检测，粘弹性结构动力学，智能材料结构动力学，飞</w:t>
            </w:r>
          </w:p>
          <w:p w:rsidR="00D73AB3" w:rsidRDefault="00D945E2" w:rsidP="00D945E2">
            <w:pPr>
              <w:widowControl/>
              <w:spacing w:line="280" w:lineRule="exact"/>
              <w:rPr>
                <w:rFonts w:ascii="宋体" w:hAnsi="宋体" w:cs="宋体"/>
                <w:color w:val="auto"/>
                <w:sz w:val="21"/>
                <w:u w:val="none"/>
              </w:rPr>
            </w:pPr>
            <w:proofErr w:type="gramStart"/>
            <w:r>
              <w:rPr>
                <w:rFonts w:ascii="宋体" w:hAnsi="宋体" w:cs="宋体" w:hint="eastAsia"/>
                <w:color w:val="auto"/>
                <w:sz w:val="21"/>
                <w:u w:val="none"/>
              </w:rPr>
              <w:t>行器气动弹性</w:t>
            </w:r>
            <w:proofErr w:type="gramEnd"/>
            <w:r>
              <w:rPr>
                <w:rFonts w:ascii="宋体" w:hAnsi="宋体" w:cs="宋体" w:hint="eastAsia"/>
                <w:color w:val="auto"/>
                <w:sz w:val="21"/>
                <w:u w:val="none"/>
              </w:rPr>
              <w:t>分析，实验与控制</w:t>
            </w:r>
          </w:p>
        </w:tc>
      </w:tr>
      <w:tr w:rsidR="00D73AB3" w:rsidTr="009A3ADE">
        <w:trPr>
          <w:trHeight w:hRule="exact" w:val="964"/>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2</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非线性动力学与控制</w:t>
            </w:r>
          </w:p>
        </w:tc>
        <w:tc>
          <w:tcPr>
            <w:tcW w:w="6559" w:type="dxa"/>
            <w:vAlign w:val="center"/>
          </w:tcPr>
          <w:p w:rsidR="00D73AB3" w:rsidRDefault="00D945E2" w:rsidP="00D945E2">
            <w:pPr>
              <w:widowControl/>
              <w:spacing w:line="280" w:lineRule="exact"/>
              <w:rPr>
                <w:rFonts w:ascii="宋体" w:hAnsi="宋体" w:cs="宋体"/>
                <w:color w:val="auto"/>
                <w:sz w:val="21"/>
                <w:u w:val="none"/>
              </w:rPr>
            </w:pPr>
            <w:r>
              <w:rPr>
                <w:rFonts w:ascii="宋体" w:hAnsi="宋体" w:cs="宋体" w:hint="eastAsia"/>
                <w:color w:val="auto"/>
                <w:sz w:val="21"/>
                <w:u w:val="none"/>
              </w:rPr>
              <w:t>光滑系统非线性动力学与控制，机械系统非线性动力学与控制，航空和航天系统动力学与控制，信息和生命科学中的非线性动力学，</w:t>
            </w:r>
            <w:proofErr w:type="gramStart"/>
            <w:r>
              <w:rPr>
                <w:rFonts w:ascii="宋体" w:hAnsi="宋体" w:cs="宋体" w:hint="eastAsia"/>
                <w:color w:val="auto"/>
                <w:sz w:val="21"/>
                <w:u w:val="none"/>
              </w:rPr>
              <w:t>微机电</w:t>
            </w:r>
            <w:proofErr w:type="gramEnd"/>
            <w:r>
              <w:rPr>
                <w:rFonts w:ascii="宋体" w:hAnsi="宋体" w:cs="宋体" w:hint="eastAsia"/>
                <w:color w:val="auto"/>
                <w:sz w:val="21"/>
                <w:u w:val="none"/>
              </w:rPr>
              <w:t>系统非线性动力学与控制，随机动力系统与控制</w:t>
            </w:r>
          </w:p>
        </w:tc>
      </w:tr>
      <w:tr w:rsidR="00D73AB3" w:rsidTr="00D945E2">
        <w:trPr>
          <w:trHeight w:hRule="exact" w:val="680"/>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3</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多体系统动力学</w:t>
            </w:r>
          </w:p>
        </w:tc>
        <w:tc>
          <w:tcPr>
            <w:tcW w:w="6559" w:type="dxa"/>
            <w:vAlign w:val="center"/>
          </w:tcPr>
          <w:p w:rsidR="00D73AB3" w:rsidRDefault="00D945E2" w:rsidP="00D945E2">
            <w:pPr>
              <w:widowControl/>
              <w:spacing w:line="280" w:lineRule="exact"/>
              <w:rPr>
                <w:rFonts w:ascii="宋体" w:hAnsi="宋体" w:cs="宋体"/>
                <w:color w:val="auto"/>
                <w:sz w:val="21"/>
                <w:u w:val="none"/>
              </w:rPr>
            </w:pPr>
            <w:r>
              <w:rPr>
                <w:rFonts w:ascii="宋体" w:hAnsi="宋体" w:cs="宋体" w:hint="eastAsia"/>
                <w:color w:val="auto"/>
                <w:sz w:val="21"/>
                <w:u w:val="none"/>
              </w:rPr>
              <w:t>多刚体系统动力学与控制，柔性多体系统动力学与控制</w:t>
            </w:r>
          </w:p>
        </w:tc>
      </w:tr>
      <w:tr w:rsidR="00D73AB3" w:rsidTr="00D945E2">
        <w:trPr>
          <w:trHeight w:hRule="exact" w:val="680"/>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4</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碰撞与冲击力学</w:t>
            </w:r>
          </w:p>
        </w:tc>
        <w:tc>
          <w:tcPr>
            <w:tcW w:w="6559" w:type="dxa"/>
            <w:vAlign w:val="center"/>
          </w:tcPr>
          <w:p w:rsidR="00D73AB3" w:rsidRDefault="00D945E2" w:rsidP="00D945E2">
            <w:pPr>
              <w:widowControl/>
              <w:spacing w:line="280" w:lineRule="exact"/>
              <w:rPr>
                <w:rFonts w:ascii="宋体" w:hAnsi="宋体" w:cs="宋体"/>
                <w:color w:val="auto"/>
                <w:sz w:val="21"/>
                <w:u w:val="none"/>
              </w:rPr>
            </w:pPr>
            <w:r>
              <w:rPr>
                <w:rFonts w:ascii="宋体" w:hAnsi="宋体" w:cs="宋体" w:hint="eastAsia"/>
                <w:color w:val="auto"/>
                <w:sz w:val="21"/>
                <w:u w:val="none"/>
              </w:rPr>
              <w:t>非光滑系统动力学与控制，碰撞与冲击的力学分析与计算，碰撞与冲击动力学，碰撞与冲击载荷识别技术，飞行器结构抗</w:t>
            </w:r>
            <w:proofErr w:type="gramStart"/>
            <w:r>
              <w:rPr>
                <w:rFonts w:ascii="宋体" w:hAnsi="宋体" w:cs="宋体" w:hint="eastAsia"/>
                <w:color w:val="auto"/>
                <w:sz w:val="21"/>
                <w:u w:val="none"/>
              </w:rPr>
              <w:t>坠撞设计</w:t>
            </w:r>
            <w:proofErr w:type="gramEnd"/>
          </w:p>
        </w:tc>
      </w:tr>
      <w:tr w:rsidR="00D73AB3" w:rsidTr="00D945E2">
        <w:trPr>
          <w:trHeight w:hRule="exact" w:val="680"/>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5</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振动控制与振动利用</w:t>
            </w:r>
          </w:p>
        </w:tc>
        <w:tc>
          <w:tcPr>
            <w:tcW w:w="6559" w:type="dxa"/>
            <w:vAlign w:val="center"/>
          </w:tcPr>
          <w:p w:rsidR="00D73AB3" w:rsidRDefault="00D945E2" w:rsidP="00D945E2">
            <w:pPr>
              <w:widowControl/>
              <w:spacing w:line="280" w:lineRule="exact"/>
              <w:rPr>
                <w:rFonts w:ascii="宋体" w:hAnsi="宋体" w:cs="宋体"/>
                <w:color w:val="auto"/>
                <w:sz w:val="21"/>
                <w:u w:val="none"/>
              </w:rPr>
            </w:pPr>
            <w:r>
              <w:rPr>
                <w:rFonts w:ascii="宋体" w:hAnsi="宋体" w:cs="宋体" w:hint="eastAsia"/>
                <w:color w:val="auto"/>
                <w:sz w:val="21"/>
                <w:u w:val="none"/>
              </w:rPr>
              <w:t>主、被动振动控制，振动的半主动控制，减振、隔振设计与分析</w:t>
            </w:r>
          </w:p>
        </w:tc>
      </w:tr>
      <w:tr w:rsidR="00D73AB3" w:rsidTr="00D945E2">
        <w:trPr>
          <w:trHeight w:hRule="exact" w:val="680"/>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6</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结构力学与控制</w:t>
            </w:r>
          </w:p>
        </w:tc>
        <w:tc>
          <w:tcPr>
            <w:tcW w:w="6559" w:type="dxa"/>
            <w:vAlign w:val="center"/>
          </w:tcPr>
          <w:p w:rsidR="00D73AB3" w:rsidRDefault="00D945E2" w:rsidP="00D945E2">
            <w:pPr>
              <w:widowControl/>
              <w:spacing w:line="280" w:lineRule="exact"/>
              <w:rPr>
                <w:rFonts w:ascii="宋体" w:hAnsi="宋体" w:cs="宋体"/>
                <w:color w:val="auto"/>
                <w:sz w:val="21"/>
                <w:u w:val="none"/>
              </w:rPr>
            </w:pPr>
            <w:r>
              <w:rPr>
                <w:rFonts w:ascii="宋体" w:hAnsi="宋体" w:cs="宋体" w:hint="eastAsia"/>
                <w:color w:val="auto"/>
                <w:sz w:val="21"/>
                <w:u w:val="none"/>
              </w:rPr>
              <w:t>复合材料结构力学，智能结构力学分析与控制</w:t>
            </w:r>
          </w:p>
        </w:tc>
      </w:tr>
      <w:tr w:rsidR="00D73AB3" w:rsidTr="00D945E2">
        <w:trPr>
          <w:trHeight w:hRule="exact" w:val="680"/>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7</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结构完整性评定</w:t>
            </w:r>
          </w:p>
        </w:tc>
        <w:tc>
          <w:tcPr>
            <w:tcW w:w="6559" w:type="dxa"/>
            <w:vAlign w:val="center"/>
          </w:tcPr>
          <w:p w:rsidR="00D73AB3" w:rsidRDefault="00D945E2" w:rsidP="00D945E2">
            <w:pPr>
              <w:spacing w:line="280" w:lineRule="exact"/>
              <w:rPr>
                <w:rFonts w:ascii="宋体" w:hAnsi="宋体" w:cs="宋体"/>
              </w:rPr>
            </w:pPr>
            <w:r>
              <w:rPr>
                <w:rFonts w:ascii="宋体" w:hAnsi="宋体" w:cs="宋体" w:hint="eastAsia"/>
                <w:color w:val="auto"/>
                <w:sz w:val="21"/>
                <w:u w:val="none"/>
              </w:rPr>
              <w:t>结构损伤容限与耐久性，结构断裂、疲劳、损伤与寿命评估，</w:t>
            </w:r>
          </w:p>
          <w:p w:rsidR="00D73AB3" w:rsidRDefault="00D945E2" w:rsidP="00D945E2">
            <w:pPr>
              <w:widowControl/>
              <w:spacing w:line="280" w:lineRule="exact"/>
              <w:rPr>
                <w:rFonts w:ascii="宋体" w:hAnsi="宋体" w:cs="宋体"/>
                <w:color w:val="auto"/>
                <w:sz w:val="21"/>
                <w:u w:val="none"/>
              </w:rPr>
            </w:pPr>
            <w:r>
              <w:rPr>
                <w:rFonts w:ascii="宋体" w:hAnsi="宋体" w:cs="宋体" w:hint="eastAsia"/>
                <w:color w:val="auto"/>
                <w:sz w:val="21"/>
                <w:u w:val="none"/>
              </w:rPr>
              <w:t>结构健康监测，诊断与评估</w:t>
            </w:r>
          </w:p>
        </w:tc>
      </w:tr>
      <w:tr w:rsidR="00D73AB3" w:rsidTr="00D945E2">
        <w:trPr>
          <w:trHeight w:hRule="exact" w:val="680"/>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8</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材料的力学行为</w:t>
            </w:r>
          </w:p>
        </w:tc>
        <w:tc>
          <w:tcPr>
            <w:tcW w:w="6559"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先进（复合）材料复杂荷载与环境下的宏、微观力学行为与机理，</w:t>
            </w:r>
          </w:p>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非经典固体本构关系</w:t>
            </w:r>
          </w:p>
        </w:tc>
      </w:tr>
      <w:tr w:rsidR="00D73AB3" w:rsidTr="00D945E2">
        <w:trPr>
          <w:trHeight w:hRule="exact" w:val="680"/>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9</w:t>
            </w:r>
          </w:p>
        </w:tc>
        <w:tc>
          <w:tcPr>
            <w:tcW w:w="2471" w:type="dxa"/>
            <w:vAlign w:val="center"/>
          </w:tcPr>
          <w:p w:rsidR="00D73AB3" w:rsidRDefault="00D945E2" w:rsidP="00D945E2">
            <w:pPr>
              <w:spacing w:line="280" w:lineRule="exact"/>
              <w:rPr>
                <w:rFonts w:ascii="宋体" w:hAnsi="宋体" w:cs="宋体"/>
                <w:color w:val="auto"/>
                <w:sz w:val="21"/>
                <w:u w:val="none"/>
              </w:rPr>
            </w:pPr>
            <w:r>
              <w:rPr>
                <w:rFonts w:ascii="宋体" w:hAnsi="宋体" w:cs="宋体" w:hint="eastAsia"/>
                <w:color w:val="auto"/>
                <w:sz w:val="21"/>
                <w:u w:val="none"/>
              </w:rPr>
              <w:t>电磁固体断裂力学</w:t>
            </w:r>
          </w:p>
        </w:tc>
        <w:tc>
          <w:tcPr>
            <w:tcW w:w="6559" w:type="dxa"/>
            <w:vAlign w:val="center"/>
          </w:tcPr>
          <w:p w:rsidR="00D73AB3" w:rsidRDefault="00D945E2" w:rsidP="00D945E2">
            <w:pPr>
              <w:spacing w:line="280" w:lineRule="exact"/>
              <w:rPr>
                <w:rFonts w:ascii="宋体" w:hAnsi="宋体" w:cs="宋体"/>
                <w:color w:val="auto"/>
                <w:sz w:val="21"/>
                <w:u w:val="none"/>
              </w:rPr>
            </w:pPr>
            <w:r>
              <w:rPr>
                <w:rFonts w:ascii="宋体" w:hAnsi="宋体" w:cs="宋体" w:hint="eastAsia"/>
                <w:color w:val="auto"/>
                <w:sz w:val="21"/>
                <w:u w:val="none"/>
              </w:rPr>
              <w:t>电磁固体材料在多场耦合条件下的断裂与失效</w:t>
            </w:r>
          </w:p>
        </w:tc>
      </w:tr>
      <w:tr w:rsidR="00D73AB3" w:rsidTr="00D945E2">
        <w:trPr>
          <w:trHeight w:hRule="exact" w:val="680"/>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10</w:t>
            </w:r>
          </w:p>
        </w:tc>
        <w:tc>
          <w:tcPr>
            <w:tcW w:w="2471" w:type="dxa"/>
            <w:vAlign w:val="center"/>
          </w:tcPr>
          <w:p w:rsidR="00D73AB3" w:rsidRDefault="00D945E2" w:rsidP="00D945E2">
            <w:pPr>
              <w:spacing w:line="280" w:lineRule="exact"/>
              <w:rPr>
                <w:rFonts w:ascii="宋体" w:hAnsi="宋体" w:cs="宋体"/>
                <w:color w:val="auto"/>
                <w:sz w:val="21"/>
                <w:u w:val="none"/>
              </w:rPr>
            </w:pPr>
            <w:r>
              <w:rPr>
                <w:rFonts w:ascii="宋体" w:hAnsi="宋体" w:cs="宋体" w:hint="eastAsia"/>
                <w:color w:val="auto"/>
                <w:sz w:val="21"/>
                <w:u w:val="none"/>
              </w:rPr>
              <w:t>计算固体力学</w:t>
            </w:r>
          </w:p>
        </w:tc>
        <w:tc>
          <w:tcPr>
            <w:tcW w:w="6559" w:type="dxa"/>
            <w:vAlign w:val="center"/>
          </w:tcPr>
          <w:p w:rsidR="00D73AB3" w:rsidRDefault="00D945E2" w:rsidP="00D945E2">
            <w:pPr>
              <w:spacing w:line="280" w:lineRule="exact"/>
              <w:rPr>
                <w:rFonts w:ascii="宋体" w:hAnsi="宋体" w:cs="宋体"/>
                <w:color w:val="auto"/>
                <w:sz w:val="21"/>
                <w:u w:val="none"/>
              </w:rPr>
            </w:pPr>
            <w:r>
              <w:rPr>
                <w:rFonts w:ascii="宋体" w:hAnsi="宋体" w:cs="宋体" w:hint="eastAsia"/>
                <w:color w:val="auto"/>
                <w:sz w:val="21"/>
                <w:u w:val="none"/>
              </w:rPr>
              <w:t>固体力学新型数值计算方法理论与应用，结构工程中的计算力学问题，计算固体力学软件</w:t>
            </w:r>
          </w:p>
        </w:tc>
      </w:tr>
      <w:tr w:rsidR="00D73AB3" w:rsidTr="00D945E2">
        <w:trPr>
          <w:trHeight w:hRule="exact" w:val="680"/>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t>11</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工程问题的力学建模与仿真</w:t>
            </w:r>
          </w:p>
        </w:tc>
        <w:tc>
          <w:tcPr>
            <w:tcW w:w="6559" w:type="dxa"/>
            <w:vAlign w:val="center"/>
          </w:tcPr>
          <w:p w:rsidR="00D73AB3" w:rsidRDefault="00D945E2" w:rsidP="00D945E2">
            <w:pPr>
              <w:widowControl/>
              <w:spacing w:line="280" w:lineRule="exact"/>
              <w:rPr>
                <w:rFonts w:ascii="宋体" w:hAnsi="宋体" w:cs="宋体"/>
                <w:color w:val="auto"/>
                <w:sz w:val="21"/>
                <w:u w:val="none"/>
              </w:rPr>
            </w:pPr>
            <w:r>
              <w:rPr>
                <w:rFonts w:ascii="宋体" w:hAnsi="宋体" w:cs="宋体" w:hint="eastAsia"/>
                <w:color w:val="auto"/>
                <w:sz w:val="21"/>
                <w:u w:val="none"/>
              </w:rPr>
              <w:t>工程结构数值仿真与计算力学，固体力学行为的跨尺度计算，力学分析软件设计与开发</w:t>
            </w:r>
          </w:p>
        </w:tc>
      </w:tr>
      <w:tr w:rsidR="00D73AB3" w:rsidTr="00D945E2">
        <w:trPr>
          <w:trHeight w:hRule="exact" w:val="1701"/>
          <w:jc w:val="center"/>
        </w:trPr>
        <w:tc>
          <w:tcPr>
            <w:tcW w:w="688" w:type="dxa"/>
            <w:vAlign w:val="center"/>
          </w:tcPr>
          <w:p w:rsidR="00D73AB3" w:rsidRDefault="00D945E2">
            <w:pPr>
              <w:widowControl/>
              <w:spacing w:line="360" w:lineRule="exact"/>
              <w:jc w:val="center"/>
              <w:rPr>
                <w:rFonts w:ascii="宋体" w:hAnsi="宋体" w:cs="宋体"/>
                <w:bCs/>
                <w:sz w:val="21"/>
                <w:szCs w:val="21"/>
                <w:u w:val="none"/>
              </w:rPr>
            </w:pPr>
            <w:r>
              <w:rPr>
                <w:rFonts w:ascii="宋体" w:hAnsi="宋体" w:cs="宋体" w:hint="eastAsia"/>
                <w:bCs/>
                <w:sz w:val="21"/>
                <w:szCs w:val="21"/>
                <w:u w:val="none"/>
              </w:rPr>
              <w:lastRenderedPageBreak/>
              <w:t>12</w:t>
            </w:r>
          </w:p>
        </w:tc>
        <w:tc>
          <w:tcPr>
            <w:tcW w:w="2471"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多功能超轻材料与结构设计理论</w:t>
            </w:r>
          </w:p>
        </w:tc>
        <w:tc>
          <w:tcPr>
            <w:tcW w:w="6559" w:type="dxa"/>
            <w:vAlign w:val="center"/>
          </w:tcPr>
          <w:p w:rsidR="00D73AB3" w:rsidRDefault="00D945E2" w:rsidP="00D945E2">
            <w:pPr>
              <w:widowControl/>
              <w:adjustRightInd w:val="0"/>
              <w:spacing w:line="280" w:lineRule="exact"/>
              <w:rPr>
                <w:rFonts w:ascii="宋体" w:hAnsi="宋体" w:cs="宋体"/>
                <w:color w:val="auto"/>
                <w:sz w:val="21"/>
                <w:u w:val="none"/>
              </w:rPr>
            </w:pPr>
            <w:r>
              <w:rPr>
                <w:rFonts w:ascii="宋体" w:hAnsi="宋体" w:cs="宋体" w:hint="eastAsia"/>
                <w:color w:val="auto"/>
                <w:sz w:val="21"/>
                <w:u w:val="none"/>
              </w:rPr>
              <w:t>轻质复合结构</w:t>
            </w:r>
            <w:proofErr w:type="gramStart"/>
            <w:r>
              <w:rPr>
                <w:rFonts w:ascii="宋体" w:hAnsi="宋体" w:cs="宋体" w:hint="eastAsia"/>
                <w:color w:val="auto"/>
                <w:sz w:val="21"/>
                <w:u w:val="none"/>
              </w:rPr>
              <w:t>控形控性</w:t>
            </w:r>
            <w:proofErr w:type="gramEnd"/>
            <w:r>
              <w:rPr>
                <w:rFonts w:ascii="宋体" w:hAnsi="宋体" w:cs="宋体" w:hint="eastAsia"/>
                <w:color w:val="auto"/>
                <w:sz w:val="21"/>
                <w:u w:val="none"/>
              </w:rPr>
              <w:t>一体化制造技术；多尺度复合材料力学分析及微结构优化；轻质结构抗弹、抗破片、抗爆、抗冲击波动态防护吸能结构设计与试验技术；材料动力学行为；轻质材料结构的振动及声学理论；复合结构振动、声学、隔热一体化设计理论；多孔材料热-流-固耦合理论；多功能优化与协同设计方法；轻质结构可靠性设计及优化</w:t>
            </w:r>
          </w:p>
        </w:tc>
      </w:tr>
    </w:tbl>
    <w:p w:rsidR="00D73AB3" w:rsidRDefault="00D73AB3">
      <w:pPr>
        <w:spacing w:line="360" w:lineRule="exact"/>
        <w:rPr>
          <w:rFonts w:ascii="宋体" w:hAnsi="宋体" w:cs="宋体"/>
          <w:b/>
          <w:bCs/>
          <w:szCs w:val="28"/>
          <w:u w:val="none"/>
        </w:rPr>
      </w:pPr>
    </w:p>
    <w:p w:rsidR="00D73AB3" w:rsidRDefault="00D945E2">
      <w:pPr>
        <w:spacing w:line="360" w:lineRule="exact"/>
        <w:rPr>
          <w:b/>
          <w:bCs/>
          <w:szCs w:val="28"/>
          <w:u w:val="none"/>
        </w:rPr>
      </w:pPr>
      <w:r>
        <w:rPr>
          <w:rFonts w:hint="eastAsia"/>
          <w:b/>
          <w:bCs/>
          <w:szCs w:val="28"/>
          <w:u w:val="none"/>
        </w:rPr>
        <w:t>三、</w:t>
      </w:r>
      <w:r>
        <w:rPr>
          <w:b/>
          <w:bCs/>
          <w:szCs w:val="28"/>
          <w:u w:val="none"/>
        </w:rPr>
        <w:t>学分要求</w:t>
      </w:r>
    </w:p>
    <w:tbl>
      <w:tblPr>
        <w:tblW w:w="974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31"/>
        <w:gridCol w:w="1105"/>
        <w:gridCol w:w="1587"/>
        <w:gridCol w:w="1341"/>
        <w:gridCol w:w="1531"/>
        <w:gridCol w:w="1121"/>
        <w:gridCol w:w="1531"/>
      </w:tblGrid>
      <w:tr w:rsidR="00D73AB3" w:rsidTr="00D945E2">
        <w:trPr>
          <w:cantSplit/>
          <w:trHeight w:hRule="exact" w:val="624"/>
          <w:tblHeader/>
          <w:jc w:val="center"/>
        </w:trPr>
        <w:tc>
          <w:tcPr>
            <w:tcW w:w="1531" w:type="dxa"/>
            <w:vAlign w:val="center"/>
          </w:tcPr>
          <w:p w:rsidR="00D73AB3" w:rsidRDefault="00D945E2">
            <w:pPr>
              <w:jc w:val="center"/>
              <w:rPr>
                <w:rFonts w:ascii="Times New Roman" w:hAnsi="Times New Roman"/>
                <w:b/>
                <w:sz w:val="21"/>
                <w:u w:val="none"/>
              </w:rPr>
            </w:pPr>
            <w:r>
              <w:rPr>
                <w:rFonts w:ascii="Times New Roman" w:hAnsi="Times New Roman"/>
                <w:b/>
                <w:sz w:val="21"/>
                <w:u w:val="none"/>
              </w:rPr>
              <w:t>课程类别</w:t>
            </w:r>
          </w:p>
        </w:tc>
        <w:tc>
          <w:tcPr>
            <w:tcW w:w="1105" w:type="dxa"/>
            <w:vAlign w:val="center"/>
          </w:tcPr>
          <w:p w:rsidR="00D73AB3" w:rsidRDefault="00D945E2">
            <w:pPr>
              <w:jc w:val="center"/>
              <w:rPr>
                <w:rFonts w:ascii="Times New Roman" w:hAnsi="Times New Roman"/>
                <w:b/>
                <w:sz w:val="21"/>
                <w:u w:val="none"/>
              </w:rPr>
            </w:pPr>
            <w:r>
              <w:rPr>
                <w:rFonts w:ascii="Times New Roman" w:hAnsi="Times New Roman"/>
                <w:b/>
                <w:sz w:val="21"/>
                <w:u w:val="none"/>
              </w:rPr>
              <w:t>基础课程</w:t>
            </w:r>
          </w:p>
          <w:p w:rsidR="00D73AB3" w:rsidRDefault="00D945E2">
            <w:pPr>
              <w:jc w:val="center"/>
              <w:rPr>
                <w:rFonts w:ascii="Times New Roman" w:hAnsi="Times New Roman"/>
                <w:b/>
                <w:sz w:val="21"/>
                <w:u w:val="none"/>
              </w:rPr>
            </w:pPr>
            <w:r>
              <w:rPr>
                <w:rFonts w:ascii="Times New Roman" w:hAnsi="Times New Roman"/>
                <w:b/>
                <w:sz w:val="21"/>
                <w:u w:val="none"/>
              </w:rPr>
              <w:t>（</w:t>
            </w:r>
            <w:r>
              <w:rPr>
                <w:rFonts w:ascii="Times New Roman" w:hAnsi="Times New Roman"/>
                <w:b/>
                <w:sz w:val="21"/>
                <w:u w:val="none"/>
              </w:rPr>
              <w:t>A</w:t>
            </w:r>
            <w:r>
              <w:rPr>
                <w:rFonts w:ascii="Times New Roman" w:hAnsi="Times New Roman"/>
                <w:b/>
                <w:sz w:val="21"/>
                <w:u w:val="none"/>
              </w:rPr>
              <w:t>类）</w:t>
            </w:r>
          </w:p>
        </w:tc>
        <w:tc>
          <w:tcPr>
            <w:tcW w:w="1587" w:type="dxa"/>
            <w:vAlign w:val="center"/>
          </w:tcPr>
          <w:p w:rsidR="00331645" w:rsidRDefault="00D945E2" w:rsidP="00D945E2">
            <w:pPr>
              <w:jc w:val="center"/>
              <w:rPr>
                <w:rFonts w:ascii="Times New Roman" w:hAnsi="Times New Roman"/>
                <w:b/>
                <w:spacing w:val="-12"/>
                <w:sz w:val="21"/>
                <w:u w:val="none"/>
              </w:rPr>
            </w:pPr>
            <w:r w:rsidRPr="00D945E2">
              <w:rPr>
                <w:rFonts w:ascii="Times New Roman" w:hAnsi="Times New Roman"/>
                <w:b/>
                <w:spacing w:val="-12"/>
                <w:sz w:val="21"/>
                <w:u w:val="none"/>
              </w:rPr>
              <w:t>专业核心课程</w:t>
            </w:r>
          </w:p>
          <w:p w:rsidR="00D73AB3" w:rsidRDefault="00D945E2" w:rsidP="00D945E2">
            <w:pPr>
              <w:jc w:val="center"/>
              <w:rPr>
                <w:rFonts w:ascii="Times New Roman" w:hAnsi="Times New Roman"/>
                <w:b/>
                <w:sz w:val="21"/>
                <w:u w:val="none"/>
              </w:rPr>
            </w:pPr>
            <w:r w:rsidRPr="00D945E2">
              <w:rPr>
                <w:rFonts w:ascii="Times New Roman" w:hAnsi="Times New Roman"/>
                <w:b/>
                <w:spacing w:val="-12"/>
                <w:sz w:val="21"/>
                <w:u w:val="none"/>
              </w:rPr>
              <w:t>（</w:t>
            </w:r>
            <w:r w:rsidRPr="00D945E2">
              <w:rPr>
                <w:rFonts w:ascii="Times New Roman" w:hAnsi="Times New Roman"/>
                <w:b/>
                <w:spacing w:val="-12"/>
                <w:sz w:val="21"/>
                <w:u w:val="none"/>
              </w:rPr>
              <w:t>B</w:t>
            </w:r>
            <w:r w:rsidRPr="00D945E2">
              <w:rPr>
                <w:rFonts w:ascii="Times New Roman" w:hAnsi="Times New Roman"/>
                <w:b/>
                <w:spacing w:val="-12"/>
                <w:sz w:val="21"/>
                <w:u w:val="none"/>
              </w:rPr>
              <w:t>类）</w:t>
            </w:r>
          </w:p>
        </w:tc>
        <w:tc>
          <w:tcPr>
            <w:tcW w:w="1341" w:type="dxa"/>
            <w:vAlign w:val="center"/>
          </w:tcPr>
          <w:p w:rsidR="00D73AB3" w:rsidRPr="00D945E2" w:rsidRDefault="00D945E2">
            <w:pPr>
              <w:jc w:val="center"/>
              <w:rPr>
                <w:rFonts w:ascii="Times New Roman" w:hAnsi="Times New Roman"/>
                <w:b/>
                <w:spacing w:val="-12"/>
                <w:sz w:val="21"/>
                <w:u w:val="none"/>
              </w:rPr>
            </w:pPr>
            <w:r w:rsidRPr="00D945E2">
              <w:rPr>
                <w:rFonts w:ascii="Times New Roman" w:hAnsi="Times New Roman"/>
                <w:b/>
                <w:spacing w:val="-12"/>
                <w:sz w:val="21"/>
                <w:u w:val="none"/>
              </w:rPr>
              <w:t>实验实践课程</w:t>
            </w:r>
          </w:p>
          <w:p w:rsidR="00D73AB3" w:rsidRDefault="00D945E2">
            <w:pPr>
              <w:jc w:val="center"/>
              <w:rPr>
                <w:rFonts w:ascii="Times New Roman" w:hAnsi="Times New Roman"/>
                <w:b/>
                <w:sz w:val="21"/>
                <w:u w:val="none"/>
              </w:rPr>
            </w:pPr>
            <w:r>
              <w:rPr>
                <w:rFonts w:ascii="Times New Roman" w:hAnsi="Times New Roman"/>
                <w:b/>
                <w:sz w:val="21"/>
                <w:u w:val="none"/>
              </w:rPr>
              <w:t>（</w:t>
            </w:r>
            <w:r>
              <w:rPr>
                <w:rFonts w:ascii="Times New Roman" w:hAnsi="Times New Roman"/>
                <w:b/>
                <w:sz w:val="21"/>
                <w:u w:val="none"/>
              </w:rPr>
              <w:t>C</w:t>
            </w:r>
            <w:r>
              <w:rPr>
                <w:rFonts w:ascii="Times New Roman" w:hAnsi="Times New Roman"/>
                <w:b/>
                <w:sz w:val="21"/>
                <w:u w:val="none"/>
              </w:rPr>
              <w:t>类）</w:t>
            </w:r>
          </w:p>
        </w:tc>
        <w:tc>
          <w:tcPr>
            <w:tcW w:w="1531" w:type="dxa"/>
            <w:vAlign w:val="center"/>
          </w:tcPr>
          <w:p w:rsidR="00D73AB3" w:rsidRDefault="00331645">
            <w:pPr>
              <w:jc w:val="center"/>
              <w:rPr>
                <w:rFonts w:ascii="Times New Roman" w:hAnsi="Times New Roman"/>
                <w:b/>
                <w:spacing w:val="-10"/>
                <w:sz w:val="15"/>
                <w:szCs w:val="15"/>
                <w:u w:val="none"/>
              </w:rPr>
            </w:pPr>
            <w:r>
              <w:rPr>
                <w:rFonts w:ascii="Times New Roman" w:hAnsi="Times New Roman" w:hint="eastAsia"/>
                <w:b/>
                <w:bCs/>
                <w:sz w:val="21"/>
                <w:szCs w:val="21"/>
                <w:u w:val="none"/>
              </w:rPr>
              <w:t>任选</w:t>
            </w:r>
            <w:r w:rsidR="00D945E2">
              <w:rPr>
                <w:rFonts w:ascii="Times New Roman" w:hAnsi="Times New Roman"/>
                <w:b/>
                <w:bCs/>
                <w:sz w:val="21"/>
                <w:szCs w:val="21"/>
                <w:u w:val="none"/>
              </w:rPr>
              <w:t>课程</w:t>
            </w:r>
          </w:p>
        </w:tc>
        <w:tc>
          <w:tcPr>
            <w:tcW w:w="1121" w:type="dxa"/>
            <w:vAlign w:val="center"/>
          </w:tcPr>
          <w:p w:rsidR="00D73AB3" w:rsidRDefault="00D945E2">
            <w:pPr>
              <w:jc w:val="center"/>
              <w:rPr>
                <w:rFonts w:ascii="Times New Roman" w:hAnsi="Times New Roman"/>
                <w:b/>
                <w:bCs/>
                <w:sz w:val="21"/>
                <w:szCs w:val="21"/>
                <w:u w:val="none"/>
              </w:rPr>
            </w:pPr>
            <w:r>
              <w:rPr>
                <w:rFonts w:ascii="Times New Roman" w:hAnsi="Times New Roman"/>
                <w:b/>
                <w:bCs/>
                <w:sz w:val="21"/>
                <w:szCs w:val="21"/>
                <w:u w:val="none"/>
              </w:rPr>
              <w:t>实践环节</w:t>
            </w:r>
          </w:p>
          <w:p w:rsidR="00D73AB3" w:rsidRDefault="00D945E2">
            <w:pPr>
              <w:jc w:val="center"/>
              <w:rPr>
                <w:rFonts w:ascii="Times New Roman" w:hAnsi="Times New Roman"/>
                <w:b/>
                <w:bCs/>
                <w:sz w:val="21"/>
                <w:szCs w:val="21"/>
                <w:u w:val="none"/>
              </w:rPr>
            </w:pPr>
            <w:r>
              <w:rPr>
                <w:rFonts w:ascii="Times New Roman" w:hAnsi="Times New Roman"/>
                <w:b/>
                <w:bCs/>
                <w:sz w:val="21"/>
                <w:szCs w:val="21"/>
                <w:u w:val="none"/>
              </w:rPr>
              <w:t>（</w:t>
            </w:r>
            <w:r>
              <w:rPr>
                <w:rFonts w:ascii="Times New Roman" w:hAnsi="Times New Roman"/>
                <w:b/>
                <w:sz w:val="21"/>
                <w:szCs w:val="22"/>
                <w:u w:val="none"/>
              </w:rPr>
              <w:t>E</w:t>
            </w:r>
            <w:r>
              <w:rPr>
                <w:rFonts w:ascii="Times New Roman" w:hAnsi="Times New Roman"/>
                <w:b/>
                <w:sz w:val="21"/>
                <w:szCs w:val="22"/>
                <w:u w:val="none"/>
              </w:rPr>
              <w:t>类</w:t>
            </w:r>
            <w:r>
              <w:rPr>
                <w:rFonts w:ascii="Times New Roman" w:hAnsi="Times New Roman"/>
                <w:b/>
                <w:bCs/>
                <w:sz w:val="21"/>
                <w:szCs w:val="21"/>
                <w:u w:val="none"/>
              </w:rPr>
              <w:t>）</w:t>
            </w:r>
          </w:p>
        </w:tc>
        <w:tc>
          <w:tcPr>
            <w:tcW w:w="1531" w:type="dxa"/>
            <w:vAlign w:val="center"/>
          </w:tcPr>
          <w:p w:rsidR="00D73AB3" w:rsidRDefault="00D945E2">
            <w:pPr>
              <w:jc w:val="center"/>
              <w:rPr>
                <w:rFonts w:ascii="Times New Roman" w:hAnsi="Times New Roman"/>
                <w:b/>
                <w:sz w:val="21"/>
                <w:u w:val="none"/>
              </w:rPr>
            </w:pPr>
            <w:r>
              <w:rPr>
                <w:rFonts w:ascii="Times New Roman" w:hAnsi="Times New Roman"/>
                <w:b/>
                <w:sz w:val="21"/>
                <w:u w:val="none"/>
              </w:rPr>
              <w:t>总计</w:t>
            </w:r>
          </w:p>
          <w:p w:rsidR="00D73AB3" w:rsidRDefault="00D945E2">
            <w:pPr>
              <w:jc w:val="center"/>
              <w:rPr>
                <w:rFonts w:ascii="Times New Roman" w:hAnsi="Times New Roman"/>
                <w:b/>
                <w:spacing w:val="-10"/>
                <w:sz w:val="15"/>
                <w:szCs w:val="15"/>
                <w:u w:val="none"/>
              </w:rPr>
            </w:pPr>
            <w:r>
              <w:rPr>
                <w:rFonts w:ascii="Times New Roman" w:hAnsi="Times New Roman"/>
                <w:b/>
                <w:spacing w:val="-10"/>
                <w:sz w:val="15"/>
                <w:szCs w:val="15"/>
                <w:u w:val="none"/>
              </w:rPr>
              <w:t>（下限学分</w:t>
            </w:r>
            <w:r>
              <w:rPr>
                <w:rFonts w:ascii="Times New Roman" w:hAnsi="Times New Roman"/>
                <w:b/>
                <w:spacing w:val="-10"/>
                <w:sz w:val="15"/>
                <w:szCs w:val="15"/>
                <w:u w:val="none"/>
              </w:rPr>
              <w:t>~</w:t>
            </w:r>
            <w:r>
              <w:rPr>
                <w:rFonts w:ascii="Times New Roman" w:hAnsi="Times New Roman"/>
                <w:b/>
                <w:spacing w:val="-10"/>
                <w:sz w:val="15"/>
                <w:szCs w:val="15"/>
                <w:u w:val="none"/>
              </w:rPr>
              <w:t>上限学分）</w:t>
            </w:r>
          </w:p>
        </w:tc>
      </w:tr>
      <w:tr w:rsidR="00D73AB3" w:rsidTr="00D945E2">
        <w:trPr>
          <w:cantSplit/>
          <w:trHeight w:val="562"/>
          <w:jc w:val="center"/>
        </w:trPr>
        <w:tc>
          <w:tcPr>
            <w:tcW w:w="1531" w:type="dxa"/>
            <w:vAlign w:val="center"/>
          </w:tcPr>
          <w:p w:rsidR="00D73AB3" w:rsidRPr="00D945E2" w:rsidRDefault="00D945E2">
            <w:pPr>
              <w:jc w:val="center"/>
              <w:rPr>
                <w:rFonts w:ascii="Times New Roman" w:hAnsi="Times New Roman"/>
                <w:b/>
                <w:bCs/>
                <w:spacing w:val="-12"/>
                <w:sz w:val="21"/>
                <w:u w:val="none"/>
              </w:rPr>
            </w:pPr>
            <w:r w:rsidRPr="00D945E2">
              <w:rPr>
                <w:rFonts w:ascii="Times New Roman" w:hAnsi="Times New Roman"/>
                <w:b/>
                <w:bCs/>
                <w:spacing w:val="-12"/>
                <w:sz w:val="21"/>
                <w:u w:val="none"/>
              </w:rPr>
              <w:t>硕士生学分要求</w:t>
            </w:r>
          </w:p>
        </w:tc>
        <w:tc>
          <w:tcPr>
            <w:tcW w:w="1105" w:type="dxa"/>
            <w:vAlign w:val="center"/>
          </w:tcPr>
          <w:p w:rsidR="00D73AB3" w:rsidRDefault="00D945E2">
            <w:pPr>
              <w:jc w:val="center"/>
              <w:rPr>
                <w:rFonts w:ascii="Times New Roman" w:hAnsi="Times New Roman"/>
                <w:bCs/>
                <w:sz w:val="21"/>
                <w:szCs w:val="21"/>
                <w:u w:val="none"/>
              </w:rPr>
            </w:pPr>
            <w:r>
              <w:rPr>
                <w:rFonts w:ascii="Times New Roman" w:hAnsi="Times New Roman"/>
                <w:bCs/>
                <w:sz w:val="21"/>
                <w:szCs w:val="21"/>
                <w:u w:val="none"/>
              </w:rPr>
              <w:t>9</w:t>
            </w:r>
          </w:p>
        </w:tc>
        <w:tc>
          <w:tcPr>
            <w:tcW w:w="1587" w:type="dxa"/>
            <w:vAlign w:val="center"/>
          </w:tcPr>
          <w:p w:rsidR="00D73AB3" w:rsidRDefault="00D945E2">
            <w:pPr>
              <w:jc w:val="center"/>
              <w:rPr>
                <w:rFonts w:ascii="Times New Roman" w:hAnsi="Times New Roman"/>
                <w:bCs/>
                <w:sz w:val="21"/>
                <w:szCs w:val="21"/>
                <w:u w:val="none"/>
              </w:rPr>
            </w:pPr>
            <w:r>
              <w:rPr>
                <w:rFonts w:ascii="Times New Roman" w:hAnsi="Times New Roman"/>
                <w:bCs/>
                <w:position w:val="-4"/>
                <w:sz w:val="21"/>
                <w:szCs w:val="21"/>
                <w:u w:val="none"/>
              </w:rPr>
              <w:object w:dxaOrig="192"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1.7pt" o:ole="">
                  <v:imagedata r:id="rId10" o:title=""/>
                </v:shape>
                <o:OLEObject Type="Embed" ProgID="Equation.3" ShapeID="_x0000_i1025" DrawAspect="Content" ObjectID="_1775659929" r:id="rId11"/>
              </w:object>
            </w:r>
            <w:r>
              <w:rPr>
                <w:rFonts w:ascii="Times New Roman" w:hAnsi="Times New Roman"/>
                <w:bCs/>
                <w:sz w:val="21"/>
                <w:szCs w:val="21"/>
                <w:u w:val="none"/>
              </w:rPr>
              <w:t>6</w:t>
            </w:r>
          </w:p>
        </w:tc>
        <w:tc>
          <w:tcPr>
            <w:tcW w:w="1341" w:type="dxa"/>
            <w:vAlign w:val="center"/>
          </w:tcPr>
          <w:p w:rsidR="00D73AB3" w:rsidRDefault="00D945E2">
            <w:pPr>
              <w:jc w:val="center"/>
              <w:rPr>
                <w:rFonts w:ascii="Times New Roman" w:hAnsi="Times New Roman"/>
                <w:bCs/>
                <w:sz w:val="21"/>
                <w:szCs w:val="21"/>
                <w:u w:val="none"/>
              </w:rPr>
            </w:pPr>
            <w:r>
              <w:rPr>
                <w:rFonts w:ascii="Times New Roman" w:hAnsi="Times New Roman"/>
                <w:bCs/>
                <w:position w:val="-4"/>
                <w:sz w:val="21"/>
                <w:szCs w:val="21"/>
                <w:u w:val="none"/>
              </w:rPr>
              <w:object w:dxaOrig="192" w:dyaOrig="240">
                <v:shape id="_x0000_i1026" type="#_x0000_t75" style="width:9.2pt;height:11.7pt" o:ole="">
                  <v:imagedata r:id="rId10" o:title=""/>
                </v:shape>
                <o:OLEObject Type="Embed" ProgID="Equation.3" ShapeID="_x0000_i1026" DrawAspect="Content" ObjectID="_1775659930" r:id="rId12"/>
              </w:object>
            </w:r>
            <w:r>
              <w:rPr>
                <w:rFonts w:ascii="Times New Roman" w:hAnsi="Times New Roman"/>
                <w:bCs/>
                <w:sz w:val="21"/>
                <w:szCs w:val="21"/>
                <w:u w:val="none"/>
              </w:rPr>
              <w:t>2</w:t>
            </w:r>
          </w:p>
        </w:tc>
        <w:tc>
          <w:tcPr>
            <w:tcW w:w="1531" w:type="dxa"/>
            <w:vAlign w:val="center"/>
          </w:tcPr>
          <w:p w:rsidR="00D73AB3" w:rsidRDefault="00D945E2">
            <w:pPr>
              <w:spacing w:line="200" w:lineRule="exact"/>
              <w:jc w:val="center"/>
              <w:rPr>
                <w:rFonts w:ascii="Times New Roman" w:hAnsi="Times New Roman"/>
                <w:bCs/>
                <w:sz w:val="21"/>
                <w:szCs w:val="21"/>
                <w:u w:val="none"/>
              </w:rPr>
            </w:pPr>
            <w:r>
              <w:rPr>
                <w:rFonts w:ascii="Times New Roman" w:hAnsi="Times New Roman"/>
                <w:bCs/>
                <w:position w:val="-4"/>
                <w:sz w:val="21"/>
                <w:szCs w:val="21"/>
                <w:u w:val="none"/>
              </w:rPr>
              <w:object w:dxaOrig="192" w:dyaOrig="240">
                <v:shape id="_x0000_i1027" type="#_x0000_t75" style="width:9.2pt;height:11.7pt" o:ole="">
                  <v:imagedata r:id="rId10" o:title=""/>
                </v:shape>
                <o:OLEObject Type="Embed" ProgID="Equation.3" ShapeID="_x0000_i1027" DrawAspect="Content" ObjectID="_1775659931" r:id="rId13"/>
              </w:object>
            </w:r>
            <w:r w:rsidR="00444372">
              <w:rPr>
                <w:rFonts w:ascii="Times New Roman" w:hAnsi="Times New Roman" w:hint="eastAsia"/>
                <w:bCs/>
                <w:sz w:val="21"/>
                <w:szCs w:val="21"/>
                <w:u w:val="none"/>
              </w:rPr>
              <w:t>8</w:t>
            </w:r>
          </w:p>
          <w:p w:rsidR="00D73AB3" w:rsidRDefault="00D945E2">
            <w:pPr>
              <w:spacing w:line="200" w:lineRule="exact"/>
              <w:jc w:val="center"/>
              <w:rPr>
                <w:rFonts w:ascii="Times New Roman" w:hAnsi="Times New Roman"/>
                <w:bCs/>
                <w:sz w:val="21"/>
                <w:szCs w:val="21"/>
                <w:u w:val="none"/>
              </w:rPr>
            </w:pPr>
            <w:bookmarkStart w:id="0" w:name="OLE_LINK1"/>
            <w:r>
              <w:rPr>
                <w:rFonts w:ascii="Times New Roman" w:hAnsi="Times New Roman"/>
                <w:bCs/>
                <w:spacing w:val="-10"/>
                <w:sz w:val="15"/>
                <w:szCs w:val="15"/>
                <w:u w:val="none"/>
              </w:rPr>
              <w:t>（除</w:t>
            </w:r>
            <w:r>
              <w:rPr>
                <w:rFonts w:ascii="Times New Roman" w:hAnsi="Times New Roman"/>
                <w:bCs/>
                <w:spacing w:val="-10"/>
                <w:sz w:val="15"/>
                <w:szCs w:val="15"/>
                <w:u w:val="none"/>
              </w:rPr>
              <w:t>7A</w:t>
            </w:r>
            <w:r>
              <w:rPr>
                <w:rFonts w:ascii="Times New Roman" w:hAnsi="Times New Roman"/>
                <w:bCs/>
                <w:spacing w:val="-10"/>
                <w:sz w:val="15"/>
                <w:szCs w:val="15"/>
                <w:u w:val="none"/>
              </w:rPr>
              <w:t>、</w:t>
            </w:r>
            <w:r>
              <w:rPr>
                <w:rFonts w:ascii="Times New Roman" w:hAnsi="Times New Roman"/>
                <w:bCs/>
                <w:spacing w:val="-10"/>
                <w:sz w:val="15"/>
                <w:szCs w:val="15"/>
                <w:u w:val="none"/>
              </w:rPr>
              <w:t>8A</w:t>
            </w:r>
            <w:r>
              <w:rPr>
                <w:rFonts w:ascii="Times New Roman" w:hAnsi="Times New Roman"/>
                <w:bCs/>
                <w:spacing w:val="-10"/>
                <w:sz w:val="15"/>
                <w:szCs w:val="15"/>
                <w:u w:val="none"/>
              </w:rPr>
              <w:t>类外各类）</w:t>
            </w:r>
            <w:bookmarkEnd w:id="0"/>
          </w:p>
        </w:tc>
        <w:tc>
          <w:tcPr>
            <w:tcW w:w="1121" w:type="dxa"/>
            <w:vAlign w:val="center"/>
          </w:tcPr>
          <w:p w:rsidR="00D73AB3" w:rsidRDefault="00D945E2">
            <w:pPr>
              <w:jc w:val="center"/>
              <w:rPr>
                <w:rFonts w:ascii="Times New Roman" w:hAnsi="Times New Roman"/>
                <w:bCs/>
                <w:sz w:val="21"/>
                <w:szCs w:val="21"/>
                <w:u w:val="none"/>
              </w:rPr>
            </w:pPr>
            <w:r>
              <w:rPr>
                <w:rFonts w:ascii="Times New Roman" w:hAnsi="Times New Roman"/>
                <w:bCs/>
                <w:sz w:val="21"/>
                <w:szCs w:val="21"/>
                <w:u w:val="none"/>
              </w:rPr>
              <w:t>3</w:t>
            </w:r>
          </w:p>
        </w:tc>
        <w:tc>
          <w:tcPr>
            <w:tcW w:w="1531" w:type="dxa"/>
            <w:vAlign w:val="center"/>
          </w:tcPr>
          <w:p w:rsidR="00D73AB3" w:rsidRDefault="00444372">
            <w:pPr>
              <w:jc w:val="center"/>
              <w:rPr>
                <w:rFonts w:ascii="Times New Roman" w:hAnsi="Times New Roman"/>
                <w:bCs/>
                <w:sz w:val="21"/>
                <w:szCs w:val="21"/>
                <w:u w:val="none"/>
              </w:rPr>
            </w:pPr>
            <w:r>
              <w:rPr>
                <w:rFonts w:ascii="Times New Roman" w:hAnsi="Times New Roman" w:hint="eastAsia"/>
                <w:bCs/>
                <w:sz w:val="21"/>
                <w:szCs w:val="21"/>
                <w:u w:val="none"/>
              </w:rPr>
              <w:t>28</w:t>
            </w:r>
            <w:r w:rsidR="00D945E2">
              <w:rPr>
                <w:rFonts w:ascii="Times New Roman" w:hAnsi="Times New Roman"/>
                <w:bCs/>
                <w:sz w:val="21"/>
                <w:szCs w:val="21"/>
                <w:u w:val="none"/>
              </w:rPr>
              <w:t>~</w:t>
            </w:r>
            <w:r>
              <w:rPr>
                <w:rFonts w:ascii="Times New Roman" w:hAnsi="Times New Roman" w:hint="eastAsia"/>
                <w:bCs/>
                <w:sz w:val="21"/>
                <w:szCs w:val="21"/>
                <w:u w:val="none"/>
              </w:rPr>
              <w:t>**</w:t>
            </w:r>
          </w:p>
        </w:tc>
      </w:tr>
      <w:tr w:rsidR="00D73AB3" w:rsidTr="00D945E2">
        <w:trPr>
          <w:cantSplit/>
          <w:trHeight w:val="562"/>
          <w:jc w:val="center"/>
        </w:trPr>
        <w:tc>
          <w:tcPr>
            <w:tcW w:w="1531" w:type="dxa"/>
            <w:vAlign w:val="center"/>
          </w:tcPr>
          <w:p w:rsidR="00D73AB3" w:rsidRPr="00D945E2" w:rsidRDefault="00D945E2">
            <w:pPr>
              <w:jc w:val="center"/>
              <w:rPr>
                <w:rFonts w:ascii="Times New Roman" w:hAnsi="Times New Roman"/>
                <w:b/>
                <w:bCs/>
                <w:spacing w:val="-12"/>
                <w:sz w:val="21"/>
                <w:u w:val="none"/>
              </w:rPr>
            </w:pPr>
            <w:r w:rsidRPr="00D945E2">
              <w:rPr>
                <w:rFonts w:ascii="Times New Roman" w:hAnsi="Times New Roman"/>
                <w:b/>
                <w:bCs/>
                <w:spacing w:val="-12"/>
                <w:sz w:val="21"/>
                <w:u w:val="none"/>
              </w:rPr>
              <w:t>博士生学分要求</w:t>
            </w:r>
          </w:p>
        </w:tc>
        <w:tc>
          <w:tcPr>
            <w:tcW w:w="1105" w:type="dxa"/>
            <w:vAlign w:val="center"/>
          </w:tcPr>
          <w:p w:rsidR="00D73AB3" w:rsidRDefault="00D945E2">
            <w:pPr>
              <w:jc w:val="center"/>
              <w:rPr>
                <w:rFonts w:ascii="Times New Roman" w:hAnsi="Times New Roman"/>
                <w:sz w:val="21"/>
                <w:szCs w:val="21"/>
                <w:u w:val="none"/>
              </w:rPr>
            </w:pPr>
            <w:r>
              <w:rPr>
                <w:rFonts w:ascii="Times New Roman" w:hAnsi="Times New Roman"/>
                <w:sz w:val="21"/>
                <w:szCs w:val="21"/>
                <w:u w:val="none"/>
              </w:rPr>
              <w:t>8</w:t>
            </w:r>
          </w:p>
        </w:tc>
        <w:tc>
          <w:tcPr>
            <w:tcW w:w="1587" w:type="dxa"/>
            <w:vAlign w:val="center"/>
          </w:tcPr>
          <w:p w:rsidR="00D73AB3" w:rsidRDefault="00D945E2">
            <w:pPr>
              <w:jc w:val="center"/>
              <w:rPr>
                <w:rFonts w:ascii="Times New Roman" w:hAnsi="Times New Roman"/>
                <w:sz w:val="21"/>
                <w:szCs w:val="21"/>
                <w:u w:val="none"/>
              </w:rPr>
            </w:pPr>
            <w:r>
              <w:rPr>
                <w:rFonts w:ascii="Times New Roman" w:hAnsi="Times New Roman"/>
                <w:bCs/>
                <w:position w:val="-4"/>
                <w:sz w:val="21"/>
                <w:szCs w:val="21"/>
                <w:u w:val="none"/>
              </w:rPr>
              <w:object w:dxaOrig="192" w:dyaOrig="240">
                <v:shape id="_x0000_i1028" type="#_x0000_t75" style="width:9.2pt;height:11.7pt" o:ole="">
                  <v:imagedata r:id="rId10" o:title=""/>
                </v:shape>
                <o:OLEObject Type="Embed" ProgID="Equation.3" ShapeID="_x0000_i1028" DrawAspect="Content" ObjectID="_1775659932" r:id="rId14"/>
              </w:object>
            </w:r>
            <w:r>
              <w:rPr>
                <w:rFonts w:ascii="Times New Roman" w:hAnsi="Times New Roman"/>
                <w:sz w:val="21"/>
                <w:szCs w:val="21"/>
                <w:u w:val="none"/>
              </w:rPr>
              <w:t>3</w:t>
            </w:r>
          </w:p>
        </w:tc>
        <w:tc>
          <w:tcPr>
            <w:tcW w:w="1341" w:type="dxa"/>
            <w:vAlign w:val="center"/>
          </w:tcPr>
          <w:p w:rsidR="00D73AB3" w:rsidRDefault="009C4FB3">
            <w:pPr>
              <w:jc w:val="center"/>
              <w:rPr>
                <w:rFonts w:ascii="Times New Roman" w:hAnsi="Times New Roman"/>
                <w:sz w:val="21"/>
                <w:szCs w:val="21"/>
                <w:u w:val="none"/>
              </w:rPr>
            </w:pPr>
            <w:r>
              <w:rPr>
                <w:rFonts w:ascii="Times New Roman" w:hAnsi="Times New Roman" w:hint="eastAsia"/>
                <w:sz w:val="21"/>
                <w:szCs w:val="21"/>
                <w:u w:val="none"/>
              </w:rPr>
              <w:t>--</w:t>
            </w:r>
          </w:p>
        </w:tc>
        <w:tc>
          <w:tcPr>
            <w:tcW w:w="1531" w:type="dxa"/>
            <w:vAlign w:val="center"/>
          </w:tcPr>
          <w:p w:rsidR="00D73AB3" w:rsidRDefault="00D945E2">
            <w:pPr>
              <w:spacing w:line="200" w:lineRule="exact"/>
              <w:jc w:val="center"/>
              <w:rPr>
                <w:rFonts w:ascii="Times New Roman" w:hAnsi="Times New Roman"/>
                <w:sz w:val="21"/>
                <w:szCs w:val="21"/>
                <w:u w:val="none"/>
              </w:rPr>
            </w:pPr>
            <w:r>
              <w:rPr>
                <w:rFonts w:ascii="Times New Roman" w:hAnsi="Times New Roman"/>
                <w:bCs/>
                <w:position w:val="-4"/>
                <w:sz w:val="21"/>
                <w:szCs w:val="21"/>
                <w:u w:val="none"/>
              </w:rPr>
              <w:object w:dxaOrig="192" w:dyaOrig="240">
                <v:shape id="_x0000_i1029" type="#_x0000_t75" style="width:9.2pt;height:11.7pt" o:ole="">
                  <v:imagedata r:id="rId10" o:title=""/>
                </v:shape>
                <o:OLEObject Type="Embed" ProgID="Equation.3" ShapeID="_x0000_i1029" DrawAspect="Content" ObjectID="_1775659933" r:id="rId15"/>
              </w:object>
            </w:r>
            <w:r w:rsidR="009C4FB3">
              <w:rPr>
                <w:rFonts w:ascii="Times New Roman" w:hAnsi="Times New Roman" w:hint="eastAsia"/>
                <w:bCs/>
                <w:sz w:val="21"/>
                <w:szCs w:val="21"/>
                <w:u w:val="none"/>
              </w:rPr>
              <w:t>2</w:t>
            </w:r>
          </w:p>
          <w:p w:rsidR="00D73AB3" w:rsidRDefault="00D945E2">
            <w:pPr>
              <w:spacing w:line="200" w:lineRule="exact"/>
              <w:jc w:val="center"/>
              <w:rPr>
                <w:rFonts w:ascii="Times New Roman" w:hAnsi="Times New Roman"/>
                <w:sz w:val="21"/>
                <w:szCs w:val="21"/>
                <w:u w:val="none"/>
              </w:rPr>
            </w:pPr>
            <w:r>
              <w:rPr>
                <w:rFonts w:ascii="Times New Roman" w:hAnsi="Times New Roman"/>
                <w:bCs/>
                <w:spacing w:val="-10"/>
                <w:sz w:val="15"/>
                <w:szCs w:val="15"/>
                <w:u w:val="none"/>
              </w:rPr>
              <w:t>（除</w:t>
            </w:r>
            <w:r>
              <w:rPr>
                <w:rFonts w:ascii="Times New Roman" w:hAnsi="Times New Roman"/>
                <w:bCs/>
                <w:spacing w:val="-10"/>
                <w:sz w:val="15"/>
                <w:szCs w:val="15"/>
                <w:u w:val="none"/>
              </w:rPr>
              <w:t>6A</w:t>
            </w:r>
            <w:r>
              <w:rPr>
                <w:rFonts w:ascii="Times New Roman" w:hAnsi="Times New Roman"/>
                <w:bCs/>
                <w:spacing w:val="-10"/>
                <w:sz w:val="15"/>
                <w:szCs w:val="15"/>
                <w:u w:val="none"/>
              </w:rPr>
              <w:t>、</w:t>
            </w:r>
            <w:r>
              <w:rPr>
                <w:rFonts w:ascii="Times New Roman" w:hAnsi="Times New Roman"/>
                <w:bCs/>
                <w:spacing w:val="-10"/>
                <w:sz w:val="15"/>
                <w:szCs w:val="15"/>
                <w:u w:val="none"/>
              </w:rPr>
              <w:t>7A</w:t>
            </w:r>
            <w:r>
              <w:rPr>
                <w:rFonts w:ascii="Times New Roman" w:hAnsi="Times New Roman"/>
                <w:bCs/>
                <w:spacing w:val="-10"/>
                <w:sz w:val="15"/>
                <w:szCs w:val="15"/>
                <w:u w:val="none"/>
              </w:rPr>
              <w:t>类外各类）</w:t>
            </w:r>
          </w:p>
        </w:tc>
        <w:tc>
          <w:tcPr>
            <w:tcW w:w="1121" w:type="dxa"/>
            <w:vAlign w:val="center"/>
          </w:tcPr>
          <w:p w:rsidR="00D73AB3" w:rsidRDefault="00D945E2">
            <w:pPr>
              <w:jc w:val="center"/>
              <w:rPr>
                <w:rFonts w:ascii="Times New Roman" w:hAnsi="Times New Roman"/>
                <w:bCs/>
                <w:sz w:val="21"/>
                <w:szCs w:val="21"/>
                <w:u w:val="none"/>
              </w:rPr>
            </w:pPr>
            <w:r>
              <w:rPr>
                <w:rFonts w:ascii="Times New Roman" w:hAnsi="Times New Roman"/>
                <w:bCs/>
                <w:sz w:val="21"/>
                <w:szCs w:val="21"/>
                <w:u w:val="none"/>
              </w:rPr>
              <w:t>4</w:t>
            </w:r>
          </w:p>
        </w:tc>
        <w:tc>
          <w:tcPr>
            <w:tcW w:w="1531" w:type="dxa"/>
            <w:vAlign w:val="center"/>
          </w:tcPr>
          <w:p w:rsidR="00D73AB3" w:rsidRDefault="00D945E2">
            <w:pPr>
              <w:jc w:val="center"/>
              <w:rPr>
                <w:rFonts w:ascii="Times New Roman" w:hAnsi="Times New Roman"/>
                <w:sz w:val="21"/>
                <w:szCs w:val="21"/>
                <w:u w:val="none"/>
              </w:rPr>
            </w:pPr>
            <w:r>
              <w:rPr>
                <w:rFonts w:ascii="Times New Roman" w:hAnsi="Times New Roman"/>
                <w:sz w:val="21"/>
                <w:szCs w:val="21"/>
                <w:u w:val="none"/>
              </w:rPr>
              <w:t>17~</w:t>
            </w:r>
            <w:r w:rsidR="00444372">
              <w:rPr>
                <w:rFonts w:ascii="Times New Roman" w:hAnsi="Times New Roman" w:hint="eastAsia"/>
                <w:sz w:val="21"/>
                <w:szCs w:val="21"/>
                <w:u w:val="none"/>
              </w:rPr>
              <w:t>**</w:t>
            </w:r>
          </w:p>
        </w:tc>
      </w:tr>
      <w:tr w:rsidR="00D73AB3" w:rsidTr="00444372">
        <w:trPr>
          <w:cantSplit/>
          <w:trHeight w:val="562"/>
          <w:jc w:val="center"/>
        </w:trPr>
        <w:tc>
          <w:tcPr>
            <w:tcW w:w="1531" w:type="dxa"/>
            <w:vAlign w:val="center"/>
          </w:tcPr>
          <w:p w:rsidR="00D73AB3" w:rsidRPr="00D945E2" w:rsidRDefault="00D945E2">
            <w:pPr>
              <w:jc w:val="center"/>
              <w:rPr>
                <w:rFonts w:ascii="Times New Roman" w:hAnsi="Times New Roman"/>
                <w:b/>
                <w:bCs/>
                <w:spacing w:val="-12"/>
                <w:sz w:val="21"/>
                <w:u w:val="none"/>
              </w:rPr>
            </w:pPr>
            <w:proofErr w:type="gramStart"/>
            <w:r w:rsidRPr="00D945E2">
              <w:rPr>
                <w:rFonts w:ascii="Times New Roman" w:hAnsi="Times New Roman"/>
                <w:b/>
                <w:bCs/>
                <w:spacing w:val="-12"/>
                <w:sz w:val="21"/>
                <w:u w:val="none"/>
              </w:rPr>
              <w:t>直博生</w:t>
            </w:r>
            <w:proofErr w:type="gramEnd"/>
            <w:r w:rsidRPr="00D945E2">
              <w:rPr>
                <w:rFonts w:ascii="Times New Roman" w:hAnsi="Times New Roman"/>
                <w:b/>
                <w:bCs/>
                <w:spacing w:val="-12"/>
                <w:sz w:val="21"/>
                <w:u w:val="none"/>
              </w:rPr>
              <w:t>学分要求</w:t>
            </w:r>
          </w:p>
        </w:tc>
        <w:tc>
          <w:tcPr>
            <w:tcW w:w="1105" w:type="dxa"/>
            <w:vAlign w:val="center"/>
          </w:tcPr>
          <w:p w:rsidR="00D73AB3" w:rsidRDefault="00D945E2">
            <w:pPr>
              <w:jc w:val="center"/>
              <w:rPr>
                <w:rFonts w:ascii="Times New Roman" w:hAnsi="Times New Roman"/>
                <w:bCs/>
                <w:sz w:val="21"/>
                <w:szCs w:val="21"/>
                <w:u w:val="none"/>
              </w:rPr>
            </w:pPr>
            <w:r>
              <w:rPr>
                <w:rFonts w:ascii="Times New Roman" w:hAnsi="Times New Roman"/>
                <w:bCs/>
                <w:sz w:val="21"/>
                <w:szCs w:val="21"/>
                <w:u w:val="none"/>
              </w:rPr>
              <w:t>11</w:t>
            </w:r>
          </w:p>
        </w:tc>
        <w:tc>
          <w:tcPr>
            <w:tcW w:w="1587" w:type="dxa"/>
            <w:vAlign w:val="center"/>
          </w:tcPr>
          <w:p w:rsidR="00D73AB3" w:rsidRDefault="00D945E2">
            <w:pPr>
              <w:jc w:val="center"/>
              <w:rPr>
                <w:rFonts w:ascii="Times New Roman" w:hAnsi="Times New Roman"/>
                <w:bCs/>
                <w:sz w:val="21"/>
                <w:szCs w:val="21"/>
                <w:u w:val="none"/>
              </w:rPr>
            </w:pPr>
            <w:r>
              <w:rPr>
                <w:rFonts w:ascii="Times New Roman" w:hAnsi="Times New Roman"/>
                <w:bCs/>
                <w:position w:val="-4"/>
                <w:sz w:val="21"/>
                <w:szCs w:val="21"/>
                <w:u w:val="none"/>
              </w:rPr>
              <w:object w:dxaOrig="192" w:dyaOrig="240">
                <v:shape id="_x0000_i1030" type="#_x0000_t75" style="width:9.2pt;height:11.7pt" o:ole="">
                  <v:imagedata r:id="rId10" o:title=""/>
                </v:shape>
                <o:OLEObject Type="Embed" ProgID="Equation.3" ShapeID="_x0000_i1030" DrawAspect="Content" ObjectID="_1775659934" r:id="rId16"/>
              </w:object>
            </w:r>
            <w:r>
              <w:rPr>
                <w:rFonts w:ascii="Times New Roman" w:hAnsi="Times New Roman"/>
                <w:bCs/>
                <w:sz w:val="21"/>
                <w:szCs w:val="21"/>
                <w:u w:val="none"/>
              </w:rPr>
              <w:t>9</w:t>
            </w:r>
          </w:p>
          <w:p w:rsidR="00D73AB3" w:rsidRDefault="00D945E2">
            <w:pPr>
              <w:jc w:val="center"/>
              <w:rPr>
                <w:rFonts w:ascii="Times New Roman" w:hAnsi="Times New Roman"/>
                <w:bCs/>
                <w:sz w:val="21"/>
                <w:szCs w:val="21"/>
                <w:u w:val="none"/>
              </w:rPr>
            </w:pPr>
            <w:r>
              <w:rPr>
                <w:rFonts w:ascii="Times New Roman" w:hAnsi="Times New Roman"/>
                <w:bCs/>
                <w:sz w:val="15"/>
                <w:szCs w:val="21"/>
                <w:u w:val="none"/>
              </w:rPr>
              <w:t>（其中</w:t>
            </w:r>
            <w:r>
              <w:rPr>
                <w:rFonts w:ascii="Times New Roman" w:hAnsi="Times New Roman"/>
                <w:bCs/>
                <w:sz w:val="15"/>
                <w:szCs w:val="21"/>
                <w:u w:val="none"/>
              </w:rPr>
              <w:t>8B</w:t>
            </w:r>
            <w:r>
              <w:rPr>
                <w:rFonts w:ascii="Times New Roman" w:hAnsi="Times New Roman"/>
                <w:bCs/>
                <w:sz w:val="15"/>
                <w:szCs w:val="21"/>
                <w:u w:val="none"/>
              </w:rPr>
              <w:t>类</w:t>
            </w:r>
            <w:r>
              <w:rPr>
                <w:rFonts w:ascii="Times New Roman" w:hAnsi="Times New Roman"/>
                <w:bCs/>
                <w:position w:val="-4"/>
                <w:sz w:val="15"/>
                <w:szCs w:val="21"/>
                <w:u w:val="none"/>
              </w:rPr>
              <w:object w:dxaOrig="192" w:dyaOrig="240">
                <v:shape id="_x0000_i1031" type="#_x0000_t75" style="width:9.2pt;height:11.7pt" o:ole="">
                  <v:imagedata r:id="rId10" o:title=""/>
                </v:shape>
                <o:OLEObject Type="Embed" ProgID="Equation.3" ShapeID="_x0000_i1031" DrawAspect="Content" ObjectID="_1775659935" r:id="rId17"/>
              </w:object>
            </w:r>
            <w:r>
              <w:rPr>
                <w:rFonts w:ascii="Times New Roman" w:hAnsi="Times New Roman"/>
                <w:sz w:val="15"/>
                <w:szCs w:val="21"/>
                <w:u w:val="none"/>
              </w:rPr>
              <w:t>3</w:t>
            </w:r>
            <w:r>
              <w:rPr>
                <w:rFonts w:ascii="Times New Roman" w:hAnsi="Times New Roman"/>
                <w:bCs/>
                <w:sz w:val="15"/>
                <w:szCs w:val="21"/>
                <w:u w:val="none"/>
              </w:rPr>
              <w:t>）</w:t>
            </w:r>
          </w:p>
        </w:tc>
        <w:tc>
          <w:tcPr>
            <w:tcW w:w="1341" w:type="dxa"/>
            <w:vAlign w:val="center"/>
          </w:tcPr>
          <w:p w:rsidR="00D73AB3" w:rsidRDefault="00D945E2">
            <w:pPr>
              <w:jc w:val="center"/>
              <w:rPr>
                <w:rFonts w:ascii="Times New Roman" w:hAnsi="Times New Roman"/>
                <w:bCs/>
                <w:sz w:val="21"/>
                <w:szCs w:val="21"/>
                <w:u w:val="none"/>
              </w:rPr>
            </w:pPr>
            <w:r>
              <w:rPr>
                <w:rFonts w:ascii="Times New Roman" w:hAnsi="Times New Roman"/>
                <w:bCs/>
                <w:position w:val="-4"/>
                <w:sz w:val="21"/>
                <w:szCs w:val="21"/>
                <w:u w:val="none"/>
              </w:rPr>
              <w:object w:dxaOrig="192" w:dyaOrig="240">
                <v:shape id="_x0000_i1032" type="#_x0000_t75" style="width:9.2pt;height:11.7pt" o:ole="">
                  <v:imagedata r:id="rId10" o:title=""/>
                </v:shape>
                <o:OLEObject Type="Embed" ProgID="Equation.3" ShapeID="_x0000_i1032" DrawAspect="Content" ObjectID="_1775659936" r:id="rId18"/>
              </w:object>
            </w:r>
            <w:r>
              <w:rPr>
                <w:rFonts w:ascii="Times New Roman" w:hAnsi="Times New Roman"/>
                <w:bCs/>
                <w:sz w:val="21"/>
                <w:szCs w:val="21"/>
                <w:u w:val="none"/>
              </w:rPr>
              <w:t>2</w:t>
            </w:r>
          </w:p>
        </w:tc>
        <w:tc>
          <w:tcPr>
            <w:tcW w:w="1531" w:type="dxa"/>
            <w:vAlign w:val="center"/>
          </w:tcPr>
          <w:p w:rsidR="00D73AB3" w:rsidRDefault="00D945E2">
            <w:pPr>
              <w:spacing w:line="180" w:lineRule="exact"/>
              <w:jc w:val="center"/>
              <w:rPr>
                <w:rFonts w:ascii="Times New Roman" w:hAnsi="Times New Roman"/>
                <w:bCs/>
                <w:sz w:val="21"/>
                <w:szCs w:val="21"/>
                <w:u w:val="none"/>
              </w:rPr>
            </w:pPr>
            <w:r>
              <w:rPr>
                <w:rFonts w:ascii="Times New Roman" w:hAnsi="Times New Roman"/>
                <w:bCs/>
                <w:position w:val="-4"/>
                <w:sz w:val="21"/>
                <w:szCs w:val="21"/>
                <w:u w:val="none"/>
              </w:rPr>
              <w:object w:dxaOrig="192" w:dyaOrig="240">
                <v:shape id="_x0000_i1033" type="#_x0000_t75" style="width:9.2pt;height:11.7pt" o:ole="">
                  <v:imagedata r:id="rId10" o:title=""/>
                </v:shape>
                <o:OLEObject Type="Embed" ProgID="Equation.3" ShapeID="_x0000_i1033" DrawAspect="Content" ObjectID="_1775659937" r:id="rId19"/>
              </w:object>
            </w:r>
            <w:r w:rsidR="00444372">
              <w:rPr>
                <w:rFonts w:ascii="Times New Roman" w:hAnsi="Times New Roman" w:hint="eastAsia"/>
                <w:bCs/>
                <w:sz w:val="21"/>
                <w:szCs w:val="21"/>
                <w:u w:val="none"/>
              </w:rPr>
              <w:t>4</w:t>
            </w:r>
          </w:p>
          <w:p w:rsidR="00D73AB3" w:rsidRDefault="00D945E2">
            <w:pPr>
              <w:spacing w:line="180" w:lineRule="exact"/>
              <w:jc w:val="center"/>
              <w:rPr>
                <w:rFonts w:ascii="Times New Roman" w:hAnsi="Times New Roman"/>
                <w:bCs/>
                <w:sz w:val="21"/>
                <w:szCs w:val="21"/>
                <w:u w:val="none"/>
              </w:rPr>
            </w:pPr>
            <w:r>
              <w:rPr>
                <w:rFonts w:ascii="Times New Roman" w:hAnsi="Times New Roman"/>
                <w:bCs/>
                <w:spacing w:val="-10"/>
                <w:sz w:val="15"/>
                <w:szCs w:val="15"/>
                <w:u w:val="none"/>
              </w:rPr>
              <w:t>（除</w:t>
            </w:r>
            <w:r>
              <w:rPr>
                <w:rFonts w:ascii="Times New Roman" w:hAnsi="Times New Roman"/>
                <w:bCs/>
                <w:spacing w:val="-10"/>
                <w:sz w:val="15"/>
                <w:szCs w:val="15"/>
                <w:u w:val="none"/>
              </w:rPr>
              <w:t>6A</w:t>
            </w:r>
            <w:r>
              <w:rPr>
                <w:rFonts w:ascii="Times New Roman" w:hAnsi="Times New Roman"/>
                <w:bCs/>
                <w:spacing w:val="-10"/>
                <w:sz w:val="15"/>
                <w:szCs w:val="15"/>
                <w:u w:val="none"/>
              </w:rPr>
              <w:t>、</w:t>
            </w:r>
            <w:r>
              <w:rPr>
                <w:rFonts w:ascii="Times New Roman" w:hAnsi="Times New Roman"/>
                <w:bCs/>
                <w:spacing w:val="-10"/>
                <w:sz w:val="15"/>
                <w:szCs w:val="15"/>
                <w:u w:val="none"/>
              </w:rPr>
              <w:t>7A</w:t>
            </w:r>
            <w:r>
              <w:rPr>
                <w:rFonts w:ascii="Times New Roman" w:hAnsi="Times New Roman"/>
                <w:bCs/>
                <w:spacing w:val="-10"/>
                <w:sz w:val="15"/>
                <w:szCs w:val="15"/>
                <w:u w:val="none"/>
              </w:rPr>
              <w:t>类外各类）</w:t>
            </w:r>
          </w:p>
        </w:tc>
        <w:tc>
          <w:tcPr>
            <w:tcW w:w="1121" w:type="dxa"/>
            <w:vAlign w:val="center"/>
          </w:tcPr>
          <w:p w:rsidR="00D73AB3" w:rsidRDefault="00D945E2">
            <w:pPr>
              <w:jc w:val="center"/>
              <w:rPr>
                <w:rFonts w:ascii="Times New Roman" w:hAnsi="Times New Roman"/>
                <w:bCs/>
                <w:sz w:val="21"/>
                <w:szCs w:val="21"/>
                <w:u w:val="none"/>
              </w:rPr>
            </w:pPr>
            <w:r>
              <w:rPr>
                <w:rFonts w:ascii="Times New Roman" w:hAnsi="Times New Roman"/>
                <w:bCs/>
                <w:sz w:val="21"/>
                <w:szCs w:val="21"/>
                <w:u w:val="none"/>
              </w:rPr>
              <w:t>4</w:t>
            </w:r>
          </w:p>
        </w:tc>
        <w:tc>
          <w:tcPr>
            <w:tcW w:w="1531" w:type="dxa"/>
            <w:vAlign w:val="center"/>
          </w:tcPr>
          <w:p w:rsidR="00D73AB3" w:rsidRDefault="00444372">
            <w:pPr>
              <w:jc w:val="center"/>
              <w:rPr>
                <w:rFonts w:ascii="Times New Roman" w:hAnsi="Times New Roman"/>
                <w:bCs/>
                <w:sz w:val="21"/>
                <w:szCs w:val="21"/>
                <w:u w:val="none"/>
              </w:rPr>
            </w:pPr>
            <w:r>
              <w:rPr>
                <w:rFonts w:ascii="Times New Roman" w:hAnsi="Times New Roman" w:hint="eastAsia"/>
                <w:sz w:val="21"/>
                <w:szCs w:val="21"/>
                <w:u w:val="none"/>
              </w:rPr>
              <w:t>30</w:t>
            </w:r>
            <w:r w:rsidR="00D945E2">
              <w:rPr>
                <w:rFonts w:ascii="Times New Roman" w:hAnsi="Times New Roman"/>
                <w:sz w:val="21"/>
                <w:szCs w:val="21"/>
                <w:u w:val="none"/>
              </w:rPr>
              <w:t>~</w:t>
            </w:r>
            <w:r>
              <w:rPr>
                <w:rFonts w:ascii="Times New Roman" w:hAnsi="Times New Roman" w:hint="eastAsia"/>
                <w:sz w:val="21"/>
                <w:szCs w:val="21"/>
                <w:u w:val="none"/>
              </w:rPr>
              <w:t>**</w:t>
            </w:r>
          </w:p>
        </w:tc>
      </w:tr>
      <w:tr w:rsidR="00444372" w:rsidTr="00D945E2">
        <w:trPr>
          <w:cantSplit/>
          <w:trHeight w:val="562"/>
          <w:jc w:val="center"/>
        </w:trPr>
        <w:tc>
          <w:tcPr>
            <w:tcW w:w="1531" w:type="dxa"/>
            <w:tcBorders>
              <w:bottom w:val="single" w:sz="8" w:space="0" w:color="auto"/>
            </w:tcBorders>
            <w:vAlign w:val="center"/>
          </w:tcPr>
          <w:p w:rsidR="00444372" w:rsidRPr="00D945E2" w:rsidRDefault="00444372">
            <w:pPr>
              <w:jc w:val="center"/>
              <w:rPr>
                <w:rFonts w:ascii="Times New Roman" w:hAnsi="Times New Roman"/>
                <w:b/>
                <w:bCs/>
                <w:spacing w:val="-12"/>
                <w:sz w:val="21"/>
                <w:u w:val="none"/>
              </w:rPr>
            </w:pPr>
            <w:proofErr w:type="gramStart"/>
            <w:r>
              <w:rPr>
                <w:rFonts w:ascii="Times New Roman" w:hAnsi="Times New Roman" w:hint="eastAsia"/>
                <w:b/>
                <w:bCs/>
                <w:spacing w:val="-12"/>
                <w:sz w:val="21"/>
                <w:u w:val="none"/>
              </w:rPr>
              <w:t>本博贯通直博</w:t>
            </w:r>
            <w:proofErr w:type="gramEnd"/>
            <w:r>
              <w:rPr>
                <w:rFonts w:ascii="Times New Roman" w:hAnsi="Times New Roman" w:hint="eastAsia"/>
                <w:b/>
                <w:bCs/>
                <w:spacing w:val="-12"/>
                <w:sz w:val="21"/>
                <w:u w:val="none"/>
              </w:rPr>
              <w:t>生学分要求</w:t>
            </w:r>
          </w:p>
        </w:tc>
        <w:tc>
          <w:tcPr>
            <w:tcW w:w="1105" w:type="dxa"/>
            <w:tcBorders>
              <w:bottom w:val="single" w:sz="8" w:space="0" w:color="auto"/>
            </w:tcBorders>
            <w:vAlign w:val="center"/>
          </w:tcPr>
          <w:p w:rsidR="00444372" w:rsidRDefault="00444372" w:rsidP="00444372">
            <w:pPr>
              <w:jc w:val="center"/>
              <w:rPr>
                <w:rFonts w:ascii="Times New Roman" w:hAnsi="Times New Roman"/>
                <w:bCs/>
                <w:sz w:val="21"/>
                <w:szCs w:val="21"/>
                <w:u w:val="none"/>
              </w:rPr>
            </w:pPr>
            <w:r>
              <w:rPr>
                <w:rFonts w:ascii="Times New Roman" w:hAnsi="Times New Roman"/>
                <w:bCs/>
                <w:sz w:val="21"/>
                <w:szCs w:val="21"/>
                <w:u w:val="none"/>
              </w:rPr>
              <w:t>11</w:t>
            </w:r>
          </w:p>
        </w:tc>
        <w:tc>
          <w:tcPr>
            <w:tcW w:w="1587" w:type="dxa"/>
            <w:tcBorders>
              <w:bottom w:val="single" w:sz="8" w:space="0" w:color="auto"/>
            </w:tcBorders>
            <w:vAlign w:val="center"/>
          </w:tcPr>
          <w:p w:rsidR="00444372" w:rsidRDefault="00444372" w:rsidP="00444372">
            <w:pPr>
              <w:jc w:val="center"/>
              <w:rPr>
                <w:rFonts w:ascii="Times New Roman" w:hAnsi="Times New Roman"/>
                <w:bCs/>
                <w:sz w:val="21"/>
                <w:szCs w:val="21"/>
                <w:u w:val="none"/>
              </w:rPr>
            </w:pPr>
            <w:r>
              <w:rPr>
                <w:rFonts w:ascii="Times New Roman" w:hAnsi="Times New Roman"/>
                <w:bCs/>
                <w:position w:val="-4"/>
                <w:sz w:val="21"/>
                <w:szCs w:val="21"/>
                <w:u w:val="none"/>
              </w:rPr>
              <w:object w:dxaOrig="192" w:dyaOrig="240" w14:anchorId="109C4C4F">
                <v:shape id="_x0000_i1034" type="#_x0000_t75" style="width:9.2pt;height:11.7pt" o:ole="">
                  <v:imagedata r:id="rId10" o:title=""/>
                </v:shape>
                <o:OLEObject Type="Embed" ProgID="Equation.3" ShapeID="_x0000_i1034" DrawAspect="Content" ObjectID="_1775659938" r:id="rId20"/>
              </w:object>
            </w:r>
            <w:r>
              <w:rPr>
                <w:rFonts w:ascii="Times New Roman" w:hAnsi="Times New Roman"/>
                <w:bCs/>
                <w:sz w:val="21"/>
                <w:szCs w:val="21"/>
                <w:u w:val="none"/>
              </w:rPr>
              <w:t>9</w:t>
            </w:r>
          </w:p>
          <w:p w:rsidR="00444372" w:rsidRDefault="00444372" w:rsidP="00444372">
            <w:pPr>
              <w:jc w:val="center"/>
              <w:rPr>
                <w:rFonts w:ascii="Times New Roman" w:hAnsi="Times New Roman"/>
                <w:bCs/>
                <w:sz w:val="21"/>
                <w:szCs w:val="21"/>
                <w:u w:val="none"/>
              </w:rPr>
            </w:pPr>
            <w:r>
              <w:rPr>
                <w:rFonts w:ascii="Times New Roman" w:hAnsi="Times New Roman"/>
                <w:bCs/>
                <w:sz w:val="15"/>
                <w:szCs w:val="21"/>
                <w:u w:val="none"/>
              </w:rPr>
              <w:t>（其中</w:t>
            </w:r>
            <w:r>
              <w:rPr>
                <w:rFonts w:ascii="Times New Roman" w:hAnsi="Times New Roman"/>
                <w:bCs/>
                <w:sz w:val="15"/>
                <w:szCs w:val="21"/>
                <w:u w:val="none"/>
              </w:rPr>
              <w:t>8B</w:t>
            </w:r>
            <w:r>
              <w:rPr>
                <w:rFonts w:ascii="Times New Roman" w:hAnsi="Times New Roman"/>
                <w:bCs/>
                <w:sz w:val="15"/>
                <w:szCs w:val="21"/>
                <w:u w:val="none"/>
              </w:rPr>
              <w:t>类</w:t>
            </w:r>
            <w:r>
              <w:rPr>
                <w:rFonts w:ascii="Times New Roman" w:hAnsi="Times New Roman"/>
                <w:bCs/>
                <w:position w:val="-4"/>
                <w:sz w:val="15"/>
                <w:szCs w:val="21"/>
                <w:u w:val="none"/>
              </w:rPr>
              <w:object w:dxaOrig="192" w:dyaOrig="240" w14:anchorId="57283EC0">
                <v:shape id="_x0000_i1035" type="#_x0000_t75" style="width:9.2pt;height:11.7pt" o:ole="">
                  <v:imagedata r:id="rId10" o:title=""/>
                </v:shape>
                <o:OLEObject Type="Embed" ProgID="Equation.3" ShapeID="_x0000_i1035" DrawAspect="Content" ObjectID="_1775659939" r:id="rId21"/>
              </w:object>
            </w:r>
            <w:r>
              <w:rPr>
                <w:rFonts w:ascii="Times New Roman" w:hAnsi="Times New Roman"/>
                <w:sz w:val="15"/>
                <w:szCs w:val="21"/>
                <w:u w:val="none"/>
              </w:rPr>
              <w:t>3</w:t>
            </w:r>
            <w:r>
              <w:rPr>
                <w:rFonts w:ascii="Times New Roman" w:hAnsi="Times New Roman"/>
                <w:bCs/>
                <w:sz w:val="15"/>
                <w:szCs w:val="21"/>
                <w:u w:val="none"/>
              </w:rPr>
              <w:t>）</w:t>
            </w:r>
          </w:p>
        </w:tc>
        <w:tc>
          <w:tcPr>
            <w:tcW w:w="1341" w:type="dxa"/>
            <w:tcBorders>
              <w:bottom w:val="single" w:sz="8" w:space="0" w:color="auto"/>
            </w:tcBorders>
            <w:vAlign w:val="center"/>
          </w:tcPr>
          <w:p w:rsidR="00444372" w:rsidRDefault="00444372" w:rsidP="00444372">
            <w:pPr>
              <w:jc w:val="center"/>
              <w:rPr>
                <w:rFonts w:ascii="Times New Roman" w:hAnsi="Times New Roman"/>
                <w:bCs/>
                <w:sz w:val="21"/>
                <w:szCs w:val="21"/>
                <w:u w:val="none"/>
              </w:rPr>
            </w:pPr>
            <w:r>
              <w:rPr>
                <w:rFonts w:ascii="Times New Roman" w:hAnsi="Times New Roman" w:hint="eastAsia"/>
                <w:sz w:val="21"/>
                <w:szCs w:val="21"/>
                <w:u w:val="none"/>
              </w:rPr>
              <w:t>--</w:t>
            </w:r>
          </w:p>
        </w:tc>
        <w:tc>
          <w:tcPr>
            <w:tcW w:w="1531" w:type="dxa"/>
            <w:tcBorders>
              <w:bottom w:val="single" w:sz="8" w:space="0" w:color="auto"/>
            </w:tcBorders>
            <w:vAlign w:val="center"/>
          </w:tcPr>
          <w:p w:rsidR="00444372" w:rsidRDefault="00444372" w:rsidP="00444372">
            <w:pPr>
              <w:spacing w:line="180" w:lineRule="exact"/>
              <w:jc w:val="center"/>
              <w:rPr>
                <w:rFonts w:ascii="Times New Roman" w:hAnsi="Times New Roman"/>
                <w:bCs/>
                <w:sz w:val="21"/>
                <w:szCs w:val="21"/>
                <w:u w:val="none"/>
              </w:rPr>
            </w:pPr>
            <w:r>
              <w:rPr>
                <w:rFonts w:ascii="Times New Roman" w:hAnsi="Times New Roman" w:hint="eastAsia"/>
                <w:sz w:val="21"/>
                <w:szCs w:val="21"/>
                <w:u w:val="none"/>
              </w:rPr>
              <w:t>--</w:t>
            </w:r>
          </w:p>
        </w:tc>
        <w:tc>
          <w:tcPr>
            <w:tcW w:w="1121" w:type="dxa"/>
            <w:tcBorders>
              <w:bottom w:val="single" w:sz="8" w:space="0" w:color="auto"/>
            </w:tcBorders>
            <w:vAlign w:val="center"/>
          </w:tcPr>
          <w:p w:rsidR="00444372" w:rsidRDefault="00444372" w:rsidP="00444372">
            <w:pPr>
              <w:jc w:val="center"/>
              <w:rPr>
                <w:rFonts w:ascii="Times New Roman" w:hAnsi="Times New Roman"/>
                <w:bCs/>
                <w:sz w:val="21"/>
                <w:szCs w:val="21"/>
                <w:u w:val="none"/>
              </w:rPr>
            </w:pPr>
            <w:r>
              <w:rPr>
                <w:rFonts w:ascii="Times New Roman" w:hAnsi="Times New Roman"/>
                <w:bCs/>
                <w:sz w:val="21"/>
                <w:szCs w:val="21"/>
                <w:u w:val="none"/>
              </w:rPr>
              <w:t>4</w:t>
            </w:r>
          </w:p>
        </w:tc>
        <w:tc>
          <w:tcPr>
            <w:tcW w:w="1531" w:type="dxa"/>
            <w:tcBorders>
              <w:bottom w:val="single" w:sz="8" w:space="0" w:color="auto"/>
            </w:tcBorders>
            <w:vAlign w:val="center"/>
          </w:tcPr>
          <w:p w:rsidR="00444372" w:rsidRDefault="00444372" w:rsidP="00444372">
            <w:pPr>
              <w:jc w:val="center"/>
              <w:rPr>
                <w:rFonts w:ascii="Times New Roman" w:hAnsi="Times New Roman"/>
                <w:bCs/>
                <w:sz w:val="21"/>
                <w:szCs w:val="21"/>
                <w:u w:val="none"/>
              </w:rPr>
            </w:pPr>
            <w:r>
              <w:rPr>
                <w:rFonts w:ascii="Times New Roman" w:hAnsi="Times New Roman" w:hint="eastAsia"/>
                <w:sz w:val="21"/>
                <w:szCs w:val="21"/>
                <w:u w:val="none"/>
              </w:rPr>
              <w:t>24</w:t>
            </w:r>
            <w:r>
              <w:rPr>
                <w:rFonts w:ascii="Times New Roman" w:hAnsi="Times New Roman"/>
                <w:sz w:val="21"/>
                <w:szCs w:val="21"/>
                <w:u w:val="none"/>
              </w:rPr>
              <w:t>~</w:t>
            </w:r>
            <w:r>
              <w:rPr>
                <w:rFonts w:ascii="Times New Roman" w:hAnsi="Times New Roman" w:hint="eastAsia"/>
                <w:sz w:val="21"/>
                <w:szCs w:val="21"/>
                <w:u w:val="none"/>
              </w:rPr>
              <w:t>**</w:t>
            </w:r>
          </w:p>
        </w:tc>
      </w:tr>
    </w:tbl>
    <w:p w:rsidR="00444372" w:rsidRDefault="00444372">
      <w:pPr>
        <w:rPr>
          <w:rFonts w:ascii="宋体" w:hAnsi="宋体"/>
          <w:b/>
          <w:color w:val="auto"/>
          <w:sz w:val="18"/>
          <w:szCs w:val="18"/>
          <w:u w:val="none"/>
        </w:rPr>
      </w:pPr>
    </w:p>
    <w:p w:rsidR="00444372" w:rsidRPr="00CA79C3" w:rsidRDefault="00F603B3">
      <w:pPr>
        <w:rPr>
          <w:rFonts w:ascii="宋体" w:hAnsi="宋体"/>
          <w:b/>
          <w:color w:val="auto"/>
          <w:sz w:val="21"/>
          <w:szCs w:val="21"/>
          <w:u w:val="none"/>
        </w:rPr>
      </w:pPr>
      <w:r w:rsidRPr="00F603B3">
        <w:rPr>
          <w:rFonts w:ascii="宋体" w:hAnsi="宋体" w:hint="eastAsia"/>
          <w:b/>
          <w:color w:val="auto"/>
          <w:sz w:val="21"/>
          <w:szCs w:val="21"/>
          <w:u w:val="none"/>
        </w:rPr>
        <w:t>其他</w:t>
      </w:r>
      <w:r w:rsidR="00AF5277">
        <w:rPr>
          <w:rFonts w:ascii="宋体" w:hAnsi="宋体" w:hint="eastAsia"/>
          <w:b/>
          <w:color w:val="auto"/>
          <w:sz w:val="21"/>
          <w:szCs w:val="21"/>
          <w:u w:val="none"/>
        </w:rPr>
        <w:t>相关</w:t>
      </w:r>
      <w:r w:rsidRPr="00F603B3">
        <w:rPr>
          <w:rFonts w:ascii="宋体" w:hAnsi="宋体" w:hint="eastAsia"/>
          <w:b/>
          <w:color w:val="auto"/>
          <w:sz w:val="21"/>
          <w:szCs w:val="21"/>
          <w:u w:val="none"/>
        </w:rPr>
        <w:t>学分要求</w:t>
      </w:r>
      <w:r w:rsidR="00CA79C3">
        <w:rPr>
          <w:rFonts w:ascii="宋体" w:hAnsi="宋体" w:hint="eastAsia"/>
          <w:b/>
          <w:color w:val="auto"/>
          <w:sz w:val="21"/>
          <w:szCs w:val="21"/>
          <w:u w:val="none"/>
        </w:rPr>
        <w:t xml:space="preserve">   </w:t>
      </w:r>
      <w:r w:rsidR="00CA79C3" w:rsidRPr="00CA79C3">
        <w:rPr>
          <w:rFonts w:ascii="Times New Roman" w:hAnsi="Times New Roman" w:hint="eastAsia"/>
          <w:bCs/>
          <w:color w:val="0000FF"/>
          <w:sz w:val="15"/>
          <w:szCs w:val="15"/>
          <w:u w:val="none"/>
        </w:rPr>
        <w:t>上限学分不填，默认为不设上限，填表时，</w:t>
      </w:r>
      <w:proofErr w:type="gramStart"/>
      <w:r w:rsidR="00CA79C3" w:rsidRPr="00CA79C3">
        <w:rPr>
          <w:rFonts w:ascii="Times New Roman" w:hAnsi="Times New Roman" w:hint="eastAsia"/>
          <w:bCs/>
          <w:color w:val="0000FF"/>
          <w:sz w:val="15"/>
          <w:szCs w:val="15"/>
          <w:u w:val="none"/>
        </w:rPr>
        <w:t>此说明</w:t>
      </w:r>
      <w:proofErr w:type="gramEnd"/>
      <w:r w:rsidR="00CA79C3" w:rsidRPr="00CA79C3">
        <w:rPr>
          <w:rFonts w:ascii="Times New Roman" w:hAnsi="Times New Roman" w:hint="eastAsia"/>
          <w:bCs/>
          <w:color w:val="0000FF"/>
          <w:sz w:val="15"/>
          <w:szCs w:val="15"/>
          <w:u w:val="none"/>
        </w:rPr>
        <w:t>请删除</w:t>
      </w:r>
    </w:p>
    <w:tbl>
      <w:tblPr>
        <w:tblW w:w="980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1528"/>
        <w:gridCol w:w="846"/>
        <w:gridCol w:w="1680"/>
        <w:gridCol w:w="1522"/>
        <w:gridCol w:w="1526"/>
        <w:gridCol w:w="1348"/>
        <w:gridCol w:w="1357"/>
      </w:tblGrid>
      <w:tr w:rsidR="00444372" w:rsidTr="00CA79C3">
        <w:trPr>
          <w:cantSplit/>
          <w:trHeight w:hRule="exact" w:val="624"/>
          <w:tblHeader/>
          <w:jc w:val="center"/>
        </w:trPr>
        <w:tc>
          <w:tcPr>
            <w:tcW w:w="1528" w:type="dxa"/>
            <w:vAlign w:val="center"/>
          </w:tcPr>
          <w:p w:rsidR="00444372" w:rsidRDefault="00444372" w:rsidP="00444372">
            <w:pPr>
              <w:jc w:val="center"/>
              <w:rPr>
                <w:rFonts w:ascii="Times New Roman" w:hAnsi="Times New Roman"/>
                <w:b/>
                <w:sz w:val="21"/>
                <w:u w:val="none"/>
              </w:rPr>
            </w:pPr>
            <w:r>
              <w:rPr>
                <w:rFonts w:ascii="Times New Roman" w:hAnsi="Times New Roman" w:hint="eastAsia"/>
                <w:b/>
                <w:sz w:val="21"/>
                <w:u w:val="none"/>
              </w:rPr>
              <w:t>学院</w:t>
            </w:r>
          </w:p>
        </w:tc>
        <w:tc>
          <w:tcPr>
            <w:tcW w:w="846" w:type="dxa"/>
            <w:vAlign w:val="center"/>
          </w:tcPr>
          <w:p w:rsidR="00AF5277" w:rsidRDefault="00444372" w:rsidP="00444372">
            <w:pPr>
              <w:jc w:val="center"/>
              <w:rPr>
                <w:rFonts w:ascii="Times New Roman" w:hAnsi="Times New Roman"/>
                <w:b/>
                <w:sz w:val="21"/>
                <w:u w:val="none"/>
              </w:rPr>
            </w:pPr>
            <w:r>
              <w:rPr>
                <w:rFonts w:ascii="Times New Roman" w:hAnsi="Times New Roman" w:hint="eastAsia"/>
                <w:b/>
                <w:sz w:val="21"/>
                <w:u w:val="none"/>
              </w:rPr>
              <w:t>学科</w:t>
            </w:r>
          </w:p>
          <w:p w:rsidR="00444372" w:rsidRDefault="00444372" w:rsidP="00444372">
            <w:pPr>
              <w:jc w:val="center"/>
              <w:rPr>
                <w:rFonts w:ascii="Times New Roman" w:hAnsi="Times New Roman"/>
                <w:b/>
                <w:sz w:val="21"/>
                <w:u w:val="none"/>
              </w:rPr>
            </w:pPr>
            <w:r>
              <w:rPr>
                <w:rFonts w:ascii="Times New Roman" w:hAnsi="Times New Roman" w:hint="eastAsia"/>
                <w:b/>
                <w:sz w:val="21"/>
                <w:u w:val="none"/>
              </w:rPr>
              <w:t>代码</w:t>
            </w:r>
          </w:p>
        </w:tc>
        <w:tc>
          <w:tcPr>
            <w:tcW w:w="1680" w:type="dxa"/>
            <w:vAlign w:val="center"/>
          </w:tcPr>
          <w:p w:rsidR="00444372" w:rsidRDefault="00444372" w:rsidP="00444372">
            <w:pPr>
              <w:jc w:val="center"/>
              <w:rPr>
                <w:rFonts w:ascii="Times New Roman" w:hAnsi="Times New Roman"/>
                <w:b/>
                <w:sz w:val="21"/>
                <w:u w:val="none"/>
              </w:rPr>
            </w:pPr>
            <w:r>
              <w:rPr>
                <w:rFonts w:ascii="Times New Roman" w:hAnsi="Times New Roman" w:hint="eastAsia"/>
                <w:b/>
                <w:sz w:val="21"/>
                <w:u w:val="none"/>
              </w:rPr>
              <w:t>学科名称</w:t>
            </w:r>
          </w:p>
        </w:tc>
        <w:tc>
          <w:tcPr>
            <w:tcW w:w="1522" w:type="dxa"/>
            <w:vAlign w:val="center"/>
          </w:tcPr>
          <w:p w:rsidR="00444372" w:rsidRDefault="00444372" w:rsidP="00444372">
            <w:pPr>
              <w:jc w:val="center"/>
              <w:rPr>
                <w:rFonts w:ascii="Times New Roman" w:hAnsi="Times New Roman"/>
                <w:b/>
                <w:sz w:val="21"/>
                <w:u w:val="none"/>
              </w:rPr>
            </w:pPr>
            <w:r>
              <w:rPr>
                <w:rFonts w:ascii="Times New Roman" w:hAnsi="Times New Roman" w:hint="eastAsia"/>
                <w:b/>
                <w:spacing w:val="-12"/>
                <w:sz w:val="21"/>
                <w:u w:val="none"/>
              </w:rPr>
              <w:t>研究生类别</w:t>
            </w:r>
          </w:p>
        </w:tc>
        <w:tc>
          <w:tcPr>
            <w:tcW w:w="1526" w:type="dxa"/>
            <w:vAlign w:val="center"/>
          </w:tcPr>
          <w:p w:rsidR="00AF5277" w:rsidRDefault="00444372" w:rsidP="00444372">
            <w:pPr>
              <w:jc w:val="center"/>
              <w:rPr>
                <w:rFonts w:ascii="Times New Roman" w:hAnsi="Times New Roman"/>
                <w:b/>
                <w:bCs/>
                <w:sz w:val="21"/>
                <w:szCs w:val="21"/>
                <w:u w:val="none"/>
              </w:rPr>
            </w:pPr>
            <w:r>
              <w:rPr>
                <w:rFonts w:ascii="Times New Roman" w:hAnsi="Times New Roman" w:hint="eastAsia"/>
                <w:b/>
                <w:bCs/>
                <w:sz w:val="21"/>
                <w:szCs w:val="21"/>
                <w:u w:val="none"/>
              </w:rPr>
              <w:t>要求修读</w:t>
            </w:r>
          </w:p>
          <w:p w:rsidR="00444372" w:rsidRDefault="00444372" w:rsidP="00444372">
            <w:pPr>
              <w:jc w:val="center"/>
              <w:rPr>
                <w:rFonts w:ascii="Times New Roman" w:hAnsi="Times New Roman"/>
                <w:b/>
                <w:spacing w:val="-10"/>
                <w:sz w:val="15"/>
                <w:szCs w:val="15"/>
                <w:u w:val="none"/>
              </w:rPr>
            </w:pPr>
            <w:r>
              <w:rPr>
                <w:rFonts w:ascii="Times New Roman" w:hAnsi="Times New Roman" w:hint="eastAsia"/>
                <w:b/>
                <w:bCs/>
                <w:sz w:val="21"/>
                <w:szCs w:val="21"/>
                <w:u w:val="none"/>
              </w:rPr>
              <w:t>课程类别</w:t>
            </w:r>
          </w:p>
        </w:tc>
        <w:tc>
          <w:tcPr>
            <w:tcW w:w="1348" w:type="dxa"/>
            <w:vAlign w:val="center"/>
          </w:tcPr>
          <w:p w:rsidR="00444372" w:rsidRDefault="00444372" w:rsidP="00444372">
            <w:pPr>
              <w:jc w:val="center"/>
              <w:rPr>
                <w:rFonts w:ascii="Times New Roman" w:hAnsi="Times New Roman"/>
                <w:b/>
                <w:bCs/>
                <w:sz w:val="21"/>
                <w:szCs w:val="21"/>
                <w:u w:val="none"/>
              </w:rPr>
            </w:pPr>
            <w:r>
              <w:rPr>
                <w:rFonts w:ascii="Times New Roman" w:hAnsi="Times New Roman" w:hint="eastAsia"/>
                <w:b/>
                <w:bCs/>
                <w:sz w:val="21"/>
                <w:szCs w:val="21"/>
                <w:u w:val="none"/>
              </w:rPr>
              <w:t>要求修读课程类型标识</w:t>
            </w:r>
          </w:p>
        </w:tc>
        <w:tc>
          <w:tcPr>
            <w:tcW w:w="1357" w:type="dxa"/>
            <w:vAlign w:val="center"/>
          </w:tcPr>
          <w:p w:rsidR="00444372" w:rsidRPr="00F603B3" w:rsidRDefault="00444372" w:rsidP="00444372">
            <w:pPr>
              <w:jc w:val="center"/>
              <w:rPr>
                <w:rFonts w:ascii="Times New Roman" w:hAnsi="Times New Roman"/>
                <w:b/>
                <w:spacing w:val="-16"/>
                <w:sz w:val="21"/>
                <w:u w:val="none"/>
              </w:rPr>
            </w:pPr>
            <w:r w:rsidRPr="00F603B3">
              <w:rPr>
                <w:rFonts w:ascii="Times New Roman" w:hAnsi="Times New Roman" w:hint="eastAsia"/>
                <w:b/>
                <w:bCs/>
                <w:spacing w:val="-16"/>
                <w:sz w:val="21"/>
                <w:szCs w:val="21"/>
                <w:u w:val="none"/>
              </w:rPr>
              <w:t>要求修读学分</w:t>
            </w:r>
          </w:p>
          <w:p w:rsidR="00444372" w:rsidRPr="00AF5277" w:rsidRDefault="00444372" w:rsidP="00CA79C3">
            <w:pPr>
              <w:jc w:val="center"/>
              <w:rPr>
                <w:rFonts w:ascii="Times New Roman" w:hAnsi="Times New Roman"/>
                <w:b/>
                <w:spacing w:val="-12"/>
                <w:sz w:val="15"/>
                <w:szCs w:val="15"/>
                <w:u w:val="none"/>
              </w:rPr>
            </w:pPr>
            <w:r w:rsidRPr="00F603B3">
              <w:rPr>
                <w:rFonts w:ascii="Times New Roman" w:hAnsi="Times New Roman"/>
                <w:b/>
                <w:spacing w:val="-16"/>
                <w:sz w:val="15"/>
                <w:szCs w:val="15"/>
                <w:u w:val="none"/>
              </w:rPr>
              <w:t>（</w:t>
            </w:r>
            <w:r w:rsidRPr="00AF5277">
              <w:rPr>
                <w:rFonts w:ascii="Times New Roman" w:hAnsi="Times New Roman"/>
                <w:b/>
                <w:spacing w:val="-20"/>
                <w:sz w:val="15"/>
                <w:szCs w:val="15"/>
                <w:u w:val="none"/>
              </w:rPr>
              <w:t>下限学分</w:t>
            </w:r>
            <w:r w:rsidRPr="00AF5277">
              <w:rPr>
                <w:rFonts w:ascii="Times New Roman" w:hAnsi="Times New Roman"/>
                <w:b/>
                <w:spacing w:val="-20"/>
                <w:sz w:val="15"/>
                <w:szCs w:val="15"/>
                <w:u w:val="none"/>
              </w:rPr>
              <w:t>~</w:t>
            </w:r>
            <w:r w:rsidRPr="00AF5277">
              <w:rPr>
                <w:rFonts w:ascii="Times New Roman" w:hAnsi="Times New Roman"/>
                <w:b/>
                <w:spacing w:val="-20"/>
                <w:sz w:val="15"/>
                <w:szCs w:val="15"/>
                <w:u w:val="none"/>
              </w:rPr>
              <w:t>上限学分）</w:t>
            </w:r>
          </w:p>
        </w:tc>
      </w:tr>
      <w:tr w:rsidR="00444372" w:rsidRPr="00AF5277" w:rsidTr="00AF5277">
        <w:trPr>
          <w:cantSplit/>
          <w:trHeight w:val="567"/>
          <w:jc w:val="center"/>
        </w:trPr>
        <w:tc>
          <w:tcPr>
            <w:tcW w:w="1528" w:type="dxa"/>
            <w:vAlign w:val="center"/>
          </w:tcPr>
          <w:p w:rsidR="00444372" w:rsidRPr="00AF5277" w:rsidRDefault="00444372" w:rsidP="00444372">
            <w:pPr>
              <w:jc w:val="center"/>
              <w:rPr>
                <w:rFonts w:ascii="Times New Roman" w:hAnsi="Times New Roman"/>
                <w:bCs/>
                <w:spacing w:val="-12"/>
                <w:sz w:val="18"/>
                <w:szCs w:val="18"/>
                <w:u w:val="none"/>
              </w:rPr>
            </w:pPr>
            <w:r w:rsidRPr="00AF5277">
              <w:rPr>
                <w:rFonts w:ascii="Times New Roman" w:hAnsi="Times New Roman" w:hint="eastAsia"/>
                <w:bCs/>
                <w:spacing w:val="-12"/>
                <w:sz w:val="18"/>
                <w:szCs w:val="18"/>
                <w:u w:val="none"/>
              </w:rPr>
              <w:t>航空学院</w:t>
            </w:r>
          </w:p>
          <w:p w:rsidR="00444372" w:rsidRPr="00AF5277" w:rsidRDefault="00444372" w:rsidP="00444372">
            <w:pPr>
              <w:jc w:val="center"/>
              <w:rPr>
                <w:rFonts w:ascii="Times New Roman" w:hAnsi="Times New Roman"/>
                <w:bCs/>
                <w:spacing w:val="-12"/>
                <w:sz w:val="18"/>
                <w:szCs w:val="18"/>
                <w:u w:val="none"/>
              </w:rPr>
            </w:pPr>
            <w:r w:rsidRPr="00AF5277">
              <w:rPr>
                <w:rFonts w:ascii="Times New Roman" w:hAnsi="Times New Roman" w:hint="eastAsia"/>
                <w:bCs/>
                <w:spacing w:val="-12"/>
                <w:sz w:val="18"/>
                <w:szCs w:val="18"/>
                <w:u w:val="none"/>
              </w:rPr>
              <w:t>***</w:t>
            </w:r>
            <w:r w:rsidR="00F603B3" w:rsidRPr="00AF5277">
              <w:rPr>
                <w:rFonts w:ascii="Times New Roman" w:hAnsi="Times New Roman" w:hint="eastAsia"/>
                <w:bCs/>
                <w:spacing w:val="-12"/>
                <w:sz w:val="18"/>
                <w:szCs w:val="18"/>
                <w:u w:val="none"/>
              </w:rPr>
              <w:t>***</w:t>
            </w:r>
            <w:r w:rsidRPr="00AF5277">
              <w:rPr>
                <w:rFonts w:ascii="Times New Roman" w:hAnsi="Times New Roman" w:hint="eastAsia"/>
                <w:bCs/>
                <w:spacing w:val="-12"/>
                <w:sz w:val="18"/>
                <w:szCs w:val="18"/>
                <w:u w:val="none"/>
              </w:rPr>
              <w:t>学院</w:t>
            </w:r>
          </w:p>
        </w:tc>
        <w:tc>
          <w:tcPr>
            <w:tcW w:w="846" w:type="dxa"/>
            <w:vAlign w:val="center"/>
          </w:tcPr>
          <w:p w:rsidR="00444372" w:rsidRPr="00AF5277" w:rsidRDefault="00444372" w:rsidP="00444372">
            <w:pPr>
              <w:jc w:val="center"/>
              <w:rPr>
                <w:rFonts w:ascii="Times New Roman" w:hAnsi="Times New Roman"/>
                <w:bCs/>
                <w:sz w:val="21"/>
                <w:szCs w:val="21"/>
                <w:u w:val="none"/>
              </w:rPr>
            </w:pPr>
            <w:r w:rsidRPr="00AF5277">
              <w:rPr>
                <w:rFonts w:ascii="Times New Roman" w:hAnsi="Times New Roman" w:hint="eastAsia"/>
                <w:bCs/>
                <w:sz w:val="21"/>
                <w:szCs w:val="21"/>
                <w:u w:val="none"/>
              </w:rPr>
              <w:t>080100</w:t>
            </w:r>
          </w:p>
        </w:tc>
        <w:tc>
          <w:tcPr>
            <w:tcW w:w="1680" w:type="dxa"/>
            <w:vAlign w:val="center"/>
          </w:tcPr>
          <w:p w:rsidR="00444372" w:rsidRPr="00AF5277" w:rsidRDefault="00444372" w:rsidP="00444372">
            <w:pPr>
              <w:jc w:val="center"/>
              <w:rPr>
                <w:rFonts w:ascii="Times New Roman" w:hAnsi="Times New Roman"/>
                <w:bCs/>
                <w:sz w:val="18"/>
                <w:szCs w:val="18"/>
                <w:u w:val="none"/>
              </w:rPr>
            </w:pPr>
            <w:r w:rsidRPr="00AF5277">
              <w:rPr>
                <w:rFonts w:ascii="Times New Roman" w:hAnsi="Times New Roman" w:hint="eastAsia"/>
                <w:bCs/>
                <w:sz w:val="18"/>
                <w:szCs w:val="18"/>
                <w:u w:val="none"/>
              </w:rPr>
              <w:t>力学</w:t>
            </w:r>
          </w:p>
        </w:tc>
        <w:tc>
          <w:tcPr>
            <w:tcW w:w="1522" w:type="dxa"/>
            <w:vAlign w:val="center"/>
          </w:tcPr>
          <w:p w:rsidR="00444372" w:rsidRPr="00AF5277" w:rsidRDefault="00444372" w:rsidP="00444372">
            <w:pPr>
              <w:jc w:val="center"/>
              <w:rPr>
                <w:rFonts w:ascii="Times New Roman" w:hAnsi="Times New Roman"/>
                <w:bCs/>
                <w:sz w:val="18"/>
                <w:szCs w:val="18"/>
                <w:u w:val="none"/>
              </w:rPr>
            </w:pPr>
            <w:r w:rsidRPr="00AF5277">
              <w:rPr>
                <w:rFonts w:ascii="Times New Roman" w:hAnsi="Times New Roman" w:hint="eastAsia"/>
                <w:bCs/>
                <w:sz w:val="18"/>
                <w:szCs w:val="18"/>
                <w:u w:val="none"/>
              </w:rPr>
              <w:t>硕士生、</w:t>
            </w:r>
            <w:proofErr w:type="gramStart"/>
            <w:r w:rsidRPr="00AF5277">
              <w:rPr>
                <w:rFonts w:ascii="Times New Roman" w:hAnsi="Times New Roman" w:hint="eastAsia"/>
                <w:bCs/>
                <w:sz w:val="18"/>
                <w:szCs w:val="18"/>
                <w:u w:val="none"/>
              </w:rPr>
              <w:t>直博生</w:t>
            </w:r>
            <w:proofErr w:type="gramEnd"/>
          </w:p>
        </w:tc>
        <w:tc>
          <w:tcPr>
            <w:tcW w:w="1526" w:type="dxa"/>
            <w:vAlign w:val="center"/>
          </w:tcPr>
          <w:p w:rsidR="00444372" w:rsidRPr="00AF5277" w:rsidRDefault="00444372" w:rsidP="00AF5277">
            <w:pPr>
              <w:spacing w:line="200" w:lineRule="exact"/>
              <w:jc w:val="center"/>
              <w:rPr>
                <w:rFonts w:ascii="Times New Roman" w:hAnsi="Times New Roman"/>
                <w:bCs/>
                <w:sz w:val="18"/>
                <w:szCs w:val="18"/>
                <w:u w:val="none"/>
              </w:rPr>
            </w:pPr>
            <w:r w:rsidRPr="00AF5277">
              <w:rPr>
                <w:rFonts w:ascii="Times New Roman" w:hAnsi="Times New Roman" w:hint="eastAsia"/>
                <w:bCs/>
                <w:position w:val="-4"/>
                <w:sz w:val="18"/>
                <w:szCs w:val="18"/>
                <w:u w:val="none"/>
              </w:rPr>
              <w:t>研究生国际化课程</w:t>
            </w:r>
          </w:p>
        </w:tc>
        <w:tc>
          <w:tcPr>
            <w:tcW w:w="1348" w:type="dxa"/>
            <w:vAlign w:val="center"/>
          </w:tcPr>
          <w:p w:rsidR="00444372" w:rsidRPr="00AF5277" w:rsidRDefault="00444372" w:rsidP="00444372">
            <w:pPr>
              <w:jc w:val="center"/>
              <w:rPr>
                <w:rFonts w:ascii="Times New Roman" w:hAnsi="Times New Roman"/>
                <w:bCs/>
                <w:sz w:val="18"/>
                <w:szCs w:val="18"/>
                <w:u w:val="none"/>
              </w:rPr>
            </w:pPr>
            <w:r w:rsidRPr="00AF5277">
              <w:rPr>
                <w:rFonts w:ascii="Times New Roman" w:hAnsi="Times New Roman" w:hint="eastAsia"/>
                <w:bCs/>
                <w:sz w:val="18"/>
                <w:szCs w:val="18"/>
                <w:u w:val="none"/>
              </w:rPr>
              <w:t>L</w:t>
            </w:r>
            <w:r w:rsidRPr="00AF5277">
              <w:rPr>
                <w:rFonts w:ascii="Times New Roman" w:hAnsi="Times New Roman" w:hint="eastAsia"/>
                <w:bCs/>
                <w:sz w:val="18"/>
                <w:szCs w:val="18"/>
                <w:u w:val="none"/>
              </w:rPr>
              <w:t>型、</w:t>
            </w:r>
            <w:r w:rsidRPr="00AF5277">
              <w:rPr>
                <w:rFonts w:ascii="Times New Roman" w:hAnsi="Times New Roman" w:hint="eastAsia"/>
                <w:bCs/>
                <w:sz w:val="18"/>
                <w:szCs w:val="18"/>
                <w:u w:val="none"/>
              </w:rPr>
              <w:t>G</w:t>
            </w:r>
            <w:r w:rsidRPr="00AF5277">
              <w:rPr>
                <w:rFonts w:ascii="Times New Roman" w:hAnsi="Times New Roman" w:hint="eastAsia"/>
                <w:bCs/>
                <w:sz w:val="18"/>
                <w:szCs w:val="18"/>
                <w:u w:val="none"/>
              </w:rPr>
              <w:t>型</w:t>
            </w:r>
          </w:p>
        </w:tc>
        <w:tc>
          <w:tcPr>
            <w:tcW w:w="1357" w:type="dxa"/>
            <w:vAlign w:val="center"/>
          </w:tcPr>
          <w:p w:rsidR="00AF5277" w:rsidRPr="00AF5277" w:rsidRDefault="00444372" w:rsidP="00AF5277">
            <w:pPr>
              <w:jc w:val="center"/>
              <w:rPr>
                <w:rFonts w:ascii="Times New Roman" w:hAnsi="Times New Roman"/>
                <w:bCs/>
                <w:sz w:val="21"/>
                <w:szCs w:val="21"/>
                <w:u w:val="none"/>
              </w:rPr>
            </w:pPr>
            <w:r w:rsidRPr="00AF5277">
              <w:rPr>
                <w:rFonts w:ascii="Times New Roman" w:hAnsi="Times New Roman" w:hint="eastAsia"/>
                <w:bCs/>
                <w:sz w:val="21"/>
                <w:szCs w:val="21"/>
                <w:u w:val="none"/>
              </w:rPr>
              <w:t>3</w:t>
            </w:r>
            <w:r w:rsidRPr="00AF5277">
              <w:rPr>
                <w:rFonts w:ascii="Times New Roman" w:hAnsi="Times New Roman"/>
                <w:sz w:val="21"/>
                <w:szCs w:val="21"/>
                <w:u w:val="none"/>
              </w:rPr>
              <w:t>~</w:t>
            </w:r>
            <w:r w:rsidR="00AF5277" w:rsidRPr="00AF5277">
              <w:rPr>
                <w:rFonts w:ascii="Times New Roman" w:hAnsi="Times New Roman" w:hint="eastAsia"/>
                <w:sz w:val="21"/>
                <w:szCs w:val="21"/>
                <w:u w:val="none"/>
              </w:rPr>
              <w:t xml:space="preserve">  </w:t>
            </w:r>
          </w:p>
        </w:tc>
      </w:tr>
      <w:tr w:rsidR="00444372" w:rsidRPr="00AF5277" w:rsidTr="00AF5277">
        <w:trPr>
          <w:cantSplit/>
          <w:trHeight w:val="562"/>
          <w:jc w:val="center"/>
        </w:trPr>
        <w:tc>
          <w:tcPr>
            <w:tcW w:w="1528" w:type="dxa"/>
            <w:vAlign w:val="center"/>
          </w:tcPr>
          <w:p w:rsidR="00444372" w:rsidRPr="00AF5277" w:rsidRDefault="00444372" w:rsidP="00444372">
            <w:pPr>
              <w:jc w:val="center"/>
              <w:rPr>
                <w:rFonts w:ascii="Times New Roman" w:hAnsi="Times New Roman"/>
                <w:bCs/>
                <w:spacing w:val="-12"/>
                <w:sz w:val="18"/>
                <w:szCs w:val="18"/>
                <w:u w:val="none"/>
              </w:rPr>
            </w:pPr>
            <w:r w:rsidRPr="00AF5277">
              <w:rPr>
                <w:rFonts w:ascii="Times New Roman" w:hAnsi="Times New Roman" w:hint="eastAsia"/>
                <w:bCs/>
                <w:spacing w:val="-12"/>
                <w:sz w:val="18"/>
                <w:szCs w:val="18"/>
                <w:u w:val="none"/>
              </w:rPr>
              <w:t>航空学院</w:t>
            </w:r>
          </w:p>
          <w:p w:rsidR="00444372" w:rsidRPr="00AF5277" w:rsidRDefault="00444372" w:rsidP="00444372">
            <w:pPr>
              <w:jc w:val="center"/>
              <w:rPr>
                <w:rFonts w:ascii="Times New Roman" w:hAnsi="Times New Roman"/>
                <w:bCs/>
                <w:spacing w:val="-12"/>
                <w:sz w:val="18"/>
                <w:szCs w:val="18"/>
                <w:u w:val="none"/>
              </w:rPr>
            </w:pPr>
            <w:r w:rsidRPr="00AF5277">
              <w:rPr>
                <w:rFonts w:ascii="Times New Roman" w:hAnsi="Times New Roman" w:hint="eastAsia"/>
                <w:bCs/>
                <w:spacing w:val="-12"/>
                <w:sz w:val="18"/>
                <w:szCs w:val="18"/>
                <w:u w:val="none"/>
              </w:rPr>
              <w:t>***</w:t>
            </w:r>
            <w:r w:rsidR="00F603B3" w:rsidRPr="00AF5277">
              <w:rPr>
                <w:rFonts w:ascii="Times New Roman" w:hAnsi="Times New Roman" w:hint="eastAsia"/>
                <w:bCs/>
                <w:spacing w:val="-12"/>
                <w:sz w:val="18"/>
                <w:szCs w:val="18"/>
                <w:u w:val="none"/>
              </w:rPr>
              <w:t>***</w:t>
            </w:r>
            <w:r w:rsidRPr="00AF5277">
              <w:rPr>
                <w:rFonts w:ascii="Times New Roman" w:hAnsi="Times New Roman" w:hint="eastAsia"/>
                <w:bCs/>
                <w:spacing w:val="-12"/>
                <w:sz w:val="18"/>
                <w:szCs w:val="18"/>
                <w:u w:val="none"/>
              </w:rPr>
              <w:t>学院</w:t>
            </w:r>
          </w:p>
        </w:tc>
        <w:tc>
          <w:tcPr>
            <w:tcW w:w="846" w:type="dxa"/>
            <w:vAlign w:val="center"/>
          </w:tcPr>
          <w:p w:rsidR="00444372" w:rsidRPr="00AF5277" w:rsidRDefault="00444372" w:rsidP="00444372">
            <w:pPr>
              <w:jc w:val="center"/>
              <w:rPr>
                <w:rFonts w:ascii="Times New Roman" w:hAnsi="Times New Roman"/>
                <w:bCs/>
                <w:sz w:val="21"/>
                <w:szCs w:val="21"/>
                <w:u w:val="none"/>
              </w:rPr>
            </w:pPr>
            <w:r w:rsidRPr="00AF5277">
              <w:rPr>
                <w:rFonts w:ascii="Times New Roman" w:hAnsi="Times New Roman" w:hint="eastAsia"/>
                <w:bCs/>
                <w:sz w:val="21"/>
                <w:szCs w:val="21"/>
                <w:u w:val="none"/>
              </w:rPr>
              <w:t>080100</w:t>
            </w:r>
          </w:p>
        </w:tc>
        <w:tc>
          <w:tcPr>
            <w:tcW w:w="1680" w:type="dxa"/>
            <w:vAlign w:val="center"/>
          </w:tcPr>
          <w:p w:rsidR="00444372" w:rsidRPr="00AF5277" w:rsidRDefault="00444372" w:rsidP="00444372">
            <w:pPr>
              <w:jc w:val="center"/>
              <w:rPr>
                <w:rFonts w:ascii="Times New Roman" w:hAnsi="Times New Roman"/>
                <w:bCs/>
                <w:sz w:val="18"/>
                <w:szCs w:val="18"/>
                <w:u w:val="none"/>
              </w:rPr>
            </w:pPr>
            <w:r w:rsidRPr="00AF5277">
              <w:rPr>
                <w:rFonts w:ascii="Times New Roman" w:hAnsi="Times New Roman" w:hint="eastAsia"/>
                <w:bCs/>
                <w:sz w:val="18"/>
                <w:szCs w:val="18"/>
                <w:u w:val="none"/>
              </w:rPr>
              <w:t>力学</w:t>
            </w:r>
          </w:p>
        </w:tc>
        <w:tc>
          <w:tcPr>
            <w:tcW w:w="1522" w:type="dxa"/>
            <w:vAlign w:val="center"/>
          </w:tcPr>
          <w:p w:rsidR="00444372" w:rsidRPr="00AF5277" w:rsidRDefault="00444372" w:rsidP="00444372">
            <w:pPr>
              <w:jc w:val="center"/>
              <w:rPr>
                <w:rFonts w:ascii="Times New Roman" w:hAnsi="Times New Roman"/>
                <w:bCs/>
                <w:sz w:val="18"/>
                <w:szCs w:val="18"/>
                <w:u w:val="none"/>
              </w:rPr>
            </w:pPr>
            <w:r w:rsidRPr="00AF5277">
              <w:rPr>
                <w:rFonts w:ascii="Times New Roman" w:hAnsi="Times New Roman" w:hint="eastAsia"/>
                <w:bCs/>
                <w:sz w:val="18"/>
                <w:szCs w:val="18"/>
                <w:u w:val="none"/>
              </w:rPr>
              <w:t>硕士生、</w:t>
            </w:r>
            <w:proofErr w:type="gramStart"/>
            <w:r w:rsidRPr="00AF5277">
              <w:rPr>
                <w:rFonts w:ascii="Times New Roman" w:hAnsi="Times New Roman" w:hint="eastAsia"/>
                <w:bCs/>
                <w:sz w:val="18"/>
                <w:szCs w:val="18"/>
                <w:u w:val="none"/>
              </w:rPr>
              <w:t>直博生</w:t>
            </w:r>
            <w:proofErr w:type="gramEnd"/>
            <w:r w:rsidR="00F603B3" w:rsidRPr="00AF5277">
              <w:rPr>
                <w:rFonts w:ascii="Times New Roman" w:hAnsi="Times New Roman" w:hint="eastAsia"/>
                <w:bCs/>
                <w:sz w:val="18"/>
                <w:szCs w:val="18"/>
                <w:u w:val="none"/>
              </w:rPr>
              <w:t>、</w:t>
            </w:r>
            <w:proofErr w:type="gramStart"/>
            <w:r w:rsidR="00F603B3" w:rsidRPr="00AF5277">
              <w:rPr>
                <w:rFonts w:ascii="Times New Roman" w:hAnsi="Times New Roman" w:hint="eastAsia"/>
                <w:bCs/>
                <w:sz w:val="18"/>
                <w:szCs w:val="18"/>
                <w:u w:val="none"/>
              </w:rPr>
              <w:t>本博贯通直博</w:t>
            </w:r>
            <w:proofErr w:type="gramEnd"/>
            <w:r w:rsidR="00F603B3" w:rsidRPr="00AF5277">
              <w:rPr>
                <w:rFonts w:ascii="Times New Roman" w:hAnsi="Times New Roman" w:hint="eastAsia"/>
                <w:bCs/>
                <w:sz w:val="18"/>
                <w:szCs w:val="18"/>
                <w:u w:val="none"/>
              </w:rPr>
              <w:t>生</w:t>
            </w:r>
          </w:p>
        </w:tc>
        <w:tc>
          <w:tcPr>
            <w:tcW w:w="1526" w:type="dxa"/>
            <w:vAlign w:val="center"/>
          </w:tcPr>
          <w:p w:rsidR="00444372" w:rsidRPr="00AF5277" w:rsidRDefault="00444372" w:rsidP="00AF5277">
            <w:pPr>
              <w:spacing w:line="200" w:lineRule="exact"/>
              <w:jc w:val="center"/>
              <w:rPr>
                <w:rFonts w:ascii="Times New Roman" w:hAnsi="Times New Roman"/>
                <w:sz w:val="18"/>
                <w:szCs w:val="18"/>
                <w:u w:val="none"/>
              </w:rPr>
            </w:pPr>
            <w:r w:rsidRPr="00AF5277">
              <w:rPr>
                <w:rFonts w:ascii="Times New Roman" w:hAnsi="Times New Roman" w:hint="eastAsia"/>
                <w:bCs/>
                <w:position w:val="-4"/>
                <w:sz w:val="18"/>
                <w:szCs w:val="18"/>
                <w:u w:val="none"/>
              </w:rPr>
              <w:t>跨学科课程</w:t>
            </w:r>
          </w:p>
        </w:tc>
        <w:tc>
          <w:tcPr>
            <w:tcW w:w="1348" w:type="dxa"/>
            <w:vAlign w:val="center"/>
          </w:tcPr>
          <w:p w:rsidR="00444372" w:rsidRPr="00AF5277" w:rsidRDefault="00444372" w:rsidP="00444372">
            <w:pPr>
              <w:jc w:val="center"/>
              <w:rPr>
                <w:rFonts w:ascii="Times New Roman" w:hAnsi="Times New Roman"/>
                <w:bCs/>
                <w:sz w:val="18"/>
                <w:szCs w:val="18"/>
                <w:u w:val="none"/>
              </w:rPr>
            </w:pPr>
            <w:r w:rsidRPr="00AF5277">
              <w:rPr>
                <w:rFonts w:ascii="Times New Roman" w:hAnsi="Times New Roman" w:hint="eastAsia"/>
                <w:sz w:val="18"/>
                <w:szCs w:val="18"/>
                <w:u w:val="none"/>
              </w:rPr>
              <w:t>--</w:t>
            </w:r>
          </w:p>
        </w:tc>
        <w:tc>
          <w:tcPr>
            <w:tcW w:w="1357" w:type="dxa"/>
            <w:vAlign w:val="center"/>
          </w:tcPr>
          <w:p w:rsidR="00444372" w:rsidRPr="00AF5277" w:rsidRDefault="00444372" w:rsidP="00444372">
            <w:pPr>
              <w:jc w:val="center"/>
              <w:rPr>
                <w:rFonts w:ascii="Times New Roman" w:hAnsi="Times New Roman"/>
                <w:sz w:val="21"/>
                <w:szCs w:val="21"/>
                <w:u w:val="none"/>
              </w:rPr>
            </w:pPr>
            <w:r w:rsidRPr="00AF5277">
              <w:rPr>
                <w:rFonts w:ascii="Times New Roman" w:hAnsi="Times New Roman" w:hint="eastAsia"/>
                <w:bCs/>
                <w:sz w:val="21"/>
                <w:szCs w:val="21"/>
                <w:u w:val="none"/>
              </w:rPr>
              <w:t>1</w:t>
            </w:r>
            <w:r w:rsidRPr="00AF5277">
              <w:rPr>
                <w:rFonts w:ascii="Times New Roman" w:hAnsi="Times New Roman"/>
                <w:sz w:val="21"/>
                <w:szCs w:val="21"/>
                <w:u w:val="none"/>
              </w:rPr>
              <w:t>~</w:t>
            </w:r>
            <w:r w:rsidRPr="00AF5277">
              <w:rPr>
                <w:rFonts w:ascii="Times New Roman" w:hAnsi="Times New Roman" w:hint="eastAsia"/>
                <w:bCs/>
                <w:sz w:val="21"/>
                <w:szCs w:val="21"/>
                <w:u w:val="none"/>
              </w:rPr>
              <w:t>3</w:t>
            </w:r>
          </w:p>
        </w:tc>
      </w:tr>
    </w:tbl>
    <w:p w:rsidR="00444372" w:rsidRDefault="00444372">
      <w:pPr>
        <w:rPr>
          <w:rFonts w:ascii="宋体" w:hAnsi="宋体"/>
          <w:b/>
          <w:color w:val="auto"/>
          <w:sz w:val="18"/>
          <w:szCs w:val="18"/>
          <w:u w:val="none"/>
        </w:rPr>
      </w:pPr>
    </w:p>
    <w:p w:rsidR="002B7F20" w:rsidRPr="002B7F20" w:rsidRDefault="002B7F20">
      <w:pPr>
        <w:rPr>
          <w:rFonts w:ascii="宋体" w:hAnsi="宋体"/>
          <w:b/>
          <w:color w:val="auto"/>
          <w:sz w:val="18"/>
          <w:szCs w:val="18"/>
          <w:u w:val="none"/>
        </w:rPr>
      </w:pPr>
    </w:p>
    <w:p w:rsidR="00D73AB3" w:rsidRDefault="00D945E2">
      <w:pPr>
        <w:rPr>
          <w:b/>
          <w:bCs/>
          <w:szCs w:val="28"/>
          <w:u w:val="none"/>
        </w:rPr>
      </w:pPr>
      <w:r>
        <w:rPr>
          <w:rFonts w:hint="eastAsia"/>
          <w:b/>
          <w:bCs/>
          <w:szCs w:val="28"/>
          <w:u w:val="none"/>
        </w:rPr>
        <w:t>四</w:t>
      </w:r>
      <w:r>
        <w:rPr>
          <w:b/>
          <w:bCs/>
          <w:szCs w:val="28"/>
          <w:u w:val="none"/>
        </w:rPr>
        <w:t>、课程</w:t>
      </w:r>
      <w:r>
        <w:rPr>
          <w:rFonts w:hint="eastAsia"/>
          <w:b/>
          <w:bCs/>
          <w:szCs w:val="28"/>
          <w:u w:val="none"/>
        </w:rPr>
        <w:t>要求</w:t>
      </w:r>
      <w:r w:rsidR="00AF5277">
        <w:rPr>
          <w:rFonts w:hint="eastAsia"/>
          <w:b/>
          <w:bCs/>
          <w:szCs w:val="28"/>
          <w:u w:val="none"/>
        </w:rPr>
        <w:t xml:space="preserve"> </w:t>
      </w:r>
    </w:p>
    <w:tbl>
      <w:tblPr>
        <w:tblW w:w="975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462"/>
        <w:gridCol w:w="472"/>
        <w:gridCol w:w="1293"/>
        <w:gridCol w:w="3198"/>
        <w:gridCol w:w="560"/>
        <w:gridCol w:w="560"/>
        <w:gridCol w:w="698"/>
        <w:gridCol w:w="1671"/>
        <w:gridCol w:w="838"/>
      </w:tblGrid>
      <w:tr w:rsidR="00D73AB3" w:rsidTr="00F603B3">
        <w:trPr>
          <w:trHeight w:val="499"/>
          <w:tblHeader/>
          <w:jc w:val="center"/>
        </w:trPr>
        <w:tc>
          <w:tcPr>
            <w:tcW w:w="934" w:type="dxa"/>
            <w:gridSpan w:val="2"/>
            <w:tcBorders>
              <w:top w:val="single" w:sz="8" w:space="0" w:color="auto"/>
              <w:left w:val="single" w:sz="8" w:space="0" w:color="auto"/>
              <w:bottom w:val="single" w:sz="4" w:space="0" w:color="auto"/>
              <w:right w:val="single" w:sz="6" w:space="0" w:color="auto"/>
            </w:tcBorders>
            <w:vAlign w:val="center"/>
          </w:tcPr>
          <w:p w:rsidR="00D73AB3" w:rsidRDefault="00D945E2">
            <w:pPr>
              <w:jc w:val="center"/>
              <w:rPr>
                <w:rFonts w:ascii="Times New Roman" w:hAnsi="Times New Roman"/>
                <w:b/>
                <w:sz w:val="21"/>
                <w:u w:val="none"/>
              </w:rPr>
            </w:pPr>
            <w:r>
              <w:rPr>
                <w:rFonts w:ascii="Times New Roman" w:hAnsi="Times New Roman"/>
                <w:b/>
                <w:sz w:val="21"/>
                <w:u w:val="none"/>
              </w:rPr>
              <w:t>类别</w:t>
            </w:r>
          </w:p>
        </w:tc>
        <w:tc>
          <w:tcPr>
            <w:tcW w:w="1293" w:type="dxa"/>
            <w:tcBorders>
              <w:top w:val="single" w:sz="8" w:space="0" w:color="auto"/>
              <w:left w:val="single" w:sz="6" w:space="0" w:color="auto"/>
              <w:bottom w:val="single" w:sz="6" w:space="0" w:color="auto"/>
              <w:right w:val="single" w:sz="6" w:space="0" w:color="auto"/>
            </w:tcBorders>
            <w:vAlign w:val="center"/>
          </w:tcPr>
          <w:p w:rsidR="00D73AB3" w:rsidRDefault="00D945E2">
            <w:pPr>
              <w:jc w:val="center"/>
              <w:rPr>
                <w:rFonts w:ascii="Times New Roman" w:hAnsi="Times New Roman"/>
                <w:b/>
                <w:sz w:val="21"/>
                <w:u w:val="none"/>
              </w:rPr>
            </w:pPr>
            <w:r>
              <w:rPr>
                <w:rFonts w:ascii="Times New Roman" w:hAnsi="Times New Roman"/>
                <w:b/>
                <w:sz w:val="21"/>
                <w:u w:val="none"/>
              </w:rPr>
              <w:t>课程编号</w:t>
            </w:r>
          </w:p>
        </w:tc>
        <w:tc>
          <w:tcPr>
            <w:tcW w:w="3198" w:type="dxa"/>
            <w:tcBorders>
              <w:top w:val="single" w:sz="8" w:space="0" w:color="auto"/>
              <w:left w:val="single" w:sz="6" w:space="0" w:color="auto"/>
              <w:bottom w:val="single" w:sz="6" w:space="0" w:color="auto"/>
              <w:right w:val="single" w:sz="6" w:space="0" w:color="auto"/>
            </w:tcBorders>
            <w:vAlign w:val="center"/>
          </w:tcPr>
          <w:p w:rsidR="00D73AB3" w:rsidRDefault="00D945E2">
            <w:pPr>
              <w:jc w:val="center"/>
              <w:rPr>
                <w:rFonts w:ascii="Times New Roman" w:hAnsi="Times New Roman"/>
                <w:b/>
                <w:sz w:val="21"/>
                <w:u w:val="none"/>
              </w:rPr>
            </w:pPr>
            <w:r>
              <w:rPr>
                <w:rFonts w:ascii="Times New Roman" w:hAnsi="Times New Roman"/>
                <w:b/>
                <w:sz w:val="21"/>
                <w:u w:val="none"/>
              </w:rPr>
              <w:t>课程名称</w:t>
            </w:r>
          </w:p>
        </w:tc>
        <w:tc>
          <w:tcPr>
            <w:tcW w:w="560" w:type="dxa"/>
            <w:tcBorders>
              <w:top w:val="single" w:sz="8" w:space="0" w:color="auto"/>
              <w:left w:val="single" w:sz="6" w:space="0" w:color="auto"/>
              <w:bottom w:val="single" w:sz="6" w:space="0" w:color="auto"/>
              <w:right w:val="single" w:sz="6" w:space="0" w:color="auto"/>
            </w:tcBorders>
            <w:vAlign w:val="center"/>
          </w:tcPr>
          <w:p w:rsidR="00D73AB3" w:rsidRDefault="00D945E2">
            <w:pPr>
              <w:jc w:val="center"/>
              <w:rPr>
                <w:rFonts w:ascii="Times New Roman" w:hAnsi="Times New Roman"/>
                <w:b/>
                <w:sz w:val="21"/>
                <w:u w:val="none"/>
              </w:rPr>
            </w:pPr>
            <w:r>
              <w:rPr>
                <w:rFonts w:ascii="Times New Roman" w:hAnsi="Times New Roman"/>
                <w:b/>
                <w:sz w:val="21"/>
                <w:u w:val="none"/>
              </w:rPr>
              <w:t>学时</w:t>
            </w:r>
          </w:p>
        </w:tc>
        <w:tc>
          <w:tcPr>
            <w:tcW w:w="560" w:type="dxa"/>
            <w:tcBorders>
              <w:top w:val="single" w:sz="8" w:space="0" w:color="auto"/>
              <w:left w:val="single" w:sz="6" w:space="0" w:color="auto"/>
              <w:bottom w:val="single" w:sz="6" w:space="0" w:color="auto"/>
              <w:right w:val="single" w:sz="6" w:space="0" w:color="auto"/>
            </w:tcBorders>
            <w:vAlign w:val="center"/>
          </w:tcPr>
          <w:p w:rsidR="00D73AB3" w:rsidRDefault="00D945E2">
            <w:pPr>
              <w:jc w:val="center"/>
              <w:rPr>
                <w:rFonts w:ascii="Times New Roman" w:hAnsi="Times New Roman"/>
                <w:b/>
                <w:sz w:val="21"/>
                <w:u w:val="none"/>
              </w:rPr>
            </w:pPr>
            <w:r>
              <w:rPr>
                <w:rFonts w:ascii="Times New Roman" w:hAnsi="Times New Roman"/>
                <w:b/>
                <w:sz w:val="21"/>
                <w:u w:val="none"/>
              </w:rPr>
              <w:t>学分</w:t>
            </w:r>
          </w:p>
        </w:tc>
        <w:tc>
          <w:tcPr>
            <w:tcW w:w="698" w:type="dxa"/>
            <w:tcBorders>
              <w:top w:val="single" w:sz="8" w:space="0" w:color="auto"/>
              <w:left w:val="single" w:sz="6" w:space="0" w:color="auto"/>
              <w:bottom w:val="single" w:sz="6" w:space="0" w:color="auto"/>
              <w:right w:val="single" w:sz="6" w:space="0" w:color="auto"/>
            </w:tcBorders>
            <w:vAlign w:val="center"/>
          </w:tcPr>
          <w:p w:rsidR="00D73AB3" w:rsidRDefault="00D945E2">
            <w:pPr>
              <w:jc w:val="center"/>
              <w:rPr>
                <w:rFonts w:ascii="Times New Roman" w:hAnsi="Times New Roman"/>
                <w:b/>
                <w:sz w:val="21"/>
                <w:u w:val="none"/>
              </w:rPr>
            </w:pPr>
            <w:r>
              <w:rPr>
                <w:rFonts w:ascii="Times New Roman" w:hAnsi="Times New Roman"/>
                <w:b/>
                <w:sz w:val="21"/>
                <w:u w:val="none"/>
              </w:rPr>
              <w:t>开课学期</w:t>
            </w:r>
          </w:p>
        </w:tc>
        <w:tc>
          <w:tcPr>
            <w:tcW w:w="1671" w:type="dxa"/>
            <w:tcBorders>
              <w:top w:val="single" w:sz="8" w:space="0" w:color="auto"/>
              <w:left w:val="single" w:sz="6" w:space="0" w:color="auto"/>
              <w:bottom w:val="single" w:sz="4" w:space="0" w:color="auto"/>
              <w:right w:val="single" w:sz="6" w:space="0" w:color="auto"/>
            </w:tcBorders>
            <w:vAlign w:val="center"/>
          </w:tcPr>
          <w:p w:rsidR="00D73AB3" w:rsidRDefault="00D945E2">
            <w:pPr>
              <w:jc w:val="center"/>
              <w:rPr>
                <w:rFonts w:ascii="Times New Roman" w:hAnsi="Times New Roman"/>
                <w:b/>
                <w:sz w:val="21"/>
                <w:u w:val="none"/>
              </w:rPr>
            </w:pPr>
            <w:r>
              <w:rPr>
                <w:rFonts w:ascii="Times New Roman" w:hAnsi="Times New Roman"/>
                <w:b/>
                <w:sz w:val="21"/>
                <w:u w:val="none"/>
              </w:rPr>
              <w:t>授课单位</w:t>
            </w:r>
          </w:p>
        </w:tc>
        <w:tc>
          <w:tcPr>
            <w:tcW w:w="838" w:type="dxa"/>
            <w:tcBorders>
              <w:top w:val="single" w:sz="8" w:space="0" w:color="auto"/>
              <w:left w:val="single" w:sz="6" w:space="0" w:color="auto"/>
              <w:bottom w:val="single" w:sz="4" w:space="0" w:color="auto"/>
              <w:right w:val="single" w:sz="8" w:space="0" w:color="auto"/>
            </w:tcBorders>
            <w:vAlign w:val="center"/>
          </w:tcPr>
          <w:p w:rsidR="00D73AB3" w:rsidRDefault="00D945E2">
            <w:pPr>
              <w:jc w:val="center"/>
              <w:rPr>
                <w:rFonts w:ascii="Times New Roman" w:hAnsi="Times New Roman"/>
                <w:b/>
                <w:sz w:val="21"/>
                <w:u w:val="none"/>
              </w:rPr>
            </w:pPr>
            <w:r>
              <w:rPr>
                <w:rFonts w:ascii="Times New Roman" w:hAnsi="Times New Roman"/>
                <w:b/>
                <w:sz w:val="21"/>
                <w:u w:val="none"/>
              </w:rPr>
              <w:t>备注</w:t>
            </w:r>
          </w:p>
        </w:tc>
      </w:tr>
      <w:tr w:rsidR="00D73AB3" w:rsidTr="00F603B3">
        <w:trPr>
          <w:trHeight w:val="499"/>
          <w:jc w:val="center"/>
        </w:trPr>
        <w:tc>
          <w:tcPr>
            <w:tcW w:w="462" w:type="dxa"/>
            <w:vMerge w:val="restart"/>
            <w:tcBorders>
              <w:top w:val="single" w:sz="4" w:space="0" w:color="auto"/>
            </w:tcBorders>
            <w:vAlign w:val="center"/>
          </w:tcPr>
          <w:p w:rsidR="00D73AB3" w:rsidRDefault="00D945E2">
            <w:pPr>
              <w:jc w:val="center"/>
              <w:rPr>
                <w:rFonts w:ascii="Times New Roman" w:hAnsi="Times New Roman"/>
                <w:b/>
                <w:sz w:val="21"/>
                <w:szCs w:val="21"/>
                <w:u w:val="none"/>
              </w:rPr>
            </w:pPr>
            <w:r>
              <w:rPr>
                <w:rFonts w:ascii="Times New Roman" w:hAnsi="Times New Roman"/>
                <w:b/>
                <w:sz w:val="21"/>
                <w:szCs w:val="21"/>
                <w:u w:val="none"/>
              </w:rPr>
              <w:t>硕士生必修课程</w:t>
            </w:r>
          </w:p>
        </w:tc>
        <w:tc>
          <w:tcPr>
            <w:tcW w:w="472" w:type="dxa"/>
            <w:vMerge w:val="restart"/>
            <w:tcBorders>
              <w:top w:val="single" w:sz="4" w:space="0" w:color="auto"/>
            </w:tcBorders>
            <w:vAlign w:val="center"/>
          </w:tcPr>
          <w:p w:rsidR="00D73AB3" w:rsidRDefault="00D945E2">
            <w:pPr>
              <w:rPr>
                <w:rFonts w:ascii="Times New Roman" w:hAnsi="Times New Roman"/>
                <w:b/>
                <w:sz w:val="21"/>
                <w:u w:val="none"/>
              </w:rPr>
            </w:pPr>
            <w:r>
              <w:rPr>
                <w:rFonts w:ascii="Times New Roman" w:hAnsi="Times New Roman"/>
                <w:b/>
                <w:spacing w:val="-4"/>
                <w:sz w:val="21"/>
                <w:u w:val="none"/>
              </w:rPr>
              <w:t>6A</w:t>
            </w:r>
            <w:r>
              <w:rPr>
                <w:rFonts w:ascii="Times New Roman" w:hAnsi="Times New Roman"/>
                <w:b/>
                <w:sz w:val="21"/>
                <w:u w:val="none"/>
              </w:rPr>
              <w:t>类</w:t>
            </w: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6A170001</w:t>
            </w:r>
          </w:p>
        </w:tc>
        <w:tc>
          <w:tcPr>
            <w:tcW w:w="3198" w:type="dxa"/>
            <w:vAlign w:val="center"/>
          </w:tcPr>
          <w:p w:rsidR="00D73AB3" w:rsidRDefault="00D945E2">
            <w:pPr>
              <w:rPr>
                <w:rFonts w:ascii="Times New Roman" w:hAnsi="Times New Roman"/>
                <w:color w:val="auto"/>
                <w:spacing w:val="-6"/>
                <w:sz w:val="20"/>
                <w:u w:val="none"/>
              </w:rPr>
            </w:pPr>
            <w:r>
              <w:rPr>
                <w:rFonts w:ascii="Times New Roman" w:hAnsi="Times New Roman"/>
                <w:color w:val="auto"/>
                <w:spacing w:val="-6"/>
                <w:sz w:val="20"/>
                <w:u w:val="none"/>
              </w:rPr>
              <w:t>中国特色社会主义理论与实践研究</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36</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2</w:t>
            </w:r>
          </w:p>
        </w:tc>
        <w:tc>
          <w:tcPr>
            <w:tcW w:w="698"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秋</w:t>
            </w:r>
          </w:p>
        </w:tc>
        <w:tc>
          <w:tcPr>
            <w:tcW w:w="1671" w:type="dxa"/>
            <w:vAlign w:val="center"/>
          </w:tcPr>
          <w:p w:rsidR="00D73AB3" w:rsidRPr="009A3ADE" w:rsidRDefault="00D945E2">
            <w:pPr>
              <w:jc w:val="center"/>
              <w:rPr>
                <w:rFonts w:ascii="Times New Roman" w:hAnsi="Times New Roman"/>
                <w:bCs/>
                <w:color w:val="auto"/>
                <w:spacing w:val="-2"/>
                <w:sz w:val="21"/>
                <w:szCs w:val="21"/>
                <w:u w:val="none"/>
              </w:rPr>
            </w:pPr>
            <w:r w:rsidRPr="009A3ADE">
              <w:rPr>
                <w:rFonts w:ascii="Times New Roman" w:hAnsi="Times New Roman"/>
                <w:bCs/>
                <w:color w:val="auto"/>
                <w:spacing w:val="-2"/>
                <w:sz w:val="21"/>
                <w:szCs w:val="21"/>
                <w:u w:val="none"/>
              </w:rPr>
              <w:t>马克思主义学院</w:t>
            </w:r>
          </w:p>
        </w:tc>
        <w:tc>
          <w:tcPr>
            <w:tcW w:w="838" w:type="dxa"/>
            <w:shd w:val="clear" w:color="auto" w:fill="auto"/>
            <w:vAlign w:val="center"/>
          </w:tcPr>
          <w:p w:rsidR="00D73AB3" w:rsidRDefault="00D73AB3">
            <w:pPr>
              <w:jc w:val="center"/>
              <w:rPr>
                <w:rFonts w:ascii="Times New Roman" w:hAnsi="Times New Roman"/>
                <w:bCs/>
                <w:color w:val="auto"/>
                <w:sz w:val="21"/>
                <w:szCs w:val="21"/>
                <w:u w:val="none"/>
              </w:rPr>
            </w:pPr>
          </w:p>
        </w:tc>
      </w:tr>
      <w:tr w:rsidR="00D73AB3" w:rsidTr="00F603B3">
        <w:trPr>
          <w:trHeight w:val="499"/>
          <w:jc w:val="center"/>
        </w:trPr>
        <w:tc>
          <w:tcPr>
            <w:tcW w:w="462" w:type="dxa"/>
            <w:vMerge/>
            <w:tcBorders>
              <w:top w:val="single" w:sz="4" w:space="0" w:color="auto"/>
            </w:tcBorders>
            <w:vAlign w:val="center"/>
          </w:tcPr>
          <w:p w:rsidR="00D73AB3" w:rsidRDefault="00D73AB3">
            <w:pPr>
              <w:jc w:val="center"/>
              <w:rPr>
                <w:rFonts w:ascii="Times New Roman" w:hAnsi="Times New Roman"/>
                <w:b/>
                <w:sz w:val="21"/>
                <w:szCs w:val="21"/>
                <w:u w:val="none"/>
              </w:rPr>
            </w:pPr>
          </w:p>
        </w:tc>
        <w:tc>
          <w:tcPr>
            <w:tcW w:w="472" w:type="dxa"/>
            <w:vMerge/>
            <w:tcBorders>
              <w:top w:val="single" w:sz="4" w:space="0" w:color="auto"/>
            </w:tcBorders>
            <w:vAlign w:val="center"/>
          </w:tcPr>
          <w:p w:rsidR="00D73AB3" w:rsidRDefault="00D73AB3">
            <w:pPr>
              <w:rPr>
                <w:rFonts w:ascii="Times New Roman" w:hAnsi="Times New Roman"/>
                <w:b/>
                <w:sz w:val="21"/>
                <w:u w:val="none"/>
              </w:rPr>
            </w:pP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6A170002</w:t>
            </w:r>
          </w:p>
        </w:tc>
        <w:tc>
          <w:tcPr>
            <w:tcW w:w="3198"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自然辩证法概论</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18</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1</w:t>
            </w:r>
          </w:p>
        </w:tc>
        <w:tc>
          <w:tcPr>
            <w:tcW w:w="698"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秋</w:t>
            </w:r>
          </w:p>
        </w:tc>
        <w:tc>
          <w:tcPr>
            <w:tcW w:w="1671" w:type="dxa"/>
            <w:vAlign w:val="center"/>
          </w:tcPr>
          <w:p w:rsidR="00D73AB3" w:rsidRPr="009A3ADE" w:rsidRDefault="00D945E2">
            <w:pPr>
              <w:jc w:val="center"/>
              <w:rPr>
                <w:rFonts w:ascii="Times New Roman" w:hAnsi="Times New Roman"/>
                <w:bCs/>
                <w:color w:val="auto"/>
                <w:spacing w:val="-2"/>
                <w:sz w:val="21"/>
                <w:szCs w:val="21"/>
                <w:u w:val="none"/>
              </w:rPr>
            </w:pPr>
            <w:r w:rsidRPr="009A3ADE">
              <w:rPr>
                <w:rFonts w:ascii="Times New Roman" w:hAnsi="Times New Roman"/>
                <w:bCs/>
                <w:color w:val="auto"/>
                <w:spacing w:val="-2"/>
                <w:sz w:val="21"/>
                <w:szCs w:val="21"/>
                <w:u w:val="none"/>
              </w:rPr>
              <w:t>马克思主义学院</w:t>
            </w:r>
          </w:p>
        </w:tc>
        <w:tc>
          <w:tcPr>
            <w:tcW w:w="838" w:type="dxa"/>
            <w:shd w:val="clear" w:color="auto" w:fill="auto"/>
            <w:vAlign w:val="center"/>
          </w:tcPr>
          <w:p w:rsidR="00D73AB3" w:rsidRDefault="00D73AB3">
            <w:pPr>
              <w:jc w:val="center"/>
              <w:rPr>
                <w:rFonts w:ascii="Times New Roman" w:hAnsi="Times New Roman"/>
                <w:bCs/>
                <w:color w:val="auto"/>
                <w:sz w:val="21"/>
                <w:szCs w:val="21"/>
                <w:u w:val="none"/>
              </w:rPr>
            </w:pPr>
          </w:p>
        </w:tc>
      </w:tr>
      <w:tr w:rsidR="00D73AB3" w:rsidTr="00F603B3">
        <w:trPr>
          <w:trHeight w:val="499"/>
          <w:jc w:val="center"/>
        </w:trPr>
        <w:tc>
          <w:tcPr>
            <w:tcW w:w="462" w:type="dxa"/>
            <w:vMerge/>
            <w:tcBorders>
              <w:top w:val="single" w:sz="4" w:space="0" w:color="auto"/>
            </w:tcBorders>
            <w:vAlign w:val="center"/>
          </w:tcPr>
          <w:p w:rsidR="00D73AB3" w:rsidRDefault="00D73AB3">
            <w:pPr>
              <w:jc w:val="center"/>
              <w:rPr>
                <w:rFonts w:ascii="Times New Roman" w:hAnsi="Times New Roman"/>
                <w:b/>
                <w:sz w:val="21"/>
                <w:szCs w:val="21"/>
                <w:u w:val="none"/>
              </w:rPr>
            </w:pPr>
          </w:p>
        </w:tc>
        <w:tc>
          <w:tcPr>
            <w:tcW w:w="472" w:type="dxa"/>
            <w:vMerge/>
            <w:tcBorders>
              <w:top w:val="single" w:sz="4" w:space="0" w:color="auto"/>
            </w:tcBorders>
            <w:vAlign w:val="center"/>
          </w:tcPr>
          <w:p w:rsidR="00D73AB3" w:rsidRDefault="00D73AB3">
            <w:pPr>
              <w:rPr>
                <w:rFonts w:ascii="Times New Roman" w:hAnsi="Times New Roman"/>
                <w:b/>
                <w:sz w:val="21"/>
                <w:u w:val="none"/>
              </w:rPr>
            </w:pP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6A1200</w:t>
            </w:r>
            <w:r>
              <w:rPr>
                <w:rFonts w:ascii="Times New Roman" w:hAnsi="Times New Roman" w:hint="eastAsia"/>
                <w:color w:val="auto"/>
                <w:sz w:val="21"/>
                <w:szCs w:val="21"/>
                <w:u w:val="none"/>
              </w:rPr>
              <w:t>10</w:t>
            </w:r>
          </w:p>
        </w:tc>
        <w:tc>
          <w:tcPr>
            <w:tcW w:w="3198"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硕士学位英语</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32</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2</w:t>
            </w:r>
          </w:p>
        </w:tc>
        <w:tc>
          <w:tcPr>
            <w:tcW w:w="698" w:type="dxa"/>
            <w:vAlign w:val="center"/>
          </w:tcPr>
          <w:p w:rsidR="00D73AB3" w:rsidRDefault="00D945E2">
            <w:pPr>
              <w:jc w:val="center"/>
              <w:rPr>
                <w:rFonts w:ascii="Times New Roman" w:hAnsi="Times New Roman"/>
                <w:color w:val="auto"/>
                <w:sz w:val="21"/>
                <w:szCs w:val="21"/>
                <w:u w:val="none"/>
              </w:rPr>
            </w:pPr>
            <w:r>
              <w:rPr>
                <w:rFonts w:ascii="Times New Roman" w:hAnsi="Times New Roman"/>
                <w:color w:val="auto"/>
                <w:sz w:val="21"/>
                <w:szCs w:val="21"/>
                <w:u w:val="none"/>
              </w:rPr>
              <w:t>秋</w:t>
            </w:r>
          </w:p>
        </w:tc>
        <w:tc>
          <w:tcPr>
            <w:tcW w:w="1671"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外国语学院</w:t>
            </w:r>
          </w:p>
        </w:tc>
        <w:tc>
          <w:tcPr>
            <w:tcW w:w="838" w:type="dxa"/>
            <w:vMerge w:val="restart"/>
            <w:shd w:val="clear" w:color="auto" w:fill="auto"/>
            <w:vAlign w:val="center"/>
          </w:tcPr>
          <w:p w:rsidR="00D73AB3" w:rsidRDefault="00D945E2">
            <w:pPr>
              <w:jc w:val="center"/>
              <w:rPr>
                <w:rFonts w:ascii="Times New Roman" w:hAnsi="Times New Roman"/>
                <w:sz w:val="21"/>
                <w:u w:val="none"/>
              </w:rPr>
            </w:pPr>
            <w:r>
              <w:rPr>
                <w:rFonts w:ascii="Times New Roman" w:hAnsi="Times New Roman"/>
                <w:sz w:val="21"/>
                <w:u w:val="none"/>
              </w:rPr>
              <w:t>必</w:t>
            </w:r>
            <w:r>
              <w:rPr>
                <w:rFonts w:ascii="Times New Roman" w:hAnsi="Times New Roman" w:hint="eastAsia"/>
                <w:sz w:val="21"/>
                <w:u w:val="none"/>
              </w:rPr>
              <w:t>选</w:t>
            </w:r>
          </w:p>
          <w:p w:rsidR="00D73AB3" w:rsidRDefault="009A3ADE">
            <w:pPr>
              <w:jc w:val="center"/>
              <w:rPr>
                <w:rFonts w:ascii="Times New Roman" w:hAnsi="Times New Roman"/>
                <w:sz w:val="21"/>
                <w:u w:val="none"/>
              </w:rPr>
            </w:pPr>
            <w:r>
              <w:rPr>
                <w:rFonts w:ascii="Times New Roman" w:hAnsi="Times New Roman" w:hint="eastAsia"/>
                <w:sz w:val="21"/>
                <w:u w:val="none"/>
              </w:rPr>
              <w:t>1</w:t>
            </w:r>
            <w:r w:rsidR="00D945E2">
              <w:rPr>
                <w:rFonts w:ascii="Times New Roman" w:hAnsi="Times New Roman"/>
                <w:sz w:val="21"/>
                <w:u w:val="none"/>
              </w:rPr>
              <w:t>门</w:t>
            </w:r>
          </w:p>
        </w:tc>
      </w:tr>
      <w:tr w:rsidR="00D73AB3" w:rsidTr="00F603B3">
        <w:trPr>
          <w:trHeight w:val="499"/>
          <w:jc w:val="center"/>
        </w:trPr>
        <w:tc>
          <w:tcPr>
            <w:tcW w:w="462" w:type="dxa"/>
            <w:vMerge/>
            <w:tcBorders>
              <w:top w:val="single" w:sz="4" w:space="0" w:color="auto"/>
            </w:tcBorders>
            <w:vAlign w:val="center"/>
          </w:tcPr>
          <w:p w:rsidR="00D73AB3" w:rsidRDefault="00D73AB3">
            <w:pPr>
              <w:jc w:val="center"/>
              <w:rPr>
                <w:rFonts w:ascii="Times New Roman" w:hAnsi="Times New Roman"/>
                <w:b/>
                <w:sz w:val="21"/>
                <w:szCs w:val="21"/>
                <w:u w:val="none"/>
              </w:rPr>
            </w:pPr>
          </w:p>
        </w:tc>
        <w:tc>
          <w:tcPr>
            <w:tcW w:w="472" w:type="dxa"/>
            <w:vMerge/>
            <w:tcBorders>
              <w:top w:val="single" w:sz="4" w:space="0" w:color="auto"/>
            </w:tcBorders>
            <w:vAlign w:val="center"/>
          </w:tcPr>
          <w:p w:rsidR="00D73AB3" w:rsidRDefault="00D73AB3">
            <w:pPr>
              <w:rPr>
                <w:rFonts w:ascii="Times New Roman" w:hAnsi="Times New Roman"/>
                <w:b/>
                <w:sz w:val="21"/>
                <w:u w:val="none"/>
              </w:rPr>
            </w:pP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6A1200</w:t>
            </w:r>
            <w:r>
              <w:rPr>
                <w:rFonts w:ascii="Times New Roman" w:hAnsi="Times New Roman" w:hint="eastAsia"/>
                <w:color w:val="auto"/>
                <w:sz w:val="21"/>
                <w:szCs w:val="21"/>
                <w:u w:val="none"/>
              </w:rPr>
              <w:t>11</w:t>
            </w:r>
          </w:p>
        </w:tc>
        <w:tc>
          <w:tcPr>
            <w:tcW w:w="3198"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硕士学位日语</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32</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2</w:t>
            </w:r>
          </w:p>
        </w:tc>
        <w:tc>
          <w:tcPr>
            <w:tcW w:w="698" w:type="dxa"/>
            <w:vAlign w:val="center"/>
          </w:tcPr>
          <w:p w:rsidR="00D73AB3" w:rsidRDefault="00D945E2">
            <w:pPr>
              <w:jc w:val="center"/>
              <w:rPr>
                <w:rFonts w:ascii="Times New Roman" w:hAnsi="Times New Roman"/>
                <w:color w:val="auto"/>
                <w:sz w:val="21"/>
                <w:szCs w:val="21"/>
                <w:u w:val="none"/>
              </w:rPr>
            </w:pPr>
            <w:r>
              <w:rPr>
                <w:rFonts w:ascii="Times New Roman" w:hAnsi="Times New Roman"/>
                <w:color w:val="auto"/>
                <w:sz w:val="21"/>
                <w:szCs w:val="21"/>
                <w:u w:val="none"/>
              </w:rPr>
              <w:t>秋</w:t>
            </w:r>
          </w:p>
        </w:tc>
        <w:tc>
          <w:tcPr>
            <w:tcW w:w="1671"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外国语学院</w:t>
            </w:r>
          </w:p>
        </w:tc>
        <w:tc>
          <w:tcPr>
            <w:tcW w:w="838" w:type="dxa"/>
            <w:vMerge/>
            <w:shd w:val="clear" w:color="auto" w:fill="auto"/>
            <w:vAlign w:val="center"/>
          </w:tcPr>
          <w:p w:rsidR="00D73AB3" w:rsidRDefault="00D73AB3">
            <w:pPr>
              <w:jc w:val="center"/>
              <w:rPr>
                <w:rFonts w:ascii="Times New Roman" w:hAnsi="Times New Roman"/>
                <w:sz w:val="21"/>
                <w:u w:val="none"/>
              </w:rPr>
            </w:pPr>
          </w:p>
        </w:tc>
      </w:tr>
      <w:tr w:rsidR="00D73AB3" w:rsidTr="00F603B3">
        <w:trPr>
          <w:trHeight w:val="499"/>
          <w:jc w:val="center"/>
        </w:trPr>
        <w:tc>
          <w:tcPr>
            <w:tcW w:w="462" w:type="dxa"/>
            <w:vMerge/>
            <w:tcBorders>
              <w:top w:val="single" w:sz="4" w:space="0" w:color="auto"/>
            </w:tcBorders>
            <w:vAlign w:val="center"/>
          </w:tcPr>
          <w:p w:rsidR="00D73AB3" w:rsidRDefault="00D73AB3">
            <w:pPr>
              <w:jc w:val="center"/>
              <w:rPr>
                <w:rFonts w:ascii="Times New Roman" w:hAnsi="Times New Roman"/>
                <w:b/>
                <w:sz w:val="21"/>
                <w:szCs w:val="21"/>
                <w:u w:val="none"/>
              </w:rPr>
            </w:pPr>
          </w:p>
        </w:tc>
        <w:tc>
          <w:tcPr>
            <w:tcW w:w="472" w:type="dxa"/>
            <w:vMerge/>
            <w:tcBorders>
              <w:top w:val="single" w:sz="4" w:space="0" w:color="auto"/>
            </w:tcBorders>
            <w:vAlign w:val="center"/>
          </w:tcPr>
          <w:p w:rsidR="00D73AB3" w:rsidRDefault="00D73AB3">
            <w:pPr>
              <w:rPr>
                <w:rFonts w:ascii="Times New Roman" w:hAnsi="Times New Roman"/>
                <w:b/>
                <w:sz w:val="21"/>
                <w:u w:val="none"/>
              </w:rPr>
            </w:pP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6A1200</w:t>
            </w:r>
            <w:r>
              <w:rPr>
                <w:rFonts w:ascii="Times New Roman" w:hAnsi="Times New Roman" w:hint="eastAsia"/>
                <w:color w:val="auto"/>
                <w:sz w:val="21"/>
                <w:szCs w:val="21"/>
                <w:u w:val="none"/>
              </w:rPr>
              <w:t>12</w:t>
            </w:r>
          </w:p>
        </w:tc>
        <w:tc>
          <w:tcPr>
            <w:tcW w:w="3198"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硕士学位俄语</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32</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2</w:t>
            </w:r>
          </w:p>
        </w:tc>
        <w:tc>
          <w:tcPr>
            <w:tcW w:w="698" w:type="dxa"/>
            <w:vAlign w:val="center"/>
          </w:tcPr>
          <w:p w:rsidR="00D73AB3" w:rsidRDefault="00D945E2">
            <w:pPr>
              <w:jc w:val="center"/>
              <w:rPr>
                <w:rFonts w:ascii="Times New Roman" w:hAnsi="Times New Roman"/>
                <w:color w:val="auto"/>
                <w:sz w:val="21"/>
                <w:szCs w:val="21"/>
                <w:u w:val="none"/>
              </w:rPr>
            </w:pPr>
            <w:r>
              <w:rPr>
                <w:rFonts w:ascii="Times New Roman" w:hAnsi="Times New Roman"/>
                <w:color w:val="auto"/>
                <w:sz w:val="21"/>
                <w:szCs w:val="21"/>
                <w:u w:val="none"/>
              </w:rPr>
              <w:t>秋</w:t>
            </w:r>
          </w:p>
        </w:tc>
        <w:tc>
          <w:tcPr>
            <w:tcW w:w="1671"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外国语学院</w:t>
            </w:r>
          </w:p>
        </w:tc>
        <w:tc>
          <w:tcPr>
            <w:tcW w:w="838" w:type="dxa"/>
            <w:vMerge/>
            <w:shd w:val="clear" w:color="auto" w:fill="auto"/>
            <w:vAlign w:val="center"/>
          </w:tcPr>
          <w:p w:rsidR="00D73AB3" w:rsidRDefault="00D73AB3">
            <w:pPr>
              <w:jc w:val="center"/>
              <w:rPr>
                <w:rFonts w:ascii="Times New Roman" w:hAnsi="Times New Roman"/>
                <w:sz w:val="21"/>
                <w:u w:val="none"/>
              </w:rPr>
            </w:pPr>
          </w:p>
        </w:tc>
      </w:tr>
      <w:tr w:rsidR="00D73AB3" w:rsidTr="00F603B3">
        <w:trPr>
          <w:trHeight w:val="499"/>
          <w:jc w:val="center"/>
        </w:trPr>
        <w:tc>
          <w:tcPr>
            <w:tcW w:w="462" w:type="dxa"/>
            <w:vMerge/>
            <w:tcBorders>
              <w:top w:val="single" w:sz="4" w:space="0" w:color="auto"/>
            </w:tcBorders>
            <w:vAlign w:val="center"/>
          </w:tcPr>
          <w:p w:rsidR="00D73AB3" w:rsidRDefault="00D73AB3">
            <w:pPr>
              <w:jc w:val="center"/>
              <w:rPr>
                <w:rFonts w:ascii="Times New Roman" w:hAnsi="Times New Roman"/>
                <w:b/>
                <w:sz w:val="21"/>
                <w:szCs w:val="21"/>
                <w:u w:val="none"/>
              </w:rPr>
            </w:pPr>
          </w:p>
        </w:tc>
        <w:tc>
          <w:tcPr>
            <w:tcW w:w="472" w:type="dxa"/>
            <w:vMerge/>
            <w:tcBorders>
              <w:top w:val="single" w:sz="4" w:space="0" w:color="auto"/>
            </w:tcBorders>
            <w:vAlign w:val="center"/>
          </w:tcPr>
          <w:p w:rsidR="00D73AB3" w:rsidRDefault="00D73AB3">
            <w:pPr>
              <w:rPr>
                <w:rFonts w:ascii="Times New Roman" w:hAnsi="Times New Roman"/>
                <w:b/>
                <w:sz w:val="21"/>
                <w:u w:val="none"/>
              </w:rPr>
            </w:pP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6A08000</w:t>
            </w:r>
            <w:r>
              <w:rPr>
                <w:rFonts w:ascii="Times New Roman" w:hAnsi="Times New Roman" w:hint="eastAsia"/>
                <w:color w:val="auto"/>
                <w:sz w:val="21"/>
                <w:szCs w:val="21"/>
                <w:u w:val="none"/>
              </w:rPr>
              <w:t>8</w:t>
            </w:r>
          </w:p>
        </w:tc>
        <w:tc>
          <w:tcPr>
            <w:tcW w:w="3198" w:type="dxa"/>
            <w:vAlign w:val="center"/>
          </w:tcPr>
          <w:p w:rsidR="00D73AB3" w:rsidRDefault="00D945E2">
            <w:pPr>
              <w:rPr>
                <w:rFonts w:ascii="Times New Roman" w:hAnsi="Times New Roman"/>
                <w:color w:val="auto"/>
                <w:sz w:val="21"/>
                <w:szCs w:val="21"/>
                <w:highlight w:val="yellow"/>
                <w:u w:val="none"/>
              </w:rPr>
            </w:pPr>
            <w:r>
              <w:rPr>
                <w:rFonts w:ascii="Times New Roman" w:hAnsi="Times New Roman"/>
                <w:color w:val="auto"/>
                <w:sz w:val="21"/>
                <w:szCs w:val="21"/>
                <w:u w:val="none"/>
              </w:rPr>
              <w:t>矩阵论</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48</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w:t>
            </w:r>
          </w:p>
        </w:tc>
        <w:tc>
          <w:tcPr>
            <w:tcW w:w="698" w:type="dxa"/>
            <w:vAlign w:val="center"/>
          </w:tcPr>
          <w:p w:rsidR="00D73AB3" w:rsidRDefault="00D945E2">
            <w:pPr>
              <w:jc w:val="center"/>
              <w:rPr>
                <w:rFonts w:ascii="Times New Roman" w:hAnsi="Times New Roman"/>
                <w:color w:val="auto"/>
                <w:sz w:val="21"/>
                <w:szCs w:val="21"/>
                <w:u w:val="none"/>
              </w:rPr>
            </w:pPr>
            <w:r>
              <w:rPr>
                <w:rFonts w:ascii="Times New Roman" w:hAnsi="Times New Roman"/>
                <w:bCs/>
                <w:color w:val="auto"/>
                <w:sz w:val="21"/>
                <w:szCs w:val="21"/>
                <w:u w:val="none"/>
              </w:rPr>
              <w:t>秋</w:t>
            </w:r>
          </w:p>
        </w:tc>
        <w:tc>
          <w:tcPr>
            <w:tcW w:w="1671" w:type="dxa"/>
            <w:vAlign w:val="center"/>
          </w:tcPr>
          <w:p w:rsidR="00D73AB3" w:rsidRDefault="003222AC">
            <w:pPr>
              <w:jc w:val="center"/>
              <w:rPr>
                <w:rFonts w:ascii="Times New Roman" w:hAnsi="Times New Roman"/>
                <w:bCs/>
                <w:color w:val="auto"/>
                <w:sz w:val="21"/>
                <w:szCs w:val="21"/>
                <w:u w:val="none"/>
              </w:rPr>
            </w:pPr>
            <w:r>
              <w:rPr>
                <w:rFonts w:ascii="Times New Roman" w:hAnsi="Times New Roman" w:hint="eastAsia"/>
                <w:bCs/>
                <w:color w:val="auto"/>
                <w:sz w:val="21"/>
                <w:szCs w:val="21"/>
                <w:u w:val="none"/>
              </w:rPr>
              <w:t>数学</w:t>
            </w:r>
            <w:r w:rsidR="00D945E2">
              <w:rPr>
                <w:rFonts w:ascii="Times New Roman" w:hAnsi="Times New Roman"/>
                <w:bCs/>
                <w:color w:val="auto"/>
                <w:sz w:val="21"/>
                <w:szCs w:val="21"/>
                <w:u w:val="none"/>
              </w:rPr>
              <w:t>学院</w:t>
            </w:r>
          </w:p>
        </w:tc>
        <w:tc>
          <w:tcPr>
            <w:tcW w:w="838" w:type="dxa"/>
            <w:vMerge w:val="restart"/>
            <w:shd w:val="clear" w:color="auto" w:fill="auto"/>
            <w:vAlign w:val="center"/>
          </w:tcPr>
          <w:p w:rsidR="00D73AB3" w:rsidRDefault="00D945E2">
            <w:pPr>
              <w:jc w:val="center"/>
              <w:rPr>
                <w:rFonts w:ascii="Times New Roman" w:hAnsi="Times New Roman"/>
                <w:sz w:val="21"/>
                <w:u w:val="none"/>
              </w:rPr>
            </w:pPr>
            <w:r>
              <w:rPr>
                <w:rFonts w:ascii="Times New Roman" w:hAnsi="Times New Roman"/>
                <w:sz w:val="21"/>
                <w:u w:val="none"/>
              </w:rPr>
              <w:t>必</w:t>
            </w:r>
            <w:r>
              <w:rPr>
                <w:rFonts w:ascii="Times New Roman" w:hAnsi="Times New Roman" w:hint="eastAsia"/>
                <w:sz w:val="21"/>
                <w:u w:val="none"/>
              </w:rPr>
              <w:t>选</w:t>
            </w:r>
          </w:p>
          <w:p w:rsidR="00D73AB3" w:rsidRDefault="009A3ADE">
            <w:pPr>
              <w:jc w:val="center"/>
              <w:rPr>
                <w:rFonts w:ascii="Times New Roman" w:hAnsi="Times New Roman"/>
                <w:sz w:val="21"/>
                <w:u w:val="none"/>
              </w:rPr>
            </w:pPr>
            <w:r>
              <w:rPr>
                <w:rFonts w:ascii="Times New Roman" w:hAnsi="Times New Roman" w:hint="eastAsia"/>
                <w:sz w:val="21"/>
                <w:u w:val="none"/>
              </w:rPr>
              <w:t>1</w:t>
            </w:r>
            <w:r w:rsidR="00D945E2">
              <w:rPr>
                <w:rFonts w:ascii="Times New Roman" w:hAnsi="Times New Roman"/>
                <w:sz w:val="21"/>
                <w:u w:val="none"/>
              </w:rPr>
              <w:t>门</w:t>
            </w:r>
          </w:p>
        </w:tc>
      </w:tr>
      <w:tr w:rsidR="00D73AB3" w:rsidTr="00F603B3">
        <w:trPr>
          <w:trHeight w:val="499"/>
          <w:jc w:val="center"/>
        </w:trPr>
        <w:tc>
          <w:tcPr>
            <w:tcW w:w="462" w:type="dxa"/>
            <w:vMerge/>
            <w:tcBorders>
              <w:top w:val="single" w:sz="4" w:space="0" w:color="auto"/>
            </w:tcBorders>
            <w:vAlign w:val="center"/>
          </w:tcPr>
          <w:p w:rsidR="00D73AB3" w:rsidRDefault="00D73AB3">
            <w:pPr>
              <w:jc w:val="center"/>
              <w:rPr>
                <w:rFonts w:ascii="Times New Roman" w:hAnsi="Times New Roman"/>
                <w:b/>
                <w:sz w:val="21"/>
                <w:szCs w:val="21"/>
                <w:u w:val="none"/>
              </w:rPr>
            </w:pPr>
          </w:p>
        </w:tc>
        <w:tc>
          <w:tcPr>
            <w:tcW w:w="472" w:type="dxa"/>
            <w:vMerge/>
            <w:tcBorders>
              <w:top w:val="single" w:sz="4" w:space="0" w:color="auto"/>
            </w:tcBorders>
            <w:vAlign w:val="center"/>
          </w:tcPr>
          <w:p w:rsidR="00D73AB3" w:rsidRDefault="00D73AB3">
            <w:pPr>
              <w:rPr>
                <w:rFonts w:ascii="Times New Roman" w:hAnsi="Times New Roman"/>
                <w:b/>
                <w:sz w:val="21"/>
                <w:u w:val="none"/>
              </w:rPr>
            </w:pP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6A08000</w:t>
            </w:r>
            <w:r>
              <w:rPr>
                <w:rFonts w:ascii="Times New Roman" w:hAnsi="Times New Roman" w:hint="eastAsia"/>
                <w:color w:val="auto"/>
                <w:sz w:val="21"/>
                <w:szCs w:val="21"/>
                <w:u w:val="none"/>
              </w:rPr>
              <w:t>9</w:t>
            </w:r>
          </w:p>
        </w:tc>
        <w:tc>
          <w:tcPr>
            <w:tcW w:w="3198" w:type="dxa"/>
            <w:vAlign w:val="center"/>
          </w:tcPr>
          <w:p w:rsidR="00D73AB3" w:rsidRDefault="00D945E2">
            <w:pPr>
              <w:rPr>
                <w:rFonts w:ascii="Times New Roman" w:hAnsi="Times New Roman"/>
                <w:color w:val="auto"/>
                <w:sz w:val="21"/>
                <w:szCs w:val="21"/>
                <w:highlight w:val="yellow"/>
                <w:u w:val="none"/>
              </w:rPr>
            </w:pPr>
            <w:r>
              <w:rPr>
                <w:rFonts w:ascii="Times New Roman" w:hAnsi="Times New Roman"/>
                <w:color w:val="auto"/>
                <w:sz w:val="21"/>
                <w:szCs w:val="21"/>
                <w:u w:val="none"/>
              </w:rPr>
              <w:t>概率论与随机过程</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48</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w:t>
            </w:r>
          </w:p>
        </w:tc>
        <w:tc>
          <w:tcPr>
            <w:tcW w:w="698" w:type="dxa"/>
            <w:vAlign w:val="center"/>
          </w:tcPr>
          <w:p w:rsidR="00D73AB3" w:rsidRDefault="00D945E2">
            <w:pPr>
              <w:jc w:val="center"/>
              <w:rPr>
                <w:rFonts w:ascii="Times New Roman" w:hAnsi="Times New Roman"/>
                <w:color w:val="auto"/>
                <w:sz w:val="21"/>
                <w:szCs w:val="21"/>
                <w:u w:val="none"/>
              </w:rPr>
            </w:pPr>
            <w:r>
              <w:rPr>
                <w:rFonts w:ascii="Times New Roman" w:hAnsi="Times New Roman"/>
                <w:bCs/>
                <w:color w:val="auto"/>
                <w:sz w:val="21"/>
                <w:szCs w:val="21"/>
                <w:u w:val="none"/>
              </w:rPr>
              <w:t>秋</w:t>
            </w:r>
          </w:p>
        </w:tc>
        <w:tc>
          <w:tcPr>
            <w:tcW w:w="1671" w:type="dxa"/>
            <w:vAlign w:val="center"/>
          </w:tcPr>
          <w:p w:rsidR="00D73AB3" w:rsidRDefault="003222AC">
            <w:pPr>
              <w:jc w:val="center"/>
              <w:rPr>
                <w:rFonts w:ascii="Times New Roman" w:hAnsi="Times New Roman"/>
                <w:bCs/>
                <w:color w:val="auto"/>
                <w:sz w:val="21"/>
                <w:szCs w:val="21"/>
                <w:u w:val="none"/>
              </w:rPr>
            </w:pPr>
            <w:r>
              <w:rPr>
                <w:rFonts w:ascii="Times New Roman" w:hAnsi="Times New Roman" w:hint="eastAsia"/>
                <w:bCs/>
                <w:color w:val="auto"/>
                <w:sz w:val="21"/>
                <w:szCs w:val="21"/>
                <w:u w:val="none"/>
              </w:rPr>
              <w:t>数学</w:t>
            </w:r>
            <w:r w:rsidR="00D945E2">
              <w:rPr>
                <w:rFonts w:ascii="Times New Roman" w:hAnsi="Times New Roman"/>
                <w:bCs/>
                <w:color w:val="auto"/>
                <w:sz w:val="21"/>
                <w:szCs w:val="21"/>
                <w:u w:val="none"/>
              </w:rPr>
              <w:t>学院</w:t>
            </w:r>
          </w:p>
        </w:tc>
        <w:tc>
          <w:tcPr>
            <w:tcW w:w="838" w:type="dxa"/>
            <w:vMerge/>
            <w:shd w:val="clear" w:color="auto" w:fill="auto"/>
            <w:vAlign w:val="center"/>
          </w:tcPr>
          <w:p w:rsidR="00D73AB3" w:rsidRDefault="00D73AB3">
            <w:pPr>
              <w:jc w:val="center"/>
              <w:rPr>
                <w:rFonts w:ascii="Times New Roman" w:hAnsi="Times New Roman"/>
                <w:sz w:val="21"/>
                <w:highlight w:val="yellow"/>
                <w:u w:val="none"/>
              </w:rPr>
            </w:pPr>
          </w:p>
        </w:tc>
      </w:tr>
      <w:tr w:rsidR="00D73AB3" w:rsidTr="00F603B3">
        <w:trPr>
          <w:trHeight w:val="499"/>
          <w:jc w:val="center"/>
        </w:trPr>
        <w:tc>
          <w:tcPr>
            <w:tcW w:w="462" w:type="dxa"/>
            <w:vMerge/>
            <w:tcBorders>
              <w:top w:val="single" w:sz="4" w:space="0" w:color="auto"/>
            </w:tcBorders>
            <w:vAlign w:val="center"/>
          </w:tcPr>
          <w:p w:rsidR="00D73AB3" w:rsidRDefault="00D73AB3">
            <w:pPr>
              <w:jc w:val="center"/>
              <w:rPr>
                <w:rFonts w:ascii="Times New Roman" w:hAnsi="Times New Roman"/>
                <w:b/>
                <w:sz w:val="21"/>
                <w:szCs w:val="21"/>
                <w:u w:val="none"/>
              </w:rPr>
            </w:pPr>
          </w:p>
        </w:tc>
        <w:tc>
          <w:tcPr>
            <w:tcW w:w="472" w:type="dxa"/>
            <w:vMerge/>
            <w:tcBorders>
              <w:top w:val="single" w:sz="4" w:space="0" w:color="auto"/>
            </w:tcBorders>
            <w:vAlign w:val="center"/>
          </w:tcPr>
          <w:p w:rsidR="00D73AB3" w:rsidRDefault="00D73AB3">
            <w:pPr>
              <w:rPr>
                <w:rFonts w:ascii="Times New Roman" w:hAnsi="Times New Roman"/>
                <w:b/>
                <w:sz w:val="21"/>
                <w:u w:val="none"/>
              </w:rPr>
            </w:pP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6A0800</w:t>
            </w:r>
            <w:r>
              <w:rPr>
                <w:rFonts w:ascii="Times New Roman" w:hAnsi="Times New Roman" w:hint="eastAsia"/>
                <w:color w:val="auto"/>
                <w:sz w:val="21"/>
                <w:szCs w:val="21"/>
                <w:u w:val="none"/>
              </w:rPr>
              <w:t>10</w:t>
            </w:r>
          </w:p>
        </w:tc>
        <w:tc>
          <w:tcPr>
            <w:tcW w:w="3198"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概率论与数理统计</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48</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w:t>
            </w:r>
          </w:p>
        </w:tc>
        <w:tc>
          <w:tcPr>
            <w:tcW w:w="698"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秋</w:t>
            </w:r>
          </w:p>
        </w:tc>
        <w:tc>
          <w:tcPr>
            <w:tcW w:w="1671" w:type="dxa"/>
            <w:vAlign w:val="center"/>
          </w:tcPr>
          <w:p w:rsidR="00D73AB3" w:rsidRDefault="003222AC">
            <w:pPr>
              <w:jc w:val="center"/>
              <w:rPr>
                <w:rFonts w:ascii="Times New Roman" w:hAnsi="Times New Roman"/>
                <w:bCs/>
                <w:color w:val="auto"/>
                <w:sz w:val="21"/>
                <w:szCs w:val="21"/>
                <w:u w:val="none"/>
              </w:rPr>
            </w:pPr>
            <w:r>
              <w:rPr>
                <w:rFonts w:ascii="Times New Roman" w:hAnsi="Times New Roman" w:hint="eastAsia"/>
                <w:bCs/>
                <w:color w:val="auto"/>
                <w:sz w:val="21"/>
                <w:szCs w:val="21"/>
                <w:u w:val="none"/>
              </w:rPr>
              <w:t>数学</w:t>
            </w:r>
            <w:r w:rsidR="00D945E2">
              <w:rPr>
                <w:rFonts w:ascii="Times New Roman" w:hAnsi="Times New Roman"/>
                <w:bCs/>
                <w:color w:val="auto"/>
                <w:sz w:val="21"/>
                <w:szCs w:val="21"/>
                <w:u w:val="none"/>
              </w:rPr>
              <w:t>学院</w:t>
            </w:r>
          </w:p>
        </w:tc>
        <w:tc>
          <w:tcPr>
            <w:tcW w:w="838" w:type="dxa"/>
            <w:vMerge/>
            <w:shd w:val="clear" w:color="auto" w:fill="auto"/>
            <w:vAlign w:val="center"/>
          </w:tcPr>
          <w:p w:rsidR="00D73AB3" w:rsidRDefault="00D73AB3">
            <w:pPr>
              <w:jc w:val="center"/>
              <w:rPr>
                <w:rFonts w:ascii="Times New Roman" w:hAnsi="Times New Roman"/>
                <w:sz w:val="21"/>
                <w:highlight w:val="yellow"/>
                <w:u w:val="none"/>
              </w:rPr>
            </w:pPr>
          </w:p>
        </w:tc>
      </w:tr>
      <w:tr w:rsidR="00D73AB3" w:rsidTr="00F603B3">
        <w:trPr>
          <w:trHeight w:val="499"/>
          <w:jc w:val="center"/>
        </w:trPr>
        <w:tc>
          <w:tcPr>
            <w:tcW w:w="462" w:type="dxa"/>
            <w:vMerge/>
            <w:tcBorders>
              <w:top w:val="single" w:sz="4" w:space="0" w:color="auto"/>
            </w:tcBorders>
            <w:vAlign w:val="center"/>
          </w:tcPr>
          <w:p w:rsidR="00D73AB3" w:rsidRDefault="00D73AB3">
            <w:pPr>
              <w:jc w:val="center"/>
              <w:rPr>
                <w:rFonts w:ascii="Times New Roman" w:hAnsi="Times New Roman"/>
                <w:b/>
                <w:sz w:val="21"/>
                <w:szCs w:val="21"/>
                <w:u w:val="none"/>
              </w:rPr>
            </w:pPr>
          </w:p>
        </w:tc>
        <w:tc>
          <w:tcPr>
            <w:tcW w:w="472" w:type="dxa"/>
            <w:vMerge/>
            <w:tcBorders>
              <w:top w:val="single" w:sz="4" w:space="0" w:color="auto"/>
            </w:tcBorders>
            <w:vAlign w:val="center"/>
          </w:tcPr>
          <w:p w:rsidR="00D73AB3" w:rsidRDefault="00D73AB3">
            <w:pPr>
              <w:rPr>
                <w:rFonts w:ascii="Times New Roman" w:hAnsi="Times New Roman"/>
                <w:b/>
                <w:sz w:val="21"/>
                <w:u w:val="none"/>
              </w:rPr>
            </w:pP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6A0800</w:t>
            </w:r>
            <w:r>
              <w:rPr>
                <w:rFonts w:ascii="Times New Roman" w:hAnsi="Times New Roman" w:hint="eastAsia"/>
                <w:color w:val="auto"/>
                <w:sz w:val="21"/>
                <w:szCs w:val="21"/>
                <w:u w:val="none"/>
              </w:rPr>
              <w:t>11</w:t>
            </w:r>
          </w:p>
        </w:tc>
        <w:tc>
          <w:tcPr>
            <w:tcW w:w="3198"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数值分析</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48</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w:t>
            </w:r>
          </w:p>
        </w:tc>
        <w:tc>
          <w:tcPr>
            <w:tcW w:w="698"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春</w:t>
            </w:r>
          </w:p>
        </w:tc>
        <w:tc>
          <w:tcPr>
            <w:tcW w:w="1671" w:type="dxa"/>
            <w:vAlign w:val="center"/>
          </w:tcPr>
          <w:p w:rsidR="00D73AB3" w:rsidRDefault="003222AC">
            <w:pPr>
              <w:jc w:val="center"/>
              <w:rPr>
                <w:rFonts w:ascii="Times New Roman" w:hAnsi="Times New Roman"/>
                <w:bCs/>
                <w:color w:val="auto"/>
                <w:sz w:val="21"/>
                <w:szCs w:val="21"/>
                <w:u w:val="none"/>
              </w:rPr>
            </w:pPr>
            <w:r>
              <w:rPr>
                <w:rFonts w:ascii="Times New Roman" w:hAnsi="Times New Roman" w:hint="eastAsia"/>
                <w:bCs/>
                <w:color w:val="auto"/>
                <w:sz w:val="21"/>
                <w:szCs w:val="21"/>
                <w:u w:val="none"/>
              </w:rPr>
              <w:t>数学</w:t>
            </w:r>
            <w:r w:rsidR="00D945E2">
              <w:rPr>
                <w:rFonts w:ascii="Times New Roman" w:hAnsi="Times New Roman"/>
                <w:bCs/>
                <w:color w:val="auto"/>
                <w:sz w:val="21"/>
                <w:szCs w:val="21"/>
                <w:u w:val="none"/>
              </w:rPr>
              <w:t>学院</w:t>
            </w:r>
          </w:p>
        </w:tc>
        <w:tc>
          <w:tcPr>
            <w:tcW w:w="838" w:type="dxa"/>
            <w:vMerge/>
            <w:shd w:val="clear" w:color="auto" w:fill="auto"/>
            <w:vAlign w:val="center"/>
          </w:tcPr>
          <w:p w:rsidR="00D73AB3" w:rsidRDefault="00D73AB3">
            <w:pPr>
              <w:jc w:val="center"/>
              <w:rPr>
                <w:rFonts w:ascii="Times New Roman" w:hAnsi="Times New Roman"/>
                <w:sz w:val="21"/>
                <w:highlight w:val="yellow"/>
                <w:u w:val="none"/>
              </w:rPr>
            </w:pPr>
          </w:p>
        </w:tc>
      </w:tr>
      <w:tr w:rsidR="00D73AB3" w:rsidTr="00F603B3">
        <w:trPr>
          <w:trHeight w:val="499"/>
          <w:jc w:val="center"/>
        </w:trPr>
        <w:tc>
          <w:tcPr>
            <w:tcW w:w="462" w:type="dxa"/>
            <w:vMerge/>
            <w:tcBorders>
              <w:top w:val="single" w:sz="4" w:space="0" w:color="auto"/>
            </w:tcBorders>
            <w:vAlign w:val="center"/>
          </w:tcPr>
          <w:p w:rsidR="00D73AB3" w:rsidRDefault="00D73AB3">
            <w:pPr>
              <w:jc w:val="center"/>
              <w:rPr>
                <w:rFonts w:ascii="Times New Roman" w:hAnsi="Times New Roman"/>
                <w:b/>
                <w:sz w:val="21"/>
                <w:szCs w:val="21"/>
                <w:u w:val="none"/>
              </w:rPr>
            </w:pPr>
          </w:p>
        </w:tc>
        <w:tc>
          <w:tcPr>
            <w:tcW w:w="472" w:type="dxa"/>
            <w:vMerge/>
            <w:tcBorders>
              <w:top w:val="single" w:sz="4" w:space="0" w:color="auto"/>
            </w:tcBorders>
            <w:vAlign w:val="center"/>
          </w:tcPr>
          <w:p w:rsidR="00D73AB3" w:rsidRDefault="00D73AB3">
            <w:pPr>
              <w:rPr>
                <w:rFonts w:ascii="Times New Roman" w:hAnsi="Times New Roman"/>
                <w:b/>
                <w:sz w:val="21"/>
                <w:u w:val="none"/>
              </w:rPr>
            </w:pPr>
          </w:p>
        </w:tc>
        <w:tc>
          <w:tcPr>
            <w:tcW w:w="1293"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6A0800</w:t>
            </w:r>
            <w:r>
              <w:rPr>
                <w:rFonts w:ascii="Times New Roman" w:hAnsi="Times New Roman" w:hint="eastAsia"/>
                <w:color w:val="auto"/>
                <w:sz w:val="21"/>
                <w:szCs w:val="21"/>
                <w:u w:val="none"/>
              </w:rPr>
              <w:t>12</w:t>
            </w:r>
          </w:p>
        </w:tc>
        <w:tc>
          <w:tcPr>
            <w:tcW w:w="3198"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数学物理方程</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48</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w:t>
            </w:r>
          </w:p>
        </w:tc>
        <w:tc>
          <w:tcPr>
            <w:tcW w:w="698"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秋</w:t>
            </w:r>
          </w:p>
        </w:tc>
        <w:tc>
          <w:tcPr>
            <w:tcW w:w="1671" w:type="dxa"/>
            <w:vAlign w:val="center"/>
          </w:tcPr>
          <w:p w:rsidR="00D73AB3" w:rsidRDefault="003222AC">
            <w:pPr>
              <w:jc w:val="center"/>
              <w:rPr>
                <w:rFonts w:ascii="Times New Roman" w:hAnsi="Times New Roman"/>
                <w:bCs/>
                <w:color w:val="auto"/>
                <w:sz w:val="21"/>
                <w:szCs w:val="21"/>
                <w:u w:val="none"/>
              </w:rPr>
            </w:pPr>
            <w:r>
              <w:rPr>
                <w:rFonts w:ascii="Times New Roman" w:hAnsi="Times New Roman" w:hint="eastAsia"/>
                <w:bCs/>
                <w:color w:val="auto"/>
                <w:sz w:val="21"/>
                <w:szCs w:val="21"/>
                <w:u w:val="none"/>
              </w:rPr>
              <w:t>数学</w:t>
            </w:r>
            <w:r w:rsidR="00D945E2">
              <w:rPr>
                <w:rFonts w:ascii="Times New Roman" w:hAnsi="Times New Roman"/>
                <w:bCs/>
                <w:color w:val="auto"/>
                <w:sz w:val="21"/>
                <w:szCs w:val="21"/>
                <w:u w:val="none"/>
              </w:rPr>
              <w:t>学院</w:t>
            </w:r>
          </w:p>
        </w:tc>
        <w:tc>
          <w:tcPr>
            <w:tcW w:w="838" w:type="dxa"/>
            <w:vMerge/>
            <w:shd w:val="clear" w:color="auto" w:fill="auto"/>
            <w:vAlign w:val="center"/>
          </w:tcPr>
          <w:p w:rsidR="00D73AB3" w:rsidRDefault="00D73AB3">
            <w:pPr>
              <w:jc w:val="center"/>
              <w:rPr>
                <w:rFonts w:ascii="Times New Roman" w:hAnsi="Times New Roman"/>
                <w:sz w:val="21"/>
                <w:highlight w:val="yellow"/>
                <w:u w:val="none"/>
              </w:rPr>
            </w:pPr>
          </w:p>
        </w:tc>
      </w:tr>
      <w:tr w:rsidR="00D73AB3" w:rsidTr="00F603B3">
        <w:trPr>
          <w:trHeight w:val="682"/>
          <w:jc w:val="center"/>
        </w:trPr>
        <w:tc>
          <w:tcPr>
            <w:tcW w:w="462" w:type="dxa"/>
            <w:vMerge w:val="restart"/>
            <w:tcBorders>
              <w:top w:val="single" w:sz="4" w:space="0" w:color="auto"/>
            </w:tcBorders>
            <w:vAlign w:val="center"/>
          </w:tcPr>
          <w:p w:rsidR="00D73AB3" w:rsidRDefault="00D945E2">
            <w:pPr>
              <w:spacing w:line="180" w:lineRule="exact"/>
              <w:jc w:val="center"/>
              <w:rPr>
                <w:rFonts w:ascii="Times New Roman" w:hAnsi="Times New Roman"/>
                <w:b/>
                <w:sz w:val="21"/>
                <w:szCs w:val="21"/>
                <w:u w:val="none"/>
              </w:rPr>
            </w:pPr>
            <w:r>
              <w:rPr>
                <w:rFonts w:ascii="Times New Roman" w:hAnsi="Times New Roman"/>
                <w:b/>
                <w:sz w:val="21"/>
                <w:szCs w:val="21"/>
                <w:u w:val="none"/>
              </w:rPr>
              <w:t>硕博贯通基础课程</w:t>
            </w:r>
          </w:p>
        </w:tc>
        <w:tc>
          <w:tcPr>
            <w:tcW w:w="472" w:type="dxa"/>
            <w:vMerge w:val="restart"/>
            <w:tcBorders>
              <w:top w:val="single" w:sz="4" w:space="0" w:color="auto"/>
            </w:tcBorders>
            <w:vAlign w:val="center"/>
          </w:tcPr>
          <w:p w:rsidR="00D73AB3" w:rsidRDefault="00D945E2">
            <w:pPr>
              <w:jc w:val="center"/>
              <w:rPr>
                <w:rFonts w:ascii="Times New Roman" w:hAnsi="Times New Roman"/>
                <w:b/>
                <w:sz w:val="21"/>
                <w:u w:val="none"/>
              </w:rPr>
            </w:pPr>
            <w:r w:rsidRPr="009A3ADE">
              <w:rPr>
                <w:rFonts w:ascii="Times New Roman" w:hAnsi="Times New Roman"/>
                <w:b/>
                <w:spacing w:val="-2"/>
                <w:sz w:val="21"/>
                <w:u w:val="none"/>
              </w:rPr>
              <w:t>7A</w:t>
            </w:r>
            <w:r>
              <w:rPr>
                <w:rFonts w:ascii="Times New Roman" w:hAnsi="Times New Roman"/>
                <w:b/>
                <w:sz w:val="21"/>
                <w:u w:val="none"/>
              </w:rPr>
              <w:t>类</w:t>
            </w:r>
          </w:p>
        </w:tc>
        <w:tc>
          <w:tcPr>
            <w:tcW w:w="1293" w:type="dxa"/>
            <w:vAlign w:val="center"/>
          </w:tcPr>
          <w:p w:rsidR="00D73AB3" w:rsidRDefault="00D945E2">
            <w:pPr>
              <w:jc w:val="left"/>
              <w:rPr>
                <w:rFonts w:ascii="Times New Roman" w:hAnsi="Times New Roman"/>
                <w:sz w:val="21"/>
                <w:szCs w:val="21"/>
                <w:u w:val="none"/>
              </w:rPr>
            </w:pPr>
            <w:r>
              <w:rPr>
                <w:rFonts w:ascii="Times New Roman" w:hAnsi="Times New Roman"/>
                <w:sz w:val="21"/>
                <w:szCs w:val="21"/>
                <w:u w:val="none"/>
              </w:rPr>
              <w:t>7A010101</w:t>
            </w:r>
          </w:p>
          <w:p w:rsidR="00ED40AE" w:rsidRDefault="00ED40AE">
            <w:pPr>
              <w:jc w:val="left"/>
              <w:rPr>
                <w:rFonts w:ascii="Times New Roman" w:hAnsi="Times New Roman"/>
                <w:sz w:val="21"/>
                <w:szCs w:val="21"/>
                <w:u w:val="none"/>
              </w:rPr>
            </w:pPr>
            <w:r>
              <w:rPr>
                <w:rFonts w:ascii="Times New Roman" w:hAnsi="Times New Roman" w:hint="eastAsia"/>
                <w:sz w:val="21"/>
                <w:szCs w:val="21"/>
                <w:u w:val="none"/>
              </w:rPr>
              <w:t>7A******</w:t>
            </w:r>
          </w:p>
        </w:tc>
        <w:tc>
          <w:tcPr>
            <w:tcW w:w="3198" w:type="dxa"/>
            <w:vAlign w:val="center"/>
          </w:tcPr>
          <w:p w:rsidR="00D73AB3" w:rsidRDefault="00D945E2">
            <w:pPr>
              <w:jc w:val="left"/>
              <w:rPr>
                <w:rFonts w:ascii="Times New Roman" w:hAnsi="Times New Roman"/>
                <w:sz w:val="21"/>
                <w:szCs w:val="21"/>
                <w:u w:val="none"/>
              </w:rPr>
            </w:pPr>
            <w:r>
              <w:rPr>
                <w:rFonts w:ascii="Times New Roman" w:hAnsi="Times New Roman"/>
                <w:sz w:val="21"/>
                <w:szCs w:val="21"/>
                <w:u w:val="none"/>
              </w:rPr>
              <w:t>学术规范与学术写作</w:t>
            </w:r>
          </w:p>
        </w:tc>
        <w:tc>
          <w:tcPr>
            <w:tcW w:w="560" w:type="dxa"/>
            <w:vAlign w:val="center"/>
          </w:tcPr>
          <w:p w:rsidR="00D73AB3" w:rsidRDefault="00D945E2">
            <w:pPr>
              <w:jc w:val="center"/>
              <w:rPr>
                <w:rFonts w:ascii="Times New Roman" w:hAnsi="Times New Roman"/>
                <w:sz w:val="21"/>
                <w:szCs w:val="21"/>
                <w:u w:val="none"/>
              </w:rPr>
            </w:pPr>
            <w:r>
              <w:rPr>
                <w:rFonts w:ascii="Times New Roman" w:hAnsi="Times New Roman"/>
                <w:sz w:val="21"/>
                <w:szCs w:val="21"/>
                <w:u w:val="none"/>
              </w:rPr>
              <w:t>8</w:t>
            </w:r>
          </w:p>
        </w:tc>
        <w:tc>
          <w:tcPr>
            <w:tcW w:w="560" w:type="dxa"/>
            <w:vAlign w:val="center"/>
          </w:tcPr>
          <w:p w:rsidR="00D73AB3" w:rsidRDefault="00D945E2">
            <w:pPr>
              <w:jc w:val="center"/>
              <w:rPr>
                <w:rFonts w:ascii="Times New Roman" w:hAnsi="Times New Roman"/>
                <w:sz w:val="21"/>
                <w:szCs w:val="21"/>
                <w:u w:val="none"/>
              </w:rPr>
            </w:pPr>
            <w:r>
              <w:rPr>
                <w:rFonts w:ascii="Times New Roman" w:hAnsi="Times New Roman"/>
                <w:sz w:val="21"/>
                <w:szCs w:val="21"/>
                <w:u w:val="none"/>
              </w:rPr>
              <w:t>0.5</w:t>
            </w:r>
          </w:p>
        </w:tc>
        <w:tc>
          <w:tcPr>
            <w:tcW w:w="698" w:type="dxa"/>
            <w:vAlign w:val="center"/>
          </w:tcPr>
          <w:p w:rsidR="00D73AB3" w:rsidRDefault="00D945E2">
            <w:pPr>
              <w:jc w:val="center"/>
              <w:rPr>
                <w:rFonts w:ascii="Times New Roman" w:hAnsi="Times New Roman"/>
                <w:bCs/>
                <w:sz w:val="21"/>
                <w:szCs w:val="21"/>
                <w:u w:val="none"/>
              </w:rPr>
            </w:pPr>
            <w:r>
              <w:rPr>
                <w:rFonts w:ascii="Times New Roman" w:hAnsi="Times New Roman"/>
                <w:bCs/>
                <w:sz w:val="21"/>
                <w:szCs w:val="21"/>
                <w:u w:val="none"/>
              </w:rPr>
              <w:t>秋</w:t>
            </w:r>
          </w:p>
        </w:tc>
        <w:tc>
          <w:tcPr>
            <w:tcW w:w="1671" w:type="dxa"/>
            <w:vAlign w:val="center"/>
          </w:tcPr>
          <w:p w:rsidR="00D73AB3" w:rsidRDefault="00D945E2">
            <w:pPr>
              <w:jc w:val="center"/>
              <w:rPr>
                <w:rFonts w:ascii="Times New Roman" w:hAnsi="Times New Roman"/>
                <w:sz w:val="21"/>
                <w:szCs w:val="21"/>
                <w:u w:val="none"/>
              </w:rPr>
            </w:pPr>
            <w:r>
              <w:rPr>
                <w:rFonts w:ascii="Times New Roman" w:hAnsi="Times New Roman"/>
                <w:sz w:val="21"/>
                <w:szCs w:val="21"/>
                <w:u w:val="none"/>
              </w:rPr>
              <w:t>航空学院</w:t>
            </w:r>
          </w:p>
          <w:p w:rsidR="00ED40AE" w:rsidRDefault="00ED40AE">
            <w:pPr>
              <w:jc w:val="center"/>
              <w:rPr>
                <w:rFonts w:ascii="Times New Roman" w:hAnsi="Times New Roman"/>
                <w:sz w:val="21"/>
                <w:szCs w:val="21"/>
                <w:u w:val="none"/>
              </w:rPr>
            </w:pPr>
            <w:r>
              <w:rPr>
                <w:rFonts w:ascii="Times New Roman" w:hAnsi="Times New Roman" w:hint="eastAsia"/>
                <w:sz w:val="21"/>
                <w:szCs w:val="21"/>
                <w:u w:val="none"/>
              </w:rPr>
              <w:t>******</w:t>
            </w:r>
            <w:r>
              <w:rPr>
                <w:rFonts w:ascii="Times New Roman" w:hAnsi="Times New Roman" w:hint="eastAsia"/>
                <w:sz w:val="21"/>
                <w:szCs w:val="21"/>
                <w:u w:val="none"/>
              </w:rPr>
              <w:t>学院</w:t>
            </w:r>
          </w:p>
        </w:tc>
        <w:tc>
          <w:tcPr>
            <w:tcW w:w="838" w:type="dxa"/>
            <w:vAlign w:val="center"/>
          </w:tcPr>
          <w:p w:rsidR="00D73AB3" w:rsidRDefault="00D73AB3">
            <w:pPr>
              <w:jc w:val="center"/>
              <w:rPr>
                <w:rFonts w:ascii="Times New Roman" w:hAnsi="Times New Roman"/>
                <w:sz w:val="21"/>
                <w:highlight w:val="yellow"/>
                <w:u w:val="none"/>
              </w:rPr>
            </w:pPr>
          </w:p>
        </w:tc>
      </w:tr>
      <w:tr w:rsidR="00D73AB3" w:rsidTr="00F603B3">
        <w:trPr>
          <w:trHeight w:val="731"/>
          <w:jc w:val="center"/>
        </w:trPr>
        <w:tc>
          <w:tcPr>
            <w:tcW w:w="462" w:type="dxa"/>
            <w:vMerge/>
            <w:vAlign w:val="center"/>
          </w:tcPr>
          <w:p w:rsidR="00D73AB3" w:rsidRDefault="00D73AB3">
            <w:pPr>
              <w:spacing w:line="220" w:lineRule="exact"/>
              <w:jc w:val="center"/>
              <w:rPr>
                <w:rFonts w:ascii="Times New Roman" w:hAnsi="Times New Roman"/>
                <w:b/>
                <w:sz w:val="21"/>
                <w:szCs w:val="21"/>
                <w:u w:val="none"/>
              </w:rPr>
            </w:pPr>
          </w:p>
        </w:tc>
        <w:tc>
          <w:tcPr>
            <w:tcW w:w="472" w:type="dxa"/>
            <w:vMerge/>
            <w:vAlign w:val="center"/>
          </w:tcPr>
          <w:p w:rsidR="00D73AB3" w:rsidRDefault="00D73AB3">
            <w:pPr>
              <w:rPr>
                <w:rFonts w:ascii="Times New Roman" w:hAnsi="Times New Roman"/>
                <w:b/>
                <w:sz w:val="21"/>
                <w:u w:val="none"/>
              </w:rPr>
            </w:pPr>
          </w:p>
        </w:tc>
        <w:tc>
          <w:tcPr>
            <w:tcW w:w="1293" w:type="dxa"/>
            <w:vAlign w:val="center"/>
          </w:tcPr>
          <w:p w:rsidR="00D73AB3" w:rsidRDefault="00D945E2">
            <w:pPr>
              <w:jc w:val="left"/>
              <w:rPr>
                <w:rFonts w:ascii="Times New Roman" w:hAnsi="Times New Roman"/>
                <w:sz w:val="21"/>
                <w:szCs w:val="21"/>
                <w:u w:val="none"/>
              </w:rPr>
            </w:pPr>
            <w:r>
              <w:rPr>
                <w:rFonts w:ascii="Times New Roman" w:hAnsi="Times New Roman"/>
                <w:sz w:val="21"/>
                <w:szCs w:val="21"/>
                <w:u w:val="none"/>
              </w:rPr>
              <w:t>7A120</w:t>
            </w:r>
            <w:r w:rsidR="00F603B3">
              <w:rPr>
                <w:rFonts w:ascii="Times New Roman" w:hAnsi="Times New Roman" w:hint="eastAsia"/>
                <w:sz w:val="21"/>
                <w:szCs w:val="21"/>
                <w:u w:val="none"/>
              </w:rPr>
              <w:t>0</w:t>
            </w:r>
            <w:r>
              <w:rPr>
                <w:rFonts w:ascii="Times New Roman" w:hAnsi="Times New Roman"/>
                <w:sz w:val="21"/>
                <w:szCs w:val="21"/>
                <w:u w:val="none"/>
              </w:rPr>
              <w:t>02</w:t>
            </w:r>
          </w:p>
        </w:tc>
        <w:tc>
          <w:tcPr>
            <w:tcW w:w="3198" w:type="dxa"/>
            <w:vAlign w:val="center"/>
          </w:tcPr>
          <w:p w:rsidR="00D73AB3" w:rsidRDefault="00D945E2">
            <w:pPr>
              <w:jc w:val="left"/>
              <w:rPr>
                <w:rFonts w:ascii="Times New Roman" w:hAnsi="Times New Roman"/>
                <w:sz w:val="21"/>
                <w:szCs w:val="21"/>
                <w:u w:val="none"/>
              </w:rPr>
            </w:pPr>
            <w:r>
              <w:rPr>
                <w:rFonts w:ascii="Times New Roman" w:hAnsi="Times New Roman"/>
                <w:sz w:val="21"/>
                <w:szCs w:val="21"/>
                <w:u w:val="none"/>
              </w:rPr>
              <w:t>学术英语</w:t>
            </w:r>
          </w:p>
        </w:tc>
        <w:tc>
          <w:tcPr>
            <w:tcW w:w="560" w:type="dxa"/>
            <w:vAlign w:val="center"/>
          </w:tcPr>
          <w:p w:rsidR="00D73AB3" w:rsidRDefault="00D945E2">
            <w:pPr>
              <w:jc w:val="center"/>
              <w:rPr>
                <w:rFonts w:ascii="Times New Roman" w:hAnsi="Times New Roman"/>
                <w:sz w:val="21"/>
                <w:szCs w:val="21"/>
                <w:u w:val="none"/>
              </w:rPr>
            </w:pPr>
            <w:r>
              <w:rPr>
                <w:rFonts w:ascii="Times New Roman" w:hAnsi="Times New Roman"/>
                <w:sz w:val="21"/>
                <w:szCs w:val="21"/>
                <w:u w:val="none"/>
              </w:rPr>
              <w:t>8</w:t>
            </w:r>
          </w:p>
        </w:tc>
        <w:tc>
          <w:tcPr>
            <w:tcW w:w="560" w:type="dxa"/>
            <w:vAlign w:val="center"/>
          </w:tcPr>
          <w:p w:rsidR="00D73AB3" w:rsidRDefault="00D945E2">
            <w:pPr>
              <w:jc w:val="center"/>
              <w:rPr>
                <w:rFonts w:ascii="Times New Roman" w:hAnsi="Times New Roman"/>
                <w:sz w:val="21"/>
                <w:szCs w:val="21"/>
                <w:u w:val="none"/>
              </w:rPr>
            </w:pPr>
            <w:r>
              <w:rPr>
                <w:rFonts w:ascii="Times New Roman" w:hAnsi="Times New Roman"/>
                <w:sz w:val="21"/>
                <w:szCs w:val="21"/>
                <w:u w:val="none"/>
              </w:rPr>
              <w:t>0.5</w:t>
            </w:r>
          </w:p>
        </w:tc>
        <w:tc>
          <w:tcPr>
            <w:tcW w:w="698" w:type="dxa"/>
            <w:vAlign w:val="center"/>
          </w:tcPr>
          <w:p w:rsidR="00D73AB3" w:rsidRDefault="00D945E2">
            <w:pPr>
              <w:jc w:val="center"/>
              <w:rPr>
                <w:rFonts w:ascii="Times New Roman" w:hAnsi="Times New Roman"/>
                <w:bCs/>
                <w:sz w:val="21"/>
                <w:szCs w:val="21"/>
                <w:u w:val="none"/>
              </w:rPr>
            </w:pPr>
            <w:r>
              <w:rPr>
                <w:rFonts w:ascii="Times New Roman" w:hAnsi="Times New Roman"/>
                <w:bCs/>
                <w:sz w:val="21"/>
                <w:szCs w:val="21"/>
                <w:u w:val="none"/>
              </w:rPr>
              <w:t>秋</w:t>
            </w:r>
          </w:p>
        </w:tc>
        <w:tc>
          <w:tcPr>
            <w:tcW w:w="1671" w:type="dxa"/>
            <w:vAlign w:val="center"/>
          </w:tcPr>
          <w:p w:rsidR="00D73AB3" w:rsidRDefault="00D945E2">
            <w:pPr>
              <w:jc w:val="center"/>
              <w:rPr>
                <w:rFonts w:ascii="Times New Roman" w:hAnsi="Times New Roman"/>
                <w:bCs/>
                <w:sz w:val="21"/>
                <w:szCs w:val="21"/>
                <w:u w:val="none"/>
              </w:rPr>
            </w:pPr>
            <w:r>
              <w:rPr>
                <w:rFonts w:ascii="Times New Roman" w:hAnsi="Times New Roman"/>
                <w:bCs/>
                <w:sz w:val="21"/>
                <w:szCs w:val="21"/>
                <w:u w:val="none"/>
              </w:rPr>
              <w:t>外国语学院</w:t>
            </w:r>
          </w:p>
        </w:tc>
        <w:tc>
          <w:tcPr>
            <w:tcW w:w="838" w:type="dxa"/>
            <w:vAlign w:val="center"/>
          </w:tcPr>
          <w:p w:rsidR="00D73AB3" w:rsidRDefault="00D73AB3">
            <w:pPr>
              <w:jc w:val="center"/>
              <w:rPr>
                <w:rFonts w:ascii="Times New Roman" w:hAnsi="Times New Roman"/>
                <w:sz w:val="21"/>
                <w:highlight w:val="yellow"/>
                <w:u w:val="none"/>
              </w:rPr>
            </w:pPr>
          </w:p>
        </w:tc>
      </w:tr>
      <w:tr w:rsidR="00D73AB3" w:rsidTr="00F603B3">
        <w:trPr>
          <w:trHeight w:val="499"/>
          <w:jc w:val="center"/>
        </w:trPr>
        <w:tc>
          <w:tcPr>
            <w:tcW w:w="462" w:type="dxa"/>
            <w:vMerge w:val="restart"/>
            <w:vAlign w:val="center"/>
          </w:tcPr>
          <w:p w:rsidR="00D73AB3" w:rsidRDefault="00D945E2">
            <w:pPr>
              <w:spacing w:line="220" w:lineRule="exact"/>
              <w:jc w:val="center"/>
              <w:rPr>
                <w:rFonts w:ascii="Times New Roman" w:hAnsi="Times New Roman"/>
                <w:b/>
                <w:sz w:val="21"/>
                <w:szCs w:val="21"/>
                <w:u w:val="none"/>
              </w:rPr>
            </w:pPr>
            <w:r>
              <w:rPr>
                <w:rFonts w:ascii="Times New Roman" w:hAnsi="Times New Roman"/>
                <w:b/>
                <w:sz w:val="21"/>
                <w:szCs w:val="21"/>
                <w:u w:val="none"/>
              </w:rPr>
              <w:t>博士生必修课程</w:t>
            </w:r>
          </w:p>
        </w:tc>
        <w:tc>
          <w:tcPr>
            <w:tcW w:w="472" w:type="dxa"/>
            <w:vMerge w:val="restart"/>
            <w:vAlign w:val="center"/>
          </w:tcPr>
          <w:p w:rsidR="00D73AB3" w:rsidRDefault="00D945E2">
            <w:pPr>
              <w:jc w:val="center"/>
              <w:rPr>
                <w:rFonts w:ascii="Times New Roman" w:hAnsi="Times New Roman"/>
                <w:b/>
                <w:sz w:val="21"/>
                <w:szCs w:val="21"/>
                <w:u w:val="none"/>
              </w:rPr>
            </w:pPr>
            <w:r w:rsidRPr="009A3ADE">
              <w:rPr>
                <w:rFonts w:ascii="Times New Roman" w:hAnsi="Times New Roman"/>
                <w:b/>
                <w:spacing w:val="-2"/>
                <w:sz w:val="21"/>
                <w:szCs w:val="21"/>
                <w:u w:val="none"/>
              </w:rPr>
              <w:t>8A</w:t>
            </w:r>
            <w:r>
              <w:rPr>
                <w:rFonts w:ascii="Times New Roman" w:hAnsi="Times New Roman"/>
                <w:b/>
                <w:sz w:val="21"/>
                <w:szCs w:val="21"/>
                <w:u w:val="none"/>
              </w:rPr>
              <w:t>类</w:t>
            </w:r>
          </w:p>
        </w:tc>
        <w:tc>
          <w:tcPr>
            <w:tcW w:w="1293" w:type="dxa"/>
            <w:tcBorders>
              <w:bottom w:val="single" w:sz="4" w:space="0" w:color="auto"/>
            </w:tcBorders>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8A170001</w:t>
            </w:r>
          </w:p>
        </w:tc>
        <w:tc>
          <w:tcPr>
            <w:tcW w:w="3198" w:type="dxa"/>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中国马克思主义与当代</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36</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2</w:t>
            </w:r>
          </w:p>
        </w:tc>
        <w:tc>
          <w:tcPr>
            <w:tcW w:w="698" w:type="dxa"/>
            <w:vAlign w:val="center"/>
          </w:tcPr>
          <w:p w:rsidR="00D73AB3" w:rsidRDefault="00D945E2">
            <w:pPr>
              <w:jc w:val="center"/>
              <w:rPr>
                <w:rFonts w:ascii="Times New Roman" w:hAnsi="Times New Roman"/>
                <w:color w:val="auto"/>
                <w:sz w:val="21"/>
                <w:szCs w:val="21"/>
                <w:u w:val="none"/>
              </w:rPr>
            </w:pPr>
            <w:r>
              <w:rPr>
                <w:rFonts w:ascii="Times New Roman" w:hAnsi="Times New Roman"/>
                <w:color w:val="auto"/>
                <w:sz w:val="21"/>
                <w:szCs w:val="21"/>
                <w:u w:val="none"/>
              </w:rPr>
              <w:t>春</w:t>
            </w:r>
          </w:p>
        </w:tc>
        <w:tc>
          <w:tcPr>
            <w:tcW w:w="1671" w:type="dxa"/>
            <w:tcBorders>
              <w:bottom w:val="single" w:sz="4" w:space="0" w:color="auto"/>
            </w:tcBorders>
            <w:vAlign w:val="center"/>
          </w:tcPr>
          <w:p w:rsidR="00D73AB3" w:rsidRPr="009A3ADE" w:rsidRDefault="00D945E2">
            <w:pPr>
              <w:jc w:val="center"/>
              <w:rPr>
                <w:rFonts w:ascii="Times New Roman" w:hAnsi="Times New Roman"/>
                <w:color w:val="auto"/>
                <w:spacing w:val="-2"/>
                <w:sz w:val="21"/>
                <w:szCs w:val="21"/>
                <w:u w:val="none"/>
              </w:rPr>
            </w:pPr>
            <w:r w:rsidRPr="009A3ADE">
              <w:rPr>
                <w:rFonts w:ascii="Times New Roman" w:hAnsi="Times New Roman"/>
                <w:color w:val="auto"/>
                <w:spacing w:val="-2"/>
                <w:sz w:val="21"/>
                <w:szCs w:val="21"/>
                <w:u w:val="none"/>
              </w:rPr>
              <w:t>马克思主义学院</w:t>
            </w:r>
          </w:p>
        </w:tc>
        <w:tc>
          <w:tcPr>
            <w:tcW w:w="838" w:type="dxa"/>
            <w:tcBorders>
              <w:top w:val="single" w:sz="4" w:space="0" w:color="auto"/>
            </w:tcBorders>
            <w:shd w:val="clear" w:color="auto" w:fill="auto"/>
            <w:vAlign w:val="center"/>
          </w:tcPr>
          <w:p w:rsidR="00D73AB3" w:rsidRDefault="00D73AB3">
            <w:pPr>
              <w:jc w:val="center"/>
              <w:rPr>
                <w:rFonts w:ascii="Times New Roman" w:hAnsi="Times New Roman"/>
                <w:sz w:val="21"/>
                <w:u w:val="none"/>
              </w:rPr>
            </w:pPr>
          </w:p>
        </w:tc>
      </w:tr>
      <w:tr w:rsidR="00D73AB3" w:rsidTr="00F603B3">
        <w:trPr>
          <w:trHeight w:val="499"/>
          <w:jc w:val="center"/>
        </w:trPr>
        <w:tc>
          <w:tcPr>
            <w:tcW w:w="462" w:type="dxa"/>
            <w:vMerge/>
            <w:vAlign w:val="center"/>
          </w:tcPr>
          <w:p w:rsidR="00D73AB3" w:rsidRDefault="00D73AB3">
            <w:pPr>
              <w:spacing w:line="220" w:lineRule="exact"/>
              <w:jc w:val="center"/>
              <w:rPr>
                <w:rFonts w:ascii="Times New Roman" w:hAnsi="Times New Roman"/>
                <w:b/>
                <w:sz w:val="21"/>
                <w:szCs w:val="21"/>
                <w:u w:val="none"/>
              </w:rPr>
            </w:pPr>
          </w:p>
        </w:tc>
        <w:tc>
          <w:tcPr>
            <w:tcW w:w="472" w:type="dxa"/>
            <w:vMerge/>
            <w:vAlign w:val="center"/>
          </w:tcPr>
          <w:p w:rsidR="00D73AB3" w:rsidRDefault="00D73AB3">
            <w:pPr>
              <w:jc w:val="center"/>
              <w:rPr>
                <w:rFonts w:ascii="Times New Roman" w:hAnsi="Times New Roman"/>
                <w:b/>
                <w:sz w:val="21"/>
                <w:szCs w:val="21"/>
                <w:u w:val="none"/>
              </w:rPr>
            </w:pPr>
          </w:p>
        </w:tc>
        <w:tc>
          <w:tcPr>
            <w:tcW w:w="1293" w:type="dxa"/>
            <w:tcBorders>
              <w:bottom w:val="single" w:sz="4" w:space="0" w:color="auto"/>
            </w:tcBorders>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8A120001</w:t>
            </w:r>
          </w:p>
        </w:tc>
        <w:tc>
          <w:tcPr>
            <w:tcW w:w="3198" w:type="dxa"/>
            <w:vAlign w:val="center"/>
          </w:tcPr>
          <w:p w:rsidR="00D73AB3" w:rsidRDefault="00D945E2">
            <w:pPr>
              <w:rPr>
                <w:rFonts w:ascii="Times New Roman" w:hAnsi="Times New Roman"/>
                <w:color w:val="auto"/>
                <w:sz w:val="21"/>
                <w:szCs w:val="21"/>
                <w:highlight w:val="yellow"/>
                <w:u w:val="none"/>
              </w:rPr>
            </w:pPr>
            <w:r>
              <w:rPr>
                <w:rFonts w:ascii="Times New Roman" w:hAnsi="Times New Roman"/>
                <w:color w:val="auto"/>
                <w:sz w:val="21"/>
                <w:szCs w:val="21"/>
                <w:u w:val="none"/>
              </w:rPr>
              <w:t>第一外国语（英语）</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32</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2</w:t>
            </w:r>
          </w:p>
        </w:tc>
        <w:tc>
          <w:tcPr>
            <w:tcW w:w="698" w:type="dxa"/>
            <w:vAlign w:val="center"/>
          </w:tcPr>
          <w:p w:rsidR="00D73AB3" w:rsidRDefault="00D945E2">
            <w:pPr>
              <w:jc w:val="center"/>
              <w:rPr>
                <w:rFonts w:ascii="Times New Roman" w:hAnsi="Times New Roman"/>
                <w:color w:val="auto"/>
                <w:sz w:val="21"/>
                <w:szCs w:val="21"/>
                <w:u w:val="none"/>
              </w:rPr>
            </w:pPr>
            <w:r>
              <w:rPr>
                <w:rFonts w:ascii="Times New Roman" w:hAnsi="Times New Roman"/>
                <w:bCs/>
                <w:color w:val="auto"/>
                <w:sz w:val="21"/>
                <w:szCs w:val="21"/>
                <w:u w:val="none"/>
              </w:rPr>
              <w:t>春</w:t>
            </w:r>
          </w:p>
        </w:tc>
        <w:tc>
          <w:tcPr>
            <w:tcW w:w="1671" w:type="dxa"/>
            <w:tcBorders>
              <w:bottom w:val="single" w:sz="4" w:space="0" w:color="auto"/>
            </w:tcBorders>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外国语学院</w:t>
            </w:r>
          </w:p>
        </w:tc>
        <w:tc>
          <w:tcPr>
            <w:tcW w:w="838" w:type="dxa"/>
            <w:vMerge w:val="restart"/>
            <w:tcBorders>
              <w:top w:val="single" w:sz="4" w:space="0" w:color="auto"/>
            </w:tcBorders>
            <w:shd w:val="clear" w:color="auto" w:fill="auto"/>
            <w:vAlign w:val="center"/>
          </w:tcPr>
          <w:p w:rsidR="00D73AB3" w:rsidRDefault="00D945E2">
            <w:pPr>
              <w:jc w:val="center"/>
              <w:rPr>
                <w:rFonts w:ascii="Times New Roman" w:hAnsi="Times New Roman"/>
                <w:sz w:val="21"/>
                <w:u w:val="none"/>
              </w:rPr>
            </w:pPr>
            <w:r>
              <w:rPr>
                <w:rFonts w:ascii="Times New Roman" w:hAnsi="Times New Roman"/>
                <w:sz w:val="21"/>
                <w:u w:val="none"/>
              </w:rPr>
              <w:t>必</w:t>
            </w:r>
            <w:r>
              <w:rPr>
                <w:rFonts w:ascii="Times New Roman" w:hAnsi="Times New Roman" w:hint="eastAsia"/>
                <w:sz w:val="21"/>
                <w:u w:val="none"/>
              </w:rPr>
              <w:t>选</w:t>
            </w:r>
          </w:p>
          <w:p w:rsidR="00D73AB3" w:rsidRDefault="009A3ADE">
            <w:pPr>
              <w:jc w:val="center"/>
              <w:rPr>
                <w:rFonts w:ascii="Times New Roman" w:hAnsi="Times New Roman"/>
                <w:sz w:val="21"/>
                <w:szCs w:val="21"/>
                <w:u w:val="none"/>
              </w:rPr>
            </w:pPr>
            <w:r>
              <w:rPr>
                <w:rFonts w:ascii="Times New Roman" w:hAnsi="Times New Roman" w:hint="eastAsia"/>
                <w:sz w:val="21"/>
                <w:szCs w:val="21"/>
                <w:u w:val="none"/>
              </w:rPr>
              <w:t>1</w:t>
            </w:r>
            <w:r w:rsidR="00D945E2">
              <w:rPr>
                <w:rFonts w:ascii="Times New Roman" w:hAnsi="Times New Roman"/>
                <w:sz w:val="21"/>
                <w:szCs w:val="21"/>
                <w:u w:val="none"/>
              </w:rPr>
              <w:t>门</w:t>
            </w:r>
          </w:p>
        </w:tc>
      </w:tr>
      <w:tr w:rsidR="00D73AB3" w:rsidTr="00F603B3">
        <w:trPr>
          <w:trHeight w:val="499"/>
          <w:jc w:val="center"/>
        </w:trPr>
        <w:tc>
          <w:tcPr>
            <w:tcW w:w="462" w:type="dxa"/>
            <w:vMerge/>
            <w:vAlign w:val="center"/>
          </w:tcPr>
          <w:p w:rsidR="00D73AB3" w:rsidRDefault="00D73AB3">
            <w:pPr>
              <w:spacing w:line="220" w:lineRule="exact"/>
              <w:jc w:val="center"/>
              <w:rPr>
                <w:rFonts w:ascii="Times New Roman" w:hAnsi="Times New Roman"/>
                <w:b/>
                <w:sz w:val="21"/>
                <w:szCs w:val="21"/>
                <w:u w:val="none"/>
              </w:rPr>
            </w:pPr>
          </w:p>
        </w:tc>
        <w:tc>
          <w:tcPr>
            <w:tcW w:w="472" w:type="dxa"/>
            <w:vMerge/>
            <w:vAlign w:val="center"/>
          </w:tcPr>
          <w:p w:rsidR="00D73AB3" w:rsidRDefault="00D73AB3">
            <w:pPr>
              <w:jc w:val="center"/>
              <w:rPr>
                <w:rFonts w:ascii="Times New Roman" w:hAnsi="Times New Roman"/>
                <w:b/>
                <w:sz w:val="21"/>
                <w:szCs w:val="21"/>
                <w:u w:val="none"/>
              </w:rPr>
            </w:pPr>
          </w:p>
        </w:tc>
        <w:tc>
          <w:tcPr>
            <w:tcW w:w="1293" w:type="dxa"/>
            <w:tcBorders>
              <w:bottom w:val="single" w:sz="4" w:space="0" w:color="auto"/>
            </w:tcBorders>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8A120002</w:t>
            </w:r>
          </w:p>
        </w:tc>
        <w:tc>
          <w:tcPr>
            <w:tcW w:w="3198" w:type="dxa"/>
            <w:vAlign w:val="center"/>
          </w:tcPr>
          <w:p w:rsidR="00D73AB3" w:rsidRDefault="00D945E2">
            <w:pPr>
              <w:rPr>
                <w:rFonts w:ascii="Times New Roman" w:hAnsi="Times New Roman"/>
                <w:color w:val="auto"/>
                <w:sz w:val="21"/>
                <w:szCs w:val="21"/>
                <w:highlight w:val="yellow"/>
                <w:u w:val="none"/>
              </w:rPr>
            </w:pPr>
            <w:r>
              <w:rPr>
                <w:rFonts w:ascii="Times New Roman" w:hAnsi="Times New Roman"/>
                <w:color w:val="auto"/>
                <w:sz w:val="21"/>
                <w:szCs w:val="21"/>
                <w:u w:val="none"/>
              </w:rPr>
              <w:t>第一外国语（日语）</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32</w:t>
            </w:r>
          </w:p>
        </w:tc>
        <w:tc>
          <w:tcPr>
            <w:tcW w:w="560" w:type="dxa"/>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2</w:t>
            </w:r>
          </w:p>
        </w:tc>
        <w:tc>
          <w:tcPr>
            <w:tcW w:w="698" w:type="dxa"/>
            <w:vAlign w:val="center"/>
          </w:tcPr>
          <w:p w:rsidR="00D73AB3" w:rsidRDefault="00D945E2">
            <w:pPr>
              <w:jc w:val="center"/>
              <w:rPr>
                <w:rFonts w:ascii="Times New Roman" w:hAnsi="Times New Roman"/>
                <w:color w:val="auto"/>
                <w:sz w:val="21"/>
                <w:szCs w:val="21"/>
                <w:u w:val="none"/>
              </w:rPr>
            </w:pPr>
            <w:r>
              <w:rPr>
                <w:rFonts w:ascii="Times New Roman" w:hAnsi="Times New Roman"/>
                <w:bCs/>
                <w:color w:val="auto"/>
                <w:sz w:val="21"/>
                <w:szCs w:val="21"/>
                <w:u w:val="none"/>
              </w:rPr>
              <w:t>春</w:t>
            </w:r>
          </w:p>
        </w:tc>
        <w:tc>
          <w:tcPr>
            <w:tcW w:w="1671" w:type="dxa"/>
            <w:tcBorders>
              <w:bottom w:val="single" w:sz="4" w:space="0" w:color="auto"/>
            </w:tcBorders>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外国语学院</w:t>
            </w:r>
          </w:p>
        </w:tc>
        <w:tc>
          <w:tcPr>
            <w:tcW w:w="838" w:type="dxa"/>
            <w:vMerge/>
            <w:shd w:val="clear" w:color="auto" w:fill="auto"/>
            <w:vAlign w:val="center"/>
          </w:tcPr>
          <w:p w:rsidR="00D73AB3" w:rsidRDefault="00D73AB3">
            <w:pPr>
              <w:jc w:val="center"/>
              <w:rPr>
                <w:rFonts w:ascii="Times New Roman" w:hAnsi="Times New Roman"/>
                <w:sz w:val="21"/>
                <w:szCs w:val="21"/>
                <w:u w:val="none"/>
              </w:rPr>
            </w:pPr>
          </w:p>
        </w:tc>
      </w:tr>
      <w:tr w:rsidR="00D73AB3" w:rsidTr="00F603B3">
        <w:trPr>
          <w:trHeight w:val="499"/>
          <w:jc w:val="center"/>
        </w:trPr>
        <w:tc>
          <w:tcPr>
            <w:tcW w:w="462" w:type="dxa"/>
            <w:vMerge/>
            <w:vAlign w:val="center"/>
          </w:tcPr>
          <w:p w:rsidR="00D73AB3" w:rsidRDefault="00D73AB3">
            <w:pPr>
              <w:jc w:val="center"/>
              <w:rPr>
                <w:rFonts w:ascii="Times New Roman" w:hAnsi="Times New Roman"/>
                <w:b/>
                <w:sz w:val="21"/>
                <w:szCs w:val="21"/>
                <w:u w:val="none"/>
              </w:rPr>
            </w:pPr>
          </w:p>
        </w:tc>
        <w:tc>
          <w:tcPr>
            <w:tcW w:w="472" w:type="dxa"/>
            <w:vMerge/>
            <w:vAlign w:val="center"/>
          </w:tcPr>
          <w:p w:rsidR="00D73AB3" w:rsidRDefault="00D73AB3">
            <w:pPr>
              <w:jc w:val="center"/>
              <w:rPr>
                <w:rFonts w:ascii="Times New Roman" w:hAnsi="Times New Roman"/>
                <w:b/>
                <w:sz w:val="21"/>
                <w:szCs w:val="21"/>
                <w:u w:val="none"/>
              </w:rPr>
            </w:pPr>
          </w:p>
        </w:tc>
        <w:tc>
          <w:tcPr>
            <w:tcW w:w="1293" w:type="dxa"/>
            <w:tcBorders>
              <w:bottom w:val="single" w:sz="4" w:space="0" w:color="auto"/>
            </w:tcBorders>
            <w:vAlign w:val="center"/>
          </w:tcPr>
          <w:p w:rsidR="00D73AB3" w:rsidRDefault="00D945E2">
            <w:pPr>
              <w:rPr>
                <w:rFonts w:ascii="Times New Roman" w:hAnsi="Times New Roman"/>
                <w:color w:val="auto"/>
                <w:sz w:val="21"/>
                <w:szCs w:val="21"/>
                <w:u w:val="none"/>
              </w:rPr>
            </w:pPr>
            <w:r>
              <w:rPr>
                <w:rFonts w:ascii="Times New Roman" w:hAnsi="Times New Roman"/>
                <w:color w:val="auto"/>
                <w:sz w:val="21"/>
                <w:szCs w:val="21"/>
                <w:u w:val="none"/>
              </w:rPr>
              <w:t>8A120003</w:t>
            </w:r>
          </w:p>
        </w:tc>
        <w:tc>
          <w:tcPr>
            <w:tcW w:w="3198" w:type="dxa"/>
            <w:vAlign w:val="center"/>
          </w:tcPr>
          <w:p w:rsidR="00D73AB3" w:rsidRDefault="00D945E2">
            <w:pPr>
              <w:rPr>
                <w:rFonts w:ascii="Times New Roman" w:hAnsi="Times New Roman"/>
                <w:color w:val="auto"/>
                <w:sz w:val="21"/>
                <w:szCs w:val="21"/>
                <w:highlight w:val="yellow"/>
                <w:u w:val="none"/>
              </w:rPr>
            </w:pPr>
            <w:r>
              <w:rPr>
                <w:rFonts w:ascii="Times New Roman" w:hAnsi="Times New Roman"/>
                <w:color w:val="auto"/>
                <w:sz w:val="21"/>
                <w:szCs w:val="21"/>
                <w:u w:val="none"/>
              </w:rPr>
              <w:t>第一外国语（俄语）</w:t>
            </w:r>
          </w:p>
        </w:tc>
        <w:tc>
          <w:tcPr>
            <w:tcW w:w="560" w:type="dxa"/>
            <w:vAlign w:val="center"/>
          </w:tcPr>
          <w:p w:rsidR="00D73AB3" w:rsidRDefault="00D945E2">
            <w:pPr>
              <w:jc w:val="center"/>
              <w:rPr>
                <w:rFonts w:ascii="Times New Roman" w:hAnsi="Times New Roman"/>
                <w:color w:val="auto"/>
                <w:sz w:val="21"/>
                <w:szCs w:val="21"/>
                <w:highlight w:val="yellow"/>
                <w:u w:val="none"/>
              </w:rPr>
            </w:pPr>
            <w:r>
              <w:rPr>
                <w:rFonts w:ascii="Times New Roman" w:hAnsi="Times New Roman"/>
                <w:bCs/>
                <w:color w:val="auto"/>
                <w:sz w:val="21"/>
                <w:szCs w:val="21"/>
                <w:u w:val="none"/>
              </w:rPr>
              <w:t>32</w:t>
            </w:r>
          </w:p>
        </w:tc>
        <w:tc>
          <w:tcPr>
            <w:tcW w:w="560" w:type="dxa"/>
            <w:vAlign w:val="center"/>
          </w:tcPr>
          <w:p w:rsidR="00D73AB3" w:rsidRDefault="00D945E2">
            <w:pPr>
              <w:jc w:val="center"/>
              <w:rPr>
                <w:rFonts w:ascii="Times New Roman" w:hAnsi="Times New Roman"/>
                <w:color w:val="auto"/>
                <w:sz w:val="21"/>
                <w:szCs w:val="21"/>
                <w:highlight w:val="yellow"/>
                <w:u w:val="none"/>
              </w:rPr>
            </w:pPr>
            <w:r>
              <w:rPr>
                <w:rFonts w:ascii="Times New Roman" w:hAnsi="Times New Roman"/>
                <w:bCs/>
                <w:color w:val="auto"/>
                <w:sz w:val="21"/>
                <w:szCs w:val="21"/>
                <w:u w:val="none"/>
              </w:rPr>
              <w:t>2</w:t>
            </w:r>
          </w:p>
        </w:tc>
        <w:tc>
          <w:tcPr>
            <w:tcW w:w="698" w:type="dxa"/>
            <w:vAlign w:val="center"/>
          </w:tcPr>
          <w:p w:rsidR="00D73AB3" w:rsidRDefault="00D945E2">
            <w:pPr>
              <w:jc w:val="center"/>
              <w:rPr>
                <w:rFonts w:ascii="Times New Roman" w:hAnsi="Times New Roman"/>
                <w:color w:val="auto"/>
                <w:sz w:val="21"/>
                <w:szCs w:val="21"/>
                <w:u w:val="none"/>
              </w:rPr>
            </w:pPr>
            <w:r>
              <w:rPr>
                <w:rFonts w:ascii="Times New Roman" w:hAnsi="Times New Roman"/>
                <w:bCs/>
                <w:color w:val="auto"/>
                <w:sz w:val="21"/>
                <w:szCs w:val="21"/>
                <w:u w:val="none"/>
              </w:rPr>
              <w:t>春</w:t>
            </w:r>
          </w:p>
        </w:tc>
        <w:tc>
          <w:tcPr>
            <w:tcW w:w="1671" w:type="dxa"/>
            <w:tcBorders>
              <w:bottom w:val="single" w:sz="4" w:space="0" w:color="auto"/>
            </w:tcBorders>
            <w:vAlign w:val="center"/>
          </w:tcPr>
          <w:p w:rsidR="00D73AB3" w:rsidRDefault="00D945E2">
            <w:pPr>
              <w:jc w:val="center"/>
              <w:rPr>
                <w:rFonts w:ascii="Times New Roman" w:hAnsi="Times New Roman"/>
                <w:bCs/>
                <w:color w:val="auto"/>
                <w:sz w:val="21"/>
                <w:szCs w:val="21"/>
                <w:u w:val="none"/>
              </w:rPr>
            </w:pPr>
            <w:r>
              <w:rPr>
                <w:rFonts w:ascii="Times New Roman" w:hAnsi="Times New Roman"/>
                <w:bCs/>
                <w:color w:val="auto"/>
                <w:sz w:val="21"/>
                <w:szCs w:val="21"/>
                <w:u w:val="none"/>
              </w:rPr>
              <w:t>外国语学院</w:t>
            </w:r>
          </w:p>
        </w:tc>
        <w:tc>
          <w:tcPr>
            <w:tcW w:w="838" w:type="dxa"/>
            <w:vMerge/>
            <w:shd w:val="clear" w:color="auto" w:fill="auto"/>
            <w:vAlign w:val="center"/>
          </w:tcPr>
          <w:p w:rsidR="00D73AB3" w:rsidRDefault="00D73AB3">
            <w:pPr>
              <w:jc w:val="center"/>
              <w:rPr>
                <w:rFonts w:ascii="Times New Roman" w:hAnsi="Times New Roman"/>
                <w:sz w:val="21"/>
                <w:szCs w:val="21"/>
                <w:u w:val="none"/>
              </w:rPr>
            </w:pPr>
          </w:p>
        </w:tc>
      </w:tr>
      <w:tr w:rsidR="00D73AB3" w:rsidTr="00F603B3">
        <w:trPr>
          <w:trHeight w:val="499"/>
          <w:jc w:val="center"/>
        </w:trPr>
        <w:tc>
          <w:tcPr>
            <w:tcW w:w="462" w:type="dxa"/>
            <w:vMerge/>
            <w:vAlign w:val="center"/>
          </w:tcPr>
          <w:p w:rsidR="00D73AB3" w:rsidRDefault="00D73AB3">
            <w:pPr>
              <w:jc w:val="center"/>
              <w:rPr>
                <w:rFonts w:ascii="Times New Roman" w:hAnsi="Times New Roman"/>
                <w:b/>
                <w:sz w:val="21"/>
                <w:szCs w:val="21"/>
                <w:u w:val="none"/>
              </w:rPr>
            </w:pPr>
          </w:p>
        </w:tc>
        <w:tc>
          <w:tcPr>
            <w:tcW w:w="472" w:type="dxa"/>
            <w:vMerge/>
            <w:vAlign w:val="center"/>
          </w:tcPr>
          <w:p w:rsidR="00D73AB3" w:rsidRDefault="00D73AB3">
            <w:pPr>
              <w:jc w:val="center"/>
              <w:rPr>
                <w:rFonts w:ascii="Times New Roman" w:hAnsi="Times New Roman"/>
                <w:b/>
                <w:sz w:val="21"/>
                <w:szCs w:val="21"/>
                <w:u w:val="none"/>
              </w:rPr>
            </w:pPr>
          </w:p>
        </w:tc>
        <w:tc>
          <w:tcPr>
            <w:tcW w:w="1293" w:type="dxa"/>
            <w:tcBorders>
              <w:bottom w:val="single" w:sz="4" w:space="0" w:color="auto"/>
            </w:tcBorders>
            <w:vAlign w:val="center"/>
          </w:tcPr>
          <w:p w:rsidR="00D73AB3" w:rsidRDefault="00D945E2">
            <w:pPr>
              <w:rPr>
                <w:rFonts w:ascii="Times New Roman" w:hAnsi="Times New Roman"/>
                <w:sz w:val="21"/>
                <w:szCs w:val="21"/>
                <w:u w:val="none"/>
              </w:rPr>
            </w:pPr>
            <w:r>
              <w:rPr>
                <w:rFonts w:ascii="Times New Roman" w:hAnsi="Times New Roman"/>
                <w:sz w:val="21"/>
                <w:szCs w:val="21"/>
                <w:u w:val="none"/>
              </w:rPr>
              <w:t>8A080001</w:t>
            </w:r>
          </w:p>
        </w:tc>
        <w:tc>
          <w:tcPr>
            <w:tcW w:w="3198" w:type="dxa"/>
            <w:vAlign w:val="center"/>
          </w:tcPr>
          <w:p w:rsidR="00D73AB3" w:rsidRDefault="00D945E2">
            <w:pPr>
              <w:rPr>
                <w:rFonts w:ascii="Times New Roman" w:hAnsi="Times New Roman"/>
                <w:sz w:val="21"/>
                <w:szCs w:val="21"/>
                <w:u w:val="none"/>
              </w:rPr>
            </w:pPr>
            <w:r>
              <w:rPr>
                <w:rFonts w:ascii="Times New Roman" w:hAnsi="Times New Roman"/>
                <w:sz w:val="21"/>
                <w:szCs w:val="21"/>
                <w:u w:val="none"/>
              </w:rPr>
              <w:t>现代分析及其应用引论</w:t>
            </w:r>
          </w:p>
        </w:tc>
        <w:tc>
          <w:tcPr>
            <w:tcW w:w="560" w:type="dxa"/>
            <w:vAlign w:val="center"/>
          </w:tcPr>
          <w:p w:rsidR="00D73AB3" w:rsidRDefault="00D945E2">
            <w:pPr>
              <w:jc w:val="center"/>
              <w:rPr>
                <w:rFonts w:ascii="Times New Roman" w:hAnsi="Times New Roman"/>
                <w:sz w:val="21"/>
                <w:szCs w:val="21"/>
                <w:u w:val="none"/>
              </w:rPr>
            </w:pPr>
            <w:r>
              <w:rPr>
                <w:rFonts w:ascii="Times New Roman" w:hAnsi="Times New Roman"/>
                <w:bCs/>
                <w:sz w:val="21"/>
                <w:szCs w:val="21"/>
                <w:u w:val="none"/>
              </w:rPr>
              <w:t>48</w:t>
            </w:r>
          </w:p>
        </w:tc>
        <w:tc>
          <w:tcPr>
            <w:tcW w:w="560" w:type="dxa"/>
            <w:vAlign w:val="center"/>
          </w:tcPr>
          <w:p w:rsidR="00D73AB3" w:rsidRDefault="00D945E2">
            <w:pPr>
              <w:jc w:val="center"/>
              <w:rPr>
                <w:rFonts w:ascii="Times New Roman" w:hAnsi="Times New Roman"/>
                <w:sz w:val="21"/>
                <w:szCs w:val="21"/>
                <w:u w:val="none"/>
              </w:rPr>
            </w:pPr>
            <w:r>
              <w:rPr>
                <w:rFonts w:ascii="Times New Roman" w:hAnsi="Times New Roman"/>
                <w:bCs/>
                <w:sz w:val="21"/>
                <w:szCs w:val="21"/>
                <w:u w:val="none"/>
              </w:rPr>
              <w:t>3</w:t>
            </w:r>
          </w:p>
        </w:tc>
        <w:tc>
          <w:tcPr>
            <w:tcW w:w="698" w:type="dxa"/>
            <w:vAlign w:val="center"/>
          </w:tcPr>
          <w:p w:rsidR="00D73AB3" w:rsidRDefault="00D945E2">
            <w:pPr>
              <w:jc w:val="center"/>
              <w:rPr>
                <w:rFonts w:ascii="Times New Roman" w:hAnsi="Times New Roman"/>
                <w:sz w:val="21"/>
                <w:szCs w:val="21"/>
                <w:u w:val="none"/>
              </w:rPr>
            </w:pPr>
            <w:r>
              <w:rPr>
                <w:rFonts w:ascii="Times New Roman" w:hAnsi="Times New Roman"/>
                <w:bCs/>
                <w:sz w:val="21"/>
                <w:szCs w:val="21"/>
                <w:u w:val="none"/>
              </w:rPr>
              <w:t>春</w:t>
            </w:r>
          </w:p>
        </w:tc>
        <w:tc>
          <w:tcPr>
            <w:tcW w:w="1671" w:type="dxa"/>
            <w:tcBorders>
              <w:bottom w:val="single" w:sz="4" w:space="0" w:color="auto"/>
            </w:tcBorders>
            <w:vAlign w:val="center"/>
          </w:tcPr>
          <w:p w:rsidR="00D73AB3" w:rsidRDefault="005D03B8">
            <w:pPr>
              <w:jc w:val="center"/>
              <w:rPr>
                <w:rFonts w:ascii="Times New Roman" w:hAnsi="Times New Roman"/>
                <w:bCs/>
                <w:sz w:val="21"/>
                <w:szCs w:val="21"/>
                <w:u w:val="none"/>
              </w:rPr>
            </w:pPr>
            <w:r>
              <w:rPr>
                <w:rFonts w:ascii="Times New Roman" w:hAnsi="Times New Roman" w:hint="eastAsia"/>
                <w:bCs/>
                <w:color w:val="auto"/>
                <w:sz w:val="21"/>
                <w:szCs w:val="21"/>
                <w:u w:val="none"/>
              </w:rPr>
              <w:t>数学</w:t>
            </w:r>
            <w:r w:rsidR="00D945E2">
              <w:rPr>
                <w:rFonts w:ascii="Times New Roman" w:hAnsi="Times New Roman"/>
                <w:bCs/>
                <w:sz w:val="21"/>
                <w:szCs w:val="21"/>
                <w:u w:val="none"/>
              </w:rPr>
              <w:t>学院</w:t>
            </w:r>
          </w:p>
        </w:tc>
        <w:tc>
          <w:tcPr>
            <w:tcW w:w="838" w:type="dxa"/>
            <w:vMerge w:val="restart"/>
            <w:shd w:val="clear" w:color="auto" w:fill="auto"/>
            <w:vAlign w:val="center"/>
          </w:tcPr>
          <w:p w:rsidR="00D73AB3" w:rsidRDefault="00D945E2">
            <w:pPr>
              <w:jc w:val="center"/>
              <w:rPr>
                <w:rFonts w:ascii="Times New Roman" w:hAnsi="Times New Roman"/>
                <w:sz w:val="21"/>
                <w:u w:val="none"/>
              </w:rPr>
            </w:pPr>
            <w:r>
              <w:rPr>
                <w:rFonts w:ascii="Times New Roman" w:hAnsi="Times New Roman"/>
                <w:sz w:val="21"/>
                <w:u w:val="none"/>
              </w:rPr>
              <w:t>必</w:t>
            </w:r>
            <w:r>
              <w:rPr>
                <w:rFonts w:ascii="Times New Roman" w:hAnsi="Times New Roman" w:hint="eastAsia"/>
                <w:sz w:val="21"/>
                <w:u w:val="none"/>
              </w:rPr>
              <w:t>选</w:t>
            </w:r>
          </w:p>
          <w:p w:rsidR="00D73AB3" w:rsidRDefault="009A3ADE">
            <w:pPr>
              <w:jc w:val="center"/>
              <w:rPr>
                <w:rFonts w:ascii="Times New Roman" w:hAnsi="Times New Roman"/>
                <w:sz w:val="21"/>
                <w:szCs w:val="21"/>
                <w:u w:val="none"/>
              </w:rPr>
            </w:pPr>
            <w:r>
              <w:rPr>
                <w:rFonts w:ascii="Times New Roman" w:hAnsi="Times New Roman" w:hint="eastAsia"/>
                <w:sz w:val="21"/>
                <w:szCs w:val="21"/>
                <w:u w:val="none"/>
              </w:rPr>
              <w:t>1</w:t>
            </w:r>
            <w:r w:rsidR="00D945E2">
              <w:rPr>
                <w:rFonts w:ascii="Times New Roman" w:hAnsi="Times New Roman"/>
                <w:sz w:val="21"/>
                <w:szCs w:val="21"/>
                <w:u w:val="none"/>
              </w:rPr>
              <w:t>门</w:t>
            </w:r>
          </w:p>
        </w:tc>
      </w:tr>
      <w:tr w:rsidR="00F603B3" w:rsidTr="00F603B3">
        <w:trPr>
          <w:trHeight w:val="499"/>
          <w:jc w:val="center"/>
        </w:trPr>
        <w:tc>
          <w:tcPr>
            <w:tcW w:w="462" w:type="dxa"/>
            <w:vMerge/>
            <w:vAlign w:val="center"/>
          </w:tcPr>
          <w:p w:rsidR="00F603B3" w:rsidRDefault="00F603B3">
            <w:pPr>
              <w:jc w:val="center"/>
              <w:rPr>
                <w:rFonts w:ascii="Times New Roman" w:hAnsi="Times New Roman"/>
                <w:b/>
                <w:sz w:val="21"/>
                <w:szCs w:val="21"/>
                <w:u w:val="none"/>
              </w:rPr>
            </w:pPr>
          </w:p>
        </w:tc>
        <w:tc>
          <w:tcPr>
            <w:tcW w:w="472" w:type="dxa"/>
            <w:vMerge/>
            <w:vAlign w:val="center"/>
          </w:tcPr>
          <w:p w:rsidR="00F603B3" w:rsidRDefault="00F603B3">
            <w:pPr>
              <w:jc w:val="center"/>
              <w:rPr>
                <w:rFonts w:ascii="Times New Roman" w:hAnsi="Times New Roman"/>
                <w:b/>
                <w:sz w:val="21"/>
                <w:szCs w:val="21"/>
                <w:u w:val="none"/>
              </w:rPr>
            </w:pPr>
          </w:p>
        </w:tc>
        <w:tc>
          <w:tcPr>
            <w:tcW w:w="1293" w:type="dxa"/>
            <w:tcBorders>
              <w:bottom w:val="single" w:sz="4" w:space="0" w:color="auto"/>
            </w:tcBorders>
            <w:vAlign w:val="center"/>
          </w:tcPr>
          <w:p w:rsidR="00F603B3" w:rsidRDefault="00F603B3" w:rsidP="00075DC9">
            <w:pPr>
              <w:rPr>
                <w:rFonts w:ascii="Times New Roman" w:hAnsi="Times New Roman"/>
                <w:sz w:val="21"/>
                <w:szCs w:val="21"/>
                <w:u w:val="none"/>
              </w:rPr>
            </w:pPr>
            <w:r>
              <w:rPr>
                <w:rFonts w:ascii="Times New Roman" w:hAnsi="Times New Roman"/>
                <w:sz w:val="21"/>
                <w:szCs w:val="21"/>
                <w:u w:val="none"/>
              </w:rPr>
              <w:t>8A080002</w:t>
            </w:r>
          </w:p>
        </w:tc>
        <w:tc>
          <w:tcPr>
            <w:tcW w:w="3198" w:type="dxa"/>
            <w:vAlign w:val="center"/>
          </w:tcPr>
          <w:p w:rsidR="00F603B3" w:rsidRDefault="00F603B3" w:rsidP="00075DC9">
            <w:pPr>
              <w:snapToGrid w:val="0"/>
              <w:rPr>
                <w:rFonts w:ascii="Times New Roman" w:hAnsi="Times New Roman"/>
                <w:sz w:val="21"/>
                <w:szCs w:val="21"/>
                <w:u w:val="none"/>
              </w:rPr>
            </w:pPr>
            <w:r>
              <w:rPr>
                <w:rFonts w:ascii="Times New Roman" w:hAnsi="Times New Roman"/>
                <w:sz w:val="21"/>
                <w:szCs w:val="21"/>
                <w:u w:val="none"/>
              </w:rPr>
              <w:t>系统与控制中的线性代数</w:t>
            </w:r>
          </w:p>
        </w:tc>
        <w:tc>
          <w:tcPr>
            <w:tcW w:w="560" w:type="dxa"/>
            <w:vAlign w:val="center"/>
          </w:tcPr>
          <w:p w:rsidR="00F603B3" w:rsidRDefault="00F603B3" w:rsidP="00075DC9">
            <w:pPr>
              <w:jc w:val="center"/>
              <w:rPr>
                <w:rFonts w:ascii="Times New Roman" w:hAnsi="Times New Roman"/>
                <w:sz w:val="21"/>
                <w:szCs w:val="21"/>
                <w:u w:val="none"/>
              </w:rPr>
            </w:pPr>
            <w:r>
              <w:rPr>
                <w:rFonts w:ascii="Times New Roman" w:hAnsi="Times New Roman"/>
                <w:bCs/>
                <w:sz w:val="21"/>
                <w:szCs w:val="21"/>
                <w:u w:val="none"/>
              </w:rPr>
              <w:t>48</w:t>
            </w:r>
          </w:p>
        </w:tc>
        <w:tc>
          <w:tcPr>
            <w:tcW w:w="560" w:type="dxa"/>
            <w:vAlign w:val="center"/>
          </w:tcPr>
          <w:p w:rsidR="00F603B3" w:rsidRDefault="00F603B3" w:rsidP="00075DC9">
            <w:pPr>
              <w:jc w:val="center"/>
              <w:rPr>
                <w:rFonts w:ascii="Times New Roman" w:hAnsi="Times New Roman"/>
                <w:sz w:val="21"/>
                <w:szCs w:val="21"/>
                <w:u w:val="none"/>
              </w:rPr>
            </w:pPr>
            <w:r>
              <w:rPr>
                <w:rFonts w:ascii="Times New Roman" w:hAnsi="Times New Roman"/>
                <w:bCs/>
                <w:sz w:val="21"/>
                <w:szCs w:val="21"/>
                <w:u w:val="none"/>
              </w:rPr>
              <w:t>3</w:t>
            </w:r>
          </w:p>
        </w:tc>
        <w:tc>
          <w:tcPr>
            <w:tcW w:w="698" w:type="dxa"/>
            <w:vAlign w:val="center"/>
          </w:tcPr>
          <w:p w:rsidR="00F603B3" w:rsidRDefault="00F603B3" w:rsidP="00075DC9">
            <w:pPr>
              <w:jc w:val="center"/>
              <w:rPr>
                <w:rFonts w:ascii="Times New Roman" w:hAnsi="Times New Roman"/>
                <w:sz w:val="21"/>
                <w:szCs w:val="21"/>
                <w:u w:val="none"/>
              </w:rPr>
            </w:pPr>
            <w:r>
              <w:rPr>
                <w:rFonts w:ascii="Times New Roman" w:hAnsi="Times New Roman"/>
                <w:bCs/>
                <w:sz w:val="21"/>
                <w:szCs w:val="21"/>
                <w:u w:val="none"/>
              </w:rPr>
              <w:t>春</w:t>
            </w:r>
          </w:p>
        </w:tc>
        <w:tc>
          <w:tcPr>
            <w:tcW w:w="1671" w:type="dxa"/>
            <w:tcBorders>
              <w:bottom w:val="single" w:sz="4" w:space="0" w:color="auto"/>
            </w:tcBorders>
            <w:vAlign w:val="center"/>
          </w:tcPr>
          <w:p w:rsidR="00F603B3" w:rsidRDefault="00F603B3" w:rsidP="00075DC9">
            <w:pPr>
              <w:jc w:val="center"/>
              <w:rPr>
                <w:rFonts w:ascii="Times New Roman" w:hAnsi="Times New Roman"/>
                <w:bCs/>
                <w:sz w:val="21"/>
                <w:szCs w:val="21"/>
                <w:u w:val="none"/>
              </w:rPr>
            </w:pPr>
            <w:r>
              <w:rPr>
                <w:rFonts w:ascii="Times New Roman" w:hAnsi="Times New Roman" w:hint="eastAsia"/>
                <w:bCs/>
                <w:color w:val="auto"/>
                <w:sz w:val="21"/>
                <w:szCs w:val="21"/>
                <w:u w:val="none"/>
              </w:rPr>
              <w:t>数学</w:t>
            </w:r>
            <w:r>
              <w:rPr>
                <w:rFonts w:ascii="Times New Roman" w:hAnsi="Times New Roman"/>
                <w:bCs/>
                <w:sz w:val="21"/>
                <w:szCs w:val="21"/>
                <w:u w:val="none"/>
              </w:rPr>
              <w:t>学院</w:t>
            </w:r>
          </w:p>
        </w:tc>
        <w:tc>
          <w:tcPr>
            <w:tcW w:w="838" w:type="dxa"/>
            <w:vMerge/>
            <w:shd w:val="clear" w:color="auto" w:fill="auto"/>
            <w:vAlign w:val="center"/>
          </w:tcPr>
          <w:p w:rsidR="00F603B3" w:rsidRDefault="00F603B3">
            <w:pPr>
              <w:jc w:val="center"/>
              <w:rPr>
                <w:rFonts w:ascii="Times New Roman" w:hAnsi="Times New Roman"/>
                <w:sz w:val="21"/>
                <w:u w:val="none"/>
              </w:rPr>
            </w:pPr>
          </w:p>
        </w:tc>
      </w:tr>
      <w:tr w:rsidR="00F603B3" w:rsidTr="00F603B3">
        <w:trPr>
          <w:trHeight w:val="499"/>
          <w:jc w:val="center"/>
        </w:trPr>
        <w:tc>
          <w:tcPr>
            <w:tcW w:w="462" w:type="dxa"/>
            <w:vMerge/>
            <w:vAlign w:val="center"/>
          </w:tcPr>
          <w:p w:rsidR="00F603B3" w:rsidRDefault="00F603B3">
            <w:pPr>
              <w:jc w:val="center"/>
              <w:rPr>
                <w:rFonts w:ascii="Times New Roman" w:hAnsi="Times New Roman"/>
                <w:b/>
                <w:sz w:val="21"/>
                <w:szCs w:val="21"/>
                <w:u w:val="none"/>
              </w:rPr>
            </w:pPr>
          </w:p>
        </w:tc>
        <w:tc>
          <w:tcPr>
            <w:tcW w:w="472" w:type="dxa"/>
            <w:vMerge/>
            <w:vAlign w:val="center"/>
          </w:tcPr>
          <w:p w:rsidR="00F603B3" w:rsidRDefault="00F603B3">
            <w:pPr>
              <w:jc w:val="center"/>
              <w:rPr>
                <w:rFonts w:ascii="Times New Roman" w:hAnsi="Times New Roman"/>
                <w:b/>
                <w:sz w:val="21"/>
                <w:szCs w:val="21"/>
                <w:u w:val="none"/>
              </w:rPr>
            </w:pPr>
          </w:p>
        </w:tc>
        <w:tc>
          <w:tcPr>
            <w:tcW w:w="1293" w:type="dxa"/>
            <w:tcBorders>
              <w:bottom w:val="single" w:sz="4" w:space="0" w:color="auto"/>
            </w:tcBorders>
            <w:vAlign w:val="center"/>
          </w:tcPr>
          <w:p w:rsidR="00F603B3" w:rsidRDefault="00F603B3">
            <w:pPr>
              <w:rPr>
                <w:rFonts w:ascii="Times New Roman" w:hAnsi="Times New Roman"/>
                <w:sz w:val="21"/>
                <w:szCs w:val="21"/>
                <w:u w:val="none"/>
              </w:rPr>
            </w:pPr>
            <w:r>
              <w:rPr>
                <w:rFonts w:ascii="Times New Roman" w:hAnsi="Times New Roman"/>
                <w:sz w:val="21"/>
                <w:szCs w:val="21"/>
                <w:u w:val="none"/>
              </w:rPr>
              <w:t>8A08000</w:t>
            </w:r>
            <w:r>
              <w:rPr>
                <w:rFonts w:ascii="Times New Roman" w:hAnsi="Times New Roman" w:hint="eastAsia"/>
                <w:sz w:val="21"/>
                <w:szCs w:val="21"/>
                <w:u w:val="none"/>
              </w:rPr>
              <w:t>4</w:t>
            </w:r>
          </w:p>
        </w:tc>
        <w:tc>
          <w:tcPr>
            <w:tcW w:w="3198" w:type="dxa"/>
            <w:vAlign w:val="center"/>
          </w:tcPr>
          <w:p w:rsidR="00F603B3" w:rsidRDefault="00F603B3">
            <w:pPr>
              <w:snapToGrid w:val="0"/>
              <w:rPr>
                <w:rFonts w:ascii="Times New Roman" w:hAnsi="Times New Roman"/>
                <w:sz w:val="21"/>
                <w:szCs w:val="21"/>
                <w:u w:val="none"/>
              </w:rPr>
            </w:pPr>
            <w:r>
              <w:rPr>
                <w:rFonts w:ascii="Times New Roman" w:hAnsi="Times New Roman" w:hint="eastAsia"/>
                <w:sz w:val="21"/>
                <w:szCs w:val="21"/>
                <w:u w:val="none"/>
              </w:rPr>
              <w:t>现代应用数学方法</w:t>
            </w:r>
          </w:p>
        </w:tc>
        <w:tc>
          <w:tcPr>
            <w:tcW w:w="560" w:type="dxa"/>
            <w:vAlign w:val="center"/>
          </w:tcPr>
          <w:p w:rsidR="00F603B3" w:rsidRDefault="00F603B3" w:rsidP="00445033">
            <w:pPr>
              <w:jc w:val="center"/>
              <w:rPr>
                <w:rFonts w:ascii="Times New Roman" w:hAnsi="Times New Roman"/>
                <w:sz w:val="21"/>
                <w:szCs w:val="21"/>
                <w:u w:val="none"/>
              </w:rPr>
            </w:pPr>
            <w:r>
              <w:rPr>
                <w:rFonts w:ascii="Times New Roman" w:hAnsi="Times New Roman"/>
                <w:bCs/>
                <w:sz w:val="21"/>
                <w:szCs w:val="21"/>
                <w:u w:val="none"/>
              </w:rPr>
              <w:t>48</w:t>
            </w:r>
          </w:p>
        </w:tc>
        <w:tc>
          <w:tcPr>
            <w:tcW w:w="560" w:type="dxa"/>
            <w:vAlign w:val="center"/>
          </w:tcPr>
          <w:p w:rsidR="00F603B3" w:rsidRDefault="00F603B3" w:rsidP="00445033">
            <w:pPr>
              <w:jc w:val="center"/>
              <w:rPr>
                <w:rFonts w:ascii="Times New Roman" w:hAnsi="Times New Roman"/>
                <w:sz w:val="21"/>
                <w:szCs w:val="21"/>
                <w:u w:val="none"/>
              </w:rPr>
            </w:pPr>
            <w:r>
              <w:rPr>
                <w:rFonts w:ascii="Times New Roman" w:hAnsi="Times New Roman"/>
                <w:bCs/>
                <w:sz w:val="21"/>
                <w:szCs w:val="21"/>
                <w:u w:val="none"/>
              </w:rPr>
              <w:t>3</w:t>
            </w:r>
          </w:p>
        </w:tc>
        <w:tc>
          <w:tcPr>
            <w:tcW w:w="698" w:type="dxa"/>
            <w:vAlign w:val="center"/>
          </w:tcPr>
          <w:p w:rsidR="00F603B3" w:rsidRDefault="00F603B3" w:rsidP="00445033">
            <w:pPr>
              <w:jc w:val="center"/>
              <w:rPr>
                <w:rFonts w:ascii="Times New Roman" w:hAnsi="Times New Roman"/>
                <w:sz w:val="21"/>
                <w:szCs w:val="21"/>
                <w:u w:val="none"/>
              </w:rPr>
            </w:pPr>
            <w:r>
              <w:rPr>
                <w:rFonts w:ascii="Times New Roman" w:hAnsi="Times New Roman" w:hint="eastAsia"/>
                <w:bCs/>
                <w:sz w:val="21"/>
                <w:szCs w:val="21"/>
                <w:u w:val="none"/>
              </w:rPr>
              <w:t>秋</w:t>
            </w:r>
          </w:p>
        </w:tc>
        <w:tc>
          <w:tcPr>
            <w:tcW w:w="1671" w:type="dxa"/>
            <w:tcBorders>
              <w:bottom w:val="single" w:sz="4" w:space="0" w:color="auto"/>
            </w:tcBorders>
            <w:vAlign w:val="center"/>
          </w:tcPr>
          <w:p w:rsidR="00F603B3" w:rsidRDefault="00F603B3" w:rsidP="00445033">
            <w:pPr>
              <w:jc w:val="center"/>
              <w:rPr>
                <w:rFonts w:ascii="Times New Roman" w:hAnsi="Times New Roman"/>
                <w:bCs/>
                <w:sz w:val="21"/>
                <w:szCs w:val="21"/>
                <w:u w:val="none"/>
              </w:rPr>
            </w:pPr>
            <w:r>
              <w:rPr>
                <w:rFonts w:ascii="Times New Roman" w:hAnsi="Times New Roman" w:hint="eastAsia"/>
                <w:bCs/>
                <w:color w:val="auto"/>
                <w:sz w:val="21"/>
                <w:szCs w:val="21"/>
                <w:u w:val="none"/>
              </w:rPr>
              <w:t>数学</w:t>
            </w:r>
            <w:r>
              <w:rPr>
                <w:rFonts w:ascii="Times New Roman" w:hAnsi="Times New Roman"/>
                <w:bCs/>
                <w:sz w:val="21"/>
                <w:szCs w:val="21"/>
                <w:u w:val="none"/>
              </w:rPr>
              <w:t>学院</w:t>
            </w:r>
          </w:p>
        </w:tc>
        <w:tc>
          <w:tcPr>
            <w:tcW w:w="838" w:type="dxa"/>
            <w:vMerge/>
            <w:shd w:val="clear" w:color="auto" w:fill="auto"/>
            <w:vAlign w:val="center"/>
          </w:tcPr>
          <w:p w:rsidR="00F603B3" w:rsidRDefault="00F603B3">
            <w:pPr>
              <w:jc w:val="center"/>
              <w:rPr>
                <w:rFonts w:ascii="Times New Roman" w:hAnsi="Times New Roman"/>
                <w:sz w:val="21"/>
                <w:szCs w:val="21"/>
                <w:u w:val="none"/>
              </w:rPr>
            </w:pPr>
          </w:p>
        </w:tc>
      </w:tr>
      <w:tr w:rsidR="00AF5277" w:rsidTr="00F603B3">
        <w:trPr>
          <w:trHeight w:val="499"/>
          <w:jc w:val="center"/>
        </w:trPr>
        <w:tc>
          <w:tcPr>
            <w:tcW w:w="462" w:type="dxa"/>
            <w:vMerge w:val="restart"/>
            <w:tcBorders>
              <w:top w:val="single" w:sz="4" w:space="0" w:color="auto"/>
            </w:tcBorders>
            <w:vAlign w:val="center"/>
          </w:tcPr>
          <w:p w:rsidR="00AF5277" w:rsidRDefault="00AF5277">
            <w:pPr>
              <w:jc w:val="center"/>
              <w:rPr>
                <w:rFonts w:ascii="Times New Roman" w:hAnsi="Times New Roman"/>
                <w:b/>
                <w:sz w:val="21"/>
                <w:szCs w:val="21"/>
                <w:u w:val="none"/>
              </w:rPr>
            </w:pPr>
            <w:r>
              <w:rPr>
                <w:rFonts w:ascii="Times New Roman" w:hAnsi="Times New Roman"/>
                <w:b/>
                <w:sz w:val="21"/>
                <w:szCs w:val="21"/>
                <w:u w:val="none"/>
              </w:rPr>
              <w:t>硕士生专业学位课程</w:t>
            </w:r>
          </w:p>
        </w:tc>
        <w:tc>
          <w:tcPr>
            <w:tcW w:w="472" w:type="dxa"/>
            <w:vMerge w:val="restart"/>
            <w:tcBorders>
              <w:top w:val="single" w:sz="4" w:space="0" w:color="auto"/>
            </w:tcBorders>
            <w:vAlign w:val="center"/>
          </w:tcPr>
          <w:p w:rsidR="00AF5277" w:rsidRDefault="00AF5277">
            <w:pPr>
              <w:jc w:val="center"/>
              <w:rPr>
                <w:rFonts w:ascii="Times New Roman" w:hAnsi="Times New Roman"/>
                <w:b/>
                <w:sz w:val="21"/>
                <w:szCs w:val="21"/>
                <w:u w:val="none"/>
              </w:rPr>
            </w:pPr>
            <w:r>
              <w:rPr>
                <w:rFonts w:ascii="Times New Roman" w:hAnsi="Times New Roman"/>
                <w:b/>
                <w:sz w:val="21"/>
                <w:szCs w:val="21"/>
                <w:u w:val="none"/>
              </w:rPr>
              <w:t>6B</w:t>
            </w:r>
            <w:r>
              <w:rPr>
                <w:rFonts w:ascii="Times New Roman" w:hAnsi="Times New Roman"/>
                <w:b/>
                <w:sz w:val="21"/>
                <w:szCs w:val="21"/>
                <w:u w:val="none"/>
              </w:rPr>
              <w:t>类</w:t>
            </w:r>
          </w:p>
        </w:tc>
        <w:tc>
          <w:tcPr>
            <w:tcW w:w="1293" w:type="dxa"/>
            <w:tcBorders>
              <w:top w:val="single" w:sz="4" w:space="0" w:color="auto"/>
            </w:tcBorders>
            <w:vAlign w:val="center"/>
          </w:tcPr>
          <w:p w:rsidR="00AF5277" w:rsidRDefault="00AF5277" w:rsidP="00155CB0">
            <w:pPr>
              <w:jc w:val="left"/>
              <w:rPr>
                <w:rFonts w:ascii="Times New Roman" w:hAnsi="Times New Roman"/>
                <w:sz w:val="21"/>
                <w:szCs w:val="21"/>
                <w:u w:val="none"/>
              </w:rPr>
            </w:pPr>
            <w:r>
              <w:rPr>
                <w:rFonts w:ascii="Times New Roman" w:hAnsi="Times New Roman" w:hint="eastAsia"/>
                <w:sz w:val="21"/>
                <w:szCs w:val="21"/>
                <w:u w:val="none"/>
              </w:rPr>
              <w:t>6B</w:t>
            </w:r>
            <w:r>
              <w:rPr>
                <w:rFonts w:ascii="Times New Roman" w:hAnsi="Times New Roman"/>
                <w:sz w:val="21"/>
                <w:szCs w:val="21"/>
                <w:u w:val="none"/>
              </w:rPr>
              <w:t>016001</w:t>
            </w:r>
            <w:r>
              <w:rPr>
                <w:rFonts w:ascii="Times New Roman" w:hAnsi="Times New Roman" w:hint="eastAsia"/>
                <w:sz w:val="21"/>
                <w:szCs w:val="21"/>
                <w:u w:val="none"/>
              </w:rPr>
              <w:t>L</w:t>
            </w:r>
          </w:p>
        </w:tc>
        <w:tc>
          <w:tcPr>
            <w:tcW w:w="3198" w:type="dxa"/>
            <w:vAlign w:val="center"/>
          </w:tcPr>
          <w:p w:rsidR="00AF5277" w:rsidRDefault="00AF5277" w:rsidP="00155CB0">
            <w:pPr>
              <w:rPr>
                <w:rFonts w:ascii="Times New Roman" w:hAnsi="Times New Roman"/>
                <w:color w:val="auto"/>
                <w:sz w:val="21"/>
                <w:szCs w:val="21"/>
                <w:u w:val="none"/>
              </w:rPr>
            </w:pPr>
            <w:r>
              <w:rPr>
                <w:rFonts w:ascii="Times New Roman" w:hAnsi="Times New Roman" w:hint="eastAsia"/>
                <w:color w:val="auto"/>
                <w:sz w:val="21"/>
                <w:szCs w:val="21"/>
                <w:u w:val="none"/>
              </w:rPr>
              <w:t>Flight</w:t>
            </w:r>
            <w:r>
              <w:rPr>
                <w:rFonts w:ascii="Times New Roman" w:hAnsi="Times New Roman"/>
                <w:color w:val="auto"/>
                <w:sz w:val="21"/>
                <w:szCs w:val="21"/>
                <w:u w:val="none"/>
              </w:rPr>
              <w:t xml:space="preserve"> </w:t>
            </w:r>
            <w:r>
              <w:rPr>
                <w:rFonts w:ascii="Times New Roman" w:hAnsi="Times New Roman" w:hint="eastAsia"/>
                <w:color w:val="auto"/>
                <w:sz w:val="21"/>
                <w:szCs w:val="21"/>
                <w:u w:val="none"/>
              </w:rPr>
              <w:t>Dynamics</w:t>
            </w:r>
            <w:r>
              <w:rPr>
                <w:rFonts w:ascii="Times New Roman" w:hAnsi="Times New Roman"/>
                <w:color w:val="auto"/>
                <w:sz w:val="21"/>
                <w:szCs w:val="21"/>
                <w:u w:val="none"/>
              </w:rPr>
              <w:t xml:space="preserve"> </w:t>
            </w:r>
            <w:r>
              <w:rPr>
                <w:rFonts w:ascii="Times New Roman" w:hAnsi="Times New Roman" w:hint="eastAsia"/>
                <w:color w:val="auto"/>
                <w:sz w:val="21"/>
                <w:szCs w:val="21"/>
                <w:u w:val="none"/>
              </w:rPr>
              <w:t>and</w:t>
            </w:r>
            <w:r>
              <w:rPr>
                <w:rFonts w:ascii="Times New Roman" w:hAnsi="Times New Roman"/>
                <w:color w:val="auto"/>
                <w:sz w:val="21"/>
                <w:szCs w:val="21"/>
                <w:u w:val="none"/>
              </w:rPr>
              <w:t xml:space="preserve"> </w:t>
            </w:r>
            <w:r>
              <w:rPr>
                <w:rFonts w:ascii="Times New Roman" w:hAnsi="Times New Roman" w:hint="eastAsia"/>
                <w:color w:val="auto"/>
                <w:sz w:val="21"/>
                <w:szCs w:val="21"/>
                <w:u w:val="none"/>
              </w:rPr>
              <w:t>Control</w:t>
            </w:r>
          </w:p>
          <w:p w:rsidR="00AF5277" w:rsidRDefault="00AF5277" w:rsidP="00155CB0">
            <w:pPr>
              <w:rPr>
                <w:rFonts w:ascii="Times New Roman" w:hAnsi="Times New Roman"/>
                <w:color w:val="auto"/>
                <w:sz w:val="21"/>
                <w:szCs w:val="21"/>
                <w:u w:val="none"/>
              </w:rPr>
            </w:pPr>
            <w:r>
              <w:rPr>
                <w:rFonts w:ascii="Times New Roman" w:hAnsi="Times New Roman" w:hint="eastAsia"/>
                <w:color w:val="auto"/>
                <w:sz w:val="21"/>
                <w:szCs w:val="21"/>
                <w:u w:val="none"/>
              </w:rPr>
              <w:t>飞行动力学与控制</w:t>
            </w:r>
          </w:p>
        </w:tc>
        <w:tc>
          <w:tcPr>
            <w:tcW w:w="560" w:type="dxa"/>
            <w:vAlign w:val="center"/>
          </w:tcPr>
          <w:p w:rsidR="00AF5277" w:rsidRDefault="00AF5277" w:rsidP="00155CB0">
            <w:pPr>
              <w:jc w:val="center"/>
              <w:rPr>
                <w:rFonts w:ascii="Times New Roman" w:hAnsi="Times New Roman"/>
                <w:color w:val="auto"/>
                <w:sz w:val="21"/>
                <w:szCs w:val="21"/>
                <w:u w:val="none"/>
              </w:rPr>
            </w:pPr>
            <w:r>
              <w:rPr>
                <w:rFonts w:ascii="Times New Roman" w:hAnsi="Times New Roman" w:hint="eastAsia"/>
                <w:color w:val="auto"/>
                <w:sz w:val="21"/>
                <w:szCs w:val="21"/>
                <w:u w:val="none"/>
              </w:rPr>
              <w:t>4</w:t>
            </w:r>
            <w:r>
              <w:rPr>
                <w:rFonts w:ascii="Times New Roman" w:hAnsi="Times New Roman"/>
                <w:color w:val="auto"/>
                <w:sz w:val="21"/>
                <w:szCs w:val="21"/>
                <w:u w:val="none"/>
              </w:rPr>
              <w:t>8</w:t>
            </w:r>
          </w:p>
        </w:tc>
        <w:tc>
          <w:tcPr>
            <w:tcW w:w="560" w:type="dxa"/>
            <w:vAlign w:val="center"/>
          </w:tcPr>
          <w:p w:rsidR="00AF5277" w:rsidRDefault="00AF5277" w:rsidP="00155CB0">
            <w:pPr>
              <w:jc w:val="center"/>
              <w:rPr>
                <w:rFonts w:ascii="Times New Roman" w:hAnsi="Times New Roman"/>
                <w:color w:val="auto"/>
                <w:sz w:val="21"/>
                <w:szCs w:val="21"/>
                <w:u w:val="none"/>
              </w:rPr>
            </w:pPr>
            <w:r>
              <w:rPr>
                <w:rFonts w:ascii="Times New Roman" w:hAnsi="Times New Roman" w:hint="eastAsia"/>
                <w:color w:val="auto"/>
                <w:sz w:val="21"/>
                <w:szCs w:val="21"/>
                <w:u w:val="none"/>
              </w:rPr>
              <w:t>3</w:t>
            </w:r>
          </w:p>
        </w:tc>
        <w:tc>
          <w:tcPr>
            <w:tcW w:w="698" w:type="dxa"/>
            <w:vAlign w:val="center"/>
          </w:tcPr>
          <w:p w:rsidR="00AF5277" w:rsidRDefault="00AF5277" w:rsidP="00155CB0">
            <w:pPr>
              <w:jc w:val="center"/>
              <w:rPr>
                <w:rFonts w:ascii="Times New Roman" w:hAnsi="Times New Roman"/>
                <w:color w:val="auto"/>
                <w:sz w:val="21"/>
                <w:szCs w:val="21"/>
                <w:u w:val="none"/>
              </w:rPr>
            </w:pPr>
            <w:r>
              <w:rPr>
                <w:rFonts w:ascii="Times New Roman" w:hAnsi="Times New Roman" w:hint="eastAsia"/>
                <w:color w:val="auto"/>
                <w:sz w:val="21"/>
                <w:szCs w:val="21"/>
                <w:u w:val="none"/>
              </w:rPr>
              <w:t>春</w:t>
            </w:r>
          </w:p>
        </w:tc>
        <w:tc>
          <w:tcPr>
            <w:tcW w:w="1671" w:type="dxa"/>
            <w:tcBorders>
              <w:bottom w:val="single" w:sz="4" w:space="0" w:color="auto"/>
            </w:tcBorders>
            <w:vAlign w:val="center"/>
          </w:tcPr>
          <w:p w:rsidR="00AF5277" w:rsidRDefault="00AF5277" w:rsidP="00155CB0">
            <w:pPr>
              <w:jc w:val="center"/>
              <w:rPr>
                <w:rFonts w:ascii="Times New Roman" w:hAnsi="Times New Roman"/>
                <w:bCs/>
                <w:color w:val="auto"/>
                <w:sz w:val="21"/>
                <w:szCs w:val="21"/>
                <w:u w:val="none"/>
              </w:rPr>
            </w:pPr>
            <w:r>
              <w:rPr>
                <w:rFonts w:ascii="Times New Roman" w:hAnsi="Times New Roman" w:hint="eastAsia"/>
                <w:bCs/>
                <w:color w:val="auto"/>
                <w:sz w:val="21"/>
                <w:szCs w:val="21"/>
                <w:u w:val="none"/>
              </w:rPr>
              <w:t>航空学院</w:t>
            </w:r>
          </w:p>
        </w:tc>
        <w:tc>
          <w:tcPr>
            <w:tcW w:w="838" w:type="dxa"/>
            <w:shd w:val="clear" w:color="auto" w:fill="auto"/>
            <w:vAlign w:val="center"/>
          </w:tcPr>
          <w:p w:rsidR="00AF5277" w:rsidRPr="00ED40AE" w:rsidRDefault="00AF5277">
            <w:pPr>
              <w:jc w:val="center"/>
              <w:rPr>
                <w:rFonts w:ascii="Times New Roman" w:hAnsi="Times New Roman"/>
                <w:color w:val="auto"/>
                <w:spacing w:val="-16"/>
                <w:sz w:val="15"/>
                <w:szCs w:val="15"/>
                <w:u w:val="none"/>
              </w:rPr>
            </w:pPr>
            <w:r w:rsidRPr="00ED40AE">
              <w:rPr>
                <w:rFonts w:ascii="Times New Roman" w:hAnsi="Times New Roman" w:hint="eastAsia"/>
                <w:color w:val="0000FF"/>
                <w:spacing w:val="-16"/>
                <w:sz w:val="15"/>
                <w:szCs w:val="15"/>
                <w:u w:val="none"/>
              </w:rPr>
              <w:t>L</w:t>
            </w:r>
            <w:r w:rsidRPr="00ED40AE">
              <w:rPr>
                <w:rFonts w:ascii="Times New Roman" w:hAnsi="Times New Roman" w:hint="eastAsia"/>
                <w:color w:val="0000FF"/>
                <w:spacing w:val="-16"/>
                <w:sz w:val="15"/>
                <w:szCs w:val="15"/>
                <w:u w:val="none"/>
              </w:rPr>
              <w:t>型课程，课程名称以英文</w:t>
            </w:r>
            <w:r w:rsidRPr="00ED40AE">
              <w:rPr>
                <w:rFonts w:ascii="Times New Roman" w:hAnsi="Times New Roman" w:hint="eastAsia"/>
                <w:color w:val="0000FF"/>
                <w:spacing w:val="-16"/>
                <w:sz w:val="15"/>
                <w:szCs w:val="15"/>
                <w:u w:val="none"/>
              </w:rPr>
              <w:t>+</w:t>
            </w:r>
            <w:r w:rsidRPr="00ED40AE">
              <w:rPr>
                <w:rFonts w:ascii="Times New Roman" w:hAnsi="Times New Roman" w:hint="eastAsia"/>
                <w:color w:val="0000FF"/>
                <w:spacing w:val="-16"/>
                <w:sz w:val="15"/>
                <w:szCs w:val="15"/>
                <w:u w:val="none"/>
              </w:rPr>
              <w:t>中文模式表述，其他课程以中文表述，</w:t>
            </w:r>
            <w:proofErr w:type="gramStart"/>
            <w:r w:rsidRPr="00ED40AE">
              <w:rPr>
                <w:rFonts w:ascii="Times New Roman" w:hAnsi="Times New Roman" w:hint="eastAsia"/>
                <w:bCs/>
                <w:color w:val="0000FF"/>
                <w:spacing w:val="-16"/>
                <w:sz w:val="15"/>
                <w:szCs w:val="15"/>
                <w:u w:val="none"/>
              </w:rPr>
              <w:t>此说明</w:t>
            </w:r>
            <w:proofErr w:type="gramEnd"/>
            <w:r w:rsidRPr="00ED40AE">
              <w:rPr>
                <w:rFonts w:ascii="Times New Roman" w:hAnsi="Times New Roman" w:hint="eastAsia"/>
                <w:bCs/>
                <w:color w:val="0000FF"/>
                <w:spacing w:val="-16"/>
                <w:sz w:val="15"/>
                <w:szCs w:val="15"/>
                <w:u w:val="none"/>
              </w:rPr>
              <w:t>请删除</w:t>
            </w:r>
          </w:p>
        </w:tc>
      </w:tr>
      <w:tr w:rsidR="00AF5277" w:rsidTr="00C35716">
        <w:trPr>
          <w:trHeight w:val="499"/>
          <w:jc w:val="center"/>
        </w:trPr>
        <w:tc>
          <w:tcPr>
            <w:tcW w:w="462" w:type="dxa"/>
            <w:vMerge/>
            <w:vAlign w:val="center"/>
          </w:tcPr>
          <w:p w:rsidR="00AF5277" w:rsidRDefault="00AF5277">
            <w:pPr>
              <w:jc w:val="center"/>
              <w:rPr>
                <w:rFonts w:ascii="Times New Roman" w:hAnsi="Times New Roman"/>
                <w:b/>
                <w:sz w:val="21"/>
                <w:u w:val="none"/>
              </w:rPr>
            </w:pPr>
          </w:p>
        </w:tc>
        <w:tc>
          <w:tcPr>
            <w:tcW w:w="472" w:type="dxa"/>
            <w:vMerge/>
            <w:vAlign w:val="center"/>
          </w:tcPr>
          <w:p w:rsidR="00AF5277" w:rsidRDefault="00AF5277">
            <w:pPr>
              <w:jc w:val="center"/>
              <w:rPr>
                <w:rFonts w:ascii="Times New Roman" w:hAnsi="Times New Roman"/>
                <w:b/>
                <w:sz w:val="21"/>
                <w:u w:val="none"/>
              </w:rPr>
            </w:pPr>
          </w:p>
        </w:tc>
        <w:tc>
          <w:tcPr>
            <w:tcW w:w="1293" w:type="dxa"/>
            <w:vAlign w:val="center"/>
          </w:tcPr>
          <w:p w:rsidR="00AF5277" w:rsidRDefault="00AF5277">
            <w:pPr>
              <w:widowControl/>
              <w:rPr>
                <w:rFonts w:ascii="Times New Roman" w:hAnsi="Times New Roman"/>
                <w:sz w:val="21"/>
                <w:szCs w:val="21"/>
                <w:u w:val="none"/>
              </w:rPr>
            </w:pPr>
            <w:bookmarkStart w:id="1" w:name="_GoBack"/>
            <w:bookmarkEnd w:id="1"/>
          </w:p>
        </w:tc>
        <w:tc>
          <w:tcPr>
            <w:tcW w:w="3198" w:type="dxa"/>
            <w:vAlign w:val="center"/>
          </w:tcPr>
          <w:p w:rsidR="00AF5277" w:rsidRDefault="00AF5277">
            <w:pPr>
              <w:rPr>
                <w:rFonts w:ascii="Times New Roman" w:hAnsi="Times New Roman"/>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698" w:type="dxa"/>
            <w:vAlign w:val="center"/>
          </w:tcPr>
          <w:p w:rsidR="00AF5277" w:rsidRDefault="00AF5277">
            <w:pPr>
              <w:jc w:val="center"/>
              <w:rPr>
                <w:rFonts w:ascii="Times New Roman" w:hAnsi="Times New Roman"/>
                <w:color w:val="auto"/>
                <w:sz w:val="21"/>
                <w:szCs w:val="21"/>
                <w:u w:val="none"/>
              </w:rPr>
            </w:pPr>
          </w:p>
        </w:tc>
        <w:tc>
          <w:tcPr>
            <w:tcW w:w="1671" w:type="dxa"/>
            <w:tcBorders>
              <w:bottom w:val="single" w:sz="4" w:space="0" w:color="auto"/>
            </w:tcBorders>
            <w:vAlign w:val="center"/>
          </w:tcPr>
          <w:p w:rsidR="00AF5277" w:rsidRDefault="00AF5277">
            <w:pPr>
              <w:jc w:val="center"/>
              <w:rPr>
                <w:rFonts w:ascii="Times New Roman" w:hAnsi="Times New Roman"/>
                <w:color w:val="auto"/>
                <w:sz w:val="21"/>
                <w:szCs w:val="21"/>
                <w:u w:val="none"/>
              </w:rPr>
            </w:pPr>
          </w:p>
        </w:tc>
        <w:tc>
          <w:tcPr>
            <w:tcW w:w="838" w:type="dxa"/>
            <w:vMerge w:val="restart"/>
            <w:shd w:val="clear" w:color="auto" w:fill="auto"/>
            <w:vAlign w:val="center"/>
          </w:tcPr>
          <w:p w:rsidR="00ED40AE" w:rsidRDefault="00ED40AE" w:rsidP="00ED40AE">
            <w:pPr>
              <w:jc w:val="center"/>
              <w:rPr>
                <w:rFonts w:ascii="Times New Roman" w:hAnsi="Times New Roman"/>
                <w:sz w:val="21"/>
                <w:u w:val="none"/>
              </w:rPr>
            </w:pPr>
            <w:r>
              <w:rPr>
                <w:rFonts w:ascii="Times New Roman" w:hAnsi="Times New Roman"/>
                <w:sz w:val="21"/>
                <w:u w:val="none"/>
              </w:rPr>
              <w:t>必</w:t>
            </w:r>
            <w:r>
              <w:rPr>
                <w:rFonts w:ascii="Times New Roman" w:hAnsi="Times New Roman" w:hint="eastAsia"/>
                <w:sz w:val="21"/>
                <w:u w:val="none"/>
              </w:rPr>
              <w:t>选</w:t>
            </w:r>
          </w:p>
          <w:p w:rsidR="00AF5277" w:rsidRDefault="00ED40AE" w:rsidP="00ED40AE">
            <w:pPr>
              <w:jc w:val="center"/>
              <w:rPr>
                <w:sz w:val="21"/>
                <w:u w:val="none"/>
              </w:rPr>
            </w:pPr>
            <w:r>
              <w:rPr>
                <w:rFonts w:ascii="Times New Roman" w:hAnsi="Times New Roman" w:hint="eastAsia"/>
                <w:sz w:val="21"/>
                <w:szCs w:val="21"/>
                <w:u w:val="none"/>
              </w:rPr>
              <w:t>**</w:t>
            </w:r>
            <w:r>
              <w:rPr>
                <w:rFonts w:ascii="Times New Roman" w:hAnsi="Times New Roman"/>
                <w:sz w:val="21"/>
                <w:szCs w:val="21"/>
                <w:u w:val="none"/>
              </w:rPr>
              <w:t>门</w:t>
            </w:r>
          </w:p>
        </w:tc>
      </w:tr>
      <w:tr w:rsidR="00AF5277" w:rsidTr="00C35716">
        <w:trPr>
          <w:trHeight w:val="499"/>
          <w:jc w:val="center"/>
        </w:trPr>
        <w:tc>
          <w:tcPr>
            <w:tcW w:w="462" w:type="dxa"/>
            <w:vMerge/>
            <w:vAlign w:val="center"/>
          </w:tcPr>
          <w:p w:rsidR="00AF5277" w:rsidRDefault="00AF5277">
            <w:pPr>
              <w:jc w:val="center"/>
              <w:rPr>
                <w:rFonts w:ascii="Times New Roman" w:hAnsi="Times New Roman"/>
                <w:b/>
                <w:sz w:val="21"/>
                <w:u w:val="none"/>
              </w:rPr>
            </w:pPr>
          </w:p>
        </w:tc>
        <w:tc>
          <w:tcPr>
            <w:tcW w:w="472" w:type="dxa"/>
            <w:vMerge/>
            <w:vAlign w:val="center"/>
          </w:tcPr>
          <w:p w:rsidR="00AF5277" w:rsidRDefault="00AF5277">
            <w:pPr>
              <w:jc w:val="center"/>
              <w:rPr>
                <w:rFonts w:ascii="Times New Roman" w:hAnsi="Times New Roman"/>
                <w:b/>
                <w:sz w:val="21"/>
                <w:u w:val="none"/>
              </w:rPr>
            </w:pPr>
          </w:p>
        </w:tc>
        <w:tc>
          <w:tcPr>
            <w:tcW w:w="1293" w:type="dxa"/>
            <w:vAlign w:val="center"/>
          </w:tcPr>
          <w:p w:rsidR="00AF5277" w:rsidRDefault="00AF5277">
            <w:pPr>
              <w:pStyle w:val="aff3"/>
              <w:spacing w:before="0" w:beforeAutospacing="0" w:after="0" w:afterAutospacing="0"/>
              <w:jc w:val="both"/>
              <w:rPr>
                <w:rFonts w:ascii="Times New Roman" w:hAnsi="Times New Roman" w:cs="Times New Roman"/>
                <w:color w:val="000000"/>
                <w:sz w:val="21"/>
                <w:szCs w:val="21"/>
              </w:rPr>
            </w:pPr>
          </w:p>
        </w:tc>
        <w:tc>
          <w:tcPr>
            <w:tcW w:w="3198" w:type="dxa"/>
            <w:vAlign w:val="center"/>
          </w:tcPr>
          <w:p w:rsidR="00AF5277" w:rsidRDefault="00AF5277">
            <w:pPr>
              <w:pStyle w:val="aff3"/>
              <w:spacing w:before="0" w:beforeAutospacing="0" w:after="0" w:afterAutospacing="0"/>
              <w:jc w:val="both"/>
              <w:rPr>
                <w:rFonts w:ascii="Times New Roman" w:hAnsi="Times New Roman" w:cs="Times New Roman"/>
                <w:sz w:val="21"/>
                <w:szCs w:val="21"/>
              </w:rPr>
            </w:pPr>
          </w:p>
        </w:tc>
        <w:tc>
          <w:tcPr>
            <w:tcW w:w="560" w:type="dxa"/>
            <w:vAlign w:val="center"/>
          </w:tcPr>
          <w:p w:rsidR="00AF5277" w:rsidRDefault="00AF5277">
            <w:pPr>
              <w:jc w:val="center"/>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698" w:type="dxa"/>
            <w:vAlign w:val="center"/>
          </w:tcPr>
          <w:p w:rsidR="00AF5277" w:rsidRDefault="00AF5277">
            <w:pPr>
              <w:jc w:val="center"/>
              <w:rPr>
                <w:rFonts w:ascii="Times New Roman" w:hAnsi="Times New Roman"/>
                <w:color w:val="auto"/>
                <w:sz w:val="21"/>
                <w:szCs w:val="21"/>
                <w:u w:val="none"/>
              </w:rPr>
            </w:pPr>
          </w:p>
        </w:tc>
        <w:tc>
          <w:tcPr>
            <w:tcW w:w="1671" w:type="dxa"/>
            <w:tcBorders>
              <w:bottom w:val="single" w:sz="4" w:space="0" w:color="auto"/>
            </w:tcBorders>
            <w:vAlign w:val="center"/>
          </w:tcPr>
          <w:p w:rsidR="00AF5277" w:rsidRDefault="00AF5277">
            <w:pPr>
              <w:jc w:val="center"/>
              <w:rPr>
                <w:rFonts w:ascii="Times New Roman" w:hAnsi="Times New Roman"/>
                <w:color w:val="auto"/>
                <w:sz w:val="21"/>
                <w:szCs w:val="21"/>
                <w:u w:val="none"/>
              </w:rPr>
            </w:pPr>
          </w:p>
        </w:tc>
        <w:tc>
          <w:tcPr>
            <w:tcW w:w="838" w:type="dxa"/>
            <w:vMerge/>
            <w:shd w:val="clear" w:color="auto" w:fill="auto"/>
            <w:vAlign w:val="center"/>
          </w:tcPr>
          <w:p w:rsidR="00AF5277" w:rsidRDefault="00AF5277">
            <w:pPr>
              <w:jc w:val="center"/>
              <w:rPr>
                <w:rFonts w:ascii="Times New Roman" w:hAnsi="Times New Roman"/>
                <w:color w:val="auto"/>
                <w:sz w:val="18"/>
                <w:szCs w:val="18"/>
                <w:u w:val="none"/>
              </w:rPr>
            </w:pPr>
          </w:p>
        </w:tc>
      </w:tr>
      <w:tr w:rsidR="00ED40AE" w:rsidTr="00F603B3">
        <w:trPr>
          <w:trHeight w:val="499"/>
          <w:jc w:val="center"/>
        </w:trPr>
        <w:tc>
          <w:tcPr>
            <w:tcW w:w="462" w:type="dxa"/>
            <w:vMerge/>
            <w:vAlign w:val="center"/>
          </w:tcPr>
          <w:p w:rsidR="00ED40AE" w:rsidRDefault="00ED40AE">
            <w:pPr>
              <w:rPr>
                <w:rFonts w:ascii="Times New Roman" w:hAnsi="Times New Roman"/>
                <w:b/>
                <w:sz w:val="21"/>
                <w:u w:val="none"/>
              </w:rPr>
            </w:pPr>
          </w:p>
        </w:tc>
        <w:tc>
          <w:tcPr>
            <w:tcW w:w="472" w:type="dxa"/>
            <w:vMerge/>
            <w:vAlign w:val="center"/>
          </w:tcPr>
          <w:p w:rsidR="00ED40AE" w:rsidRDefault="00ED40AE">
            <w:pPr>
              <w:rPr>
                <w:rFonts w:ascii="Times New Roman" w:hAnsi="Times New Roman"/>
                <w:b/>
                <w:sz w:val="21"/>
                <w:u w:val="none"/>
              </w:rPr>
            </w:pPr>
          </w:p>
        </w:tc>
        <w:tc>
          <w:tcPr>
            <w:tcW w:w="1293" w:type="dxa"/>
            <w:vAlign w:val="center"/>
          </w:tcPr>
          <w:p w:rsidR="00ED40AE" w:rsidRDefault="00ED40AE">
            <w:pPr>
              <w:rPr>
                <w:rFonts w:ascii="Times New Roman" w:hAnsi="Times New Roman"/>
                <w:sz w:val="21"/>
                <w:szCs w:val="21"/>
                <w:u w:val="none"/>
              </w:rPr>
            </w:pPr>
          </w:p>
        </w:tc>
        <w:tc>
          <w:tcPr>
            <w:tcW w:w="3198" w:type="dxa"/>
            <w:vAlign w:val="center"/>
          </w:tcPr>
          <w:p w:rsidR="00ED40AE" w:rsidRDefault="00ED40AE">
            <w:pPr>
              <w:rPr>
                <w:rFonts w:ascii="Times New Roman" w:hAnsi="Times New Roman"/>
                <w:color w:val="auto"/>
                <w:sz w:val="21"/>
                <w:szCs w:val="21"/>
                <w:u w:val="none"/>
              </w:rPr>
            </w:pPr>
          </w:p>
        </w:tc>
        <w:tc>
          <w:tcPr>
            <w:tcW w:w="560" w:type="dxa"/>
            <w:vAlign w:val="center"/>
          </w:tcPr>
          <w:p w:rsidR="00ED40AE" w:rsidRDefault="00ED40AE">
            <w:pPr>
              <w:jc w:val="center"/>
              <w:rPr>
                <w:rFonts w:ascii="Times New Roman" w:hAnsi="Times New Roman"/>
                <w:color w:val="auto"/>
                <w:sz w:val="21"/>
                <w:szCs w:val="21"/>
                <w:u w:val="none"/>
              </w:rPr>
            </w:pPr>
          </w:p>
        </w:tc>
        <w:tc>
          <w:tcPr>
            <w:tcW w:w="560" w:type="dxa"/>
            <w:vAlign w:val="center"/>
          </w:tcPr>
          <w:p w:rsidR="00ED40AE" w:rsidRDefault="00ED40AE">
            <w:pPr>
              <w:jc w:val="center"/>
              <w:rPr>
                <w:rFonts w:ascii="Times New Roman" w:hAnsi="Times New Roman"/>
                <w:color w:val="auto"/>
                <w:sz w:val="21"/>
                <w:szCs w:val="21"/>
                <w:u w:val="none"/>
              </w:rPr>
            </w:pPr>
          </w:p>
        </w:tc>
        <w:tc>
          <w:tcPr>
            <w:tcW w:w="698" w:type="dxa"/>
            <w:vAlign w:val="center"/>
          </w:tcPr>
          <w:p w:rsidR="00ED40AE" w:rsidRDefault="00ED40AE">
            <w:pPr>
              <w:jc w:val="center"/>
              <w:rPr>
                <w:rFonts w:ascii="Times New Roman" w:hAnsi="Times New Roman"/>
                <w:color w:val="auto"/>
                <w:sz w:val="21"/>
                <w:szCs w:val="21"/>
                <w:u w:val="none"/>
              </w:rPr>
            </w:pPr>
          </w:p>
        </w:tc>
        <w:tc>
          <w:tcPr>
            <w:tcW w:w="1671" w:type="dxa"/>
            <w:vAlign w:val="center"/>
          </w:tcPr>
          <w:p w:rsidR="00ED40AE" w:rsidRDefault="00ED40AE">
            <w:pPr>
              <w:jc w:val="center"/>
              <w:rPr>
                <w:rFonts w:ascii="Times New Roman" w:hAnsi="Times New Roman"/>
                <w:color w:val="auto"/>
                <w:sz w:val="21"/>
                <w:szCs w:val="21"/>
                <w:u w:val="none"/>
              </w:rPr>
            </w:pPr>
          </w:p>
        </w:tc>
        <w:tc>
          <w:tcPr>
            <w:tcW w:w="838" w:type="dxa"/>
            <w:vMerge w:val="restart"/>
            <w:shd w:val="clear" w:color="auto" w:fill="auto"/>
            <w:vAlign w:val="center"/>
          </w:tcPr>
          <w:p w:rsidR="00ED40AE" w:rsidRDefault="00ED40AE">
            <w:pPr>
              <w:jc w:val="center"/>
              <w:rPr>
                <w:rFonts w:ascii="Times New Roman" w:hAnsi="Times New Roman"/>
                <w:color w:val="auto"/>
                <w:sz w:val="18"/>
                <w:szCs w:val="18"/>
                <w:u w:val="none"/>
              </w:rPr>
            </w:pPr>
            <w:r>
              <w:rPr>
                <w:rFonts w:hint="eastAsia"/>
                <w:sz w:val="21"/>
                <w:u w:val="none"/>
              </w:rPr>
              <w:t>可选</w:t>
            </w:r>
            <w:r>
              <w:rPr>
                <w:spacing w:val="-14"/>
                <w:sz w:val="21"/>
                <w:u w:val="none"/>
              </w:rPr>
              <w:t>0-1</w:t>
            </w:r>
            <w:r>
              <w:rPr>
                <w:rFonts w:hint="eastAsia"/>
                <w:spacing w:val="-14"/>
                <w:sz w:val="21"/>
                <w:u w:val="none"/>
              </w:rPr>
              <w:t>门</w:t>
            </w:r>
          </w:p>
        </w:tc>
      </w:tr>
      <w:tr w:rsidR="00ED40AE" w:rsidTr="00F603B3">
        <w:trPr>
          <w:trHeight w:val="499"/>
          <w:jc w:val="center"/>
        </w:trPr>
        <w:tc>
          <w:tcPr>
            <w:tcW w:w="462" w:type="dxa"/>
            <w:vMerge/>
            <w:vAlign w:val="center"/>
          </w:tcPr>
          <w:p w:rsidR="00ED40AE" w:rsidRDefault="00ED40AE">
            <w:pPr>
              <w:rPr>
                <w:rFonts w:ascii="Times New Roman" w:hAnsi="Times New Roman"/>
                <w:b/>
                <w:sz w:val="21"/>
                <w:u w:val="none"/>
              </w:rPr>
            </w:pPr>
          </w:p>
        </w:tc>
        <w:tc>
          <w:tcPr>
            <w:tcW w:w="472" w:type="dxa"/>
            <w:vMerge/>
            <w:vAlign w:val="center"/>
          </w:tcPr>
          <w:p w:rsidR="00ED40AE" w:rsidRDefault="00ED40AE">
            <w:pPr>
              <w:rPr>
                <w:rFonts w:ascii="Times New Roman" w:hAnsi="Times New Roman"/>
                <w:b/>
                <w:sz w:val="21"/>
                <w:u w:val="none"/>
              </w:rPr>
            </w:pPr>
          </w:p>
        </w:tc>
        <w:tc>
          <w:tcPr>
            <w:tcW w:w="1293" w:type="dxa"/>
            <w:vAlign w:val="center"/>
          </w:tcPr>
          <w:p w:rsidR="00ED40AE" w:rsidRDefault="00ED40AE" w:rsidP="00445033">
            <w:pPr>
              <w:jc w:val="left"/>
              <w:rPr>
                <w:rFonts w:ascii="Times New Roman" w:hAnsi="Times New Roman"/>
                <w:sz w:val="21"/>
                <w:szCs w:val="21"/>
                <w:u w:val="none"/>
              </w:rPr>
            </w:pPr>
          </w:p>
        </w:tc>
        <w:tc>
          <w:tcPr>
            <w:tcW w:w="3198" w:type="dxa"/>
            <w:vAlign w:val="center"/>
          </w:tcPr>
          <w:p w:rsidR="00ED40AE" w:rsidRDefault="00ED40AE" w:rsidP="00445033">
            <w:pPr>
              <w:rPr>
                <w:rFonts w:ascii="Times New Roman" w:hAnsi="Times New Roman"/>
                <w:color w:val="auto"/>
                <w:sz w:val="21"/>
                <w:szCs w:val="21"/>
                <w:u w:val="none"/>
              </w:rPr>
            </w:pPr>
          </w:p>
        </w:tc>
        <w:tc>
          <w:tcPr>
            <w:tcW w:w="560" w:type="dxa"/>
            <w:vAlign w:val="center"/>
          </w:tcPr>
          <w:p w:rsidR="00ED40AE" w:rsidRDefault="00ED40AE" w:rsidP="00445033">
            <w:pPr>
              <w:jc w:val="center"/>
              <w:rPr>
                <w:rFonts w:ascii="Times New Roman" w:hAnsi="Times New Roman"/>
                <w:color w:val="auto"/>
                <w:sz w:val="21"/>
                <w:szCs w:val="21"/>
                <w:u w:val="none"/>
              </w:rPr>
            </w:pPr>
          </w:p>
        </w:tc>
        <w:tc>
          <w:tcPr>
            <w:tcW w:w="560" w:type="dxa"/>
            <w:vAlign w:val="center"/>
          </w:tcPr>
          <w:p w:rsidR="00ED40AE" w:rsidRDefault="00ED40AE" w:rsidP="00445033">
            <w:pPr>
              <w:jc w:val="center"/>
              <w:rPr>
                <w:rFonts w:ascii="Times New Roman" w:hAnsi="Times New Roman"/>
                <w:color w:val="auto"/>
                <w:sz w:val="21"/>
                <w:szCs w:val="21"/>
                <w:u w:val="none"/>
              </w:rPr>
            </w:pPr>
          </w:p>
        </w:tc>
        <w:tc>
          <w:tcPr>
            <w:tcW w:w="698" w:type="dxa"/>
            <w:vAlign w:val="center"/>
          </w:tcPr>
          <w:p w:rsidR="00ED40AE" w:rsidRDefault="00ED40AE" w:rsidP="00445033">
            <w:pPr>
              <w:jc w:val="center"/>
              <w:rPr>
                <w:rFonts w:ascii="Times New Roman" w:hAnsi="Times New Roman"/>
                <w:color w:val="auto"/>
                <w:sz w:val="21"/>
                <w:szCs w:val="21"/>
                <w:u w:val="none"/>
              </w:rPr>
            </w:pPr>
          </w:p>
        </w:tc>
        <w:tc>
          <w:tcPr>
            <w:tcW w:w="1671" w:type="dxa"/>
            <w:vAlign w:val="center"/>
          </w:tcPr>
          <w:p w:rsidR="00ED40AE" w:rsidRDefault="00ED40AE" w:rsidP="00445033">
            <w:pPr>
              <w:jc w:val="center"/>
              <w:rPr>
                <w:rFonts w:ascii="Times New Roman" w:hAnsi="Times New Roman"/>
                <w:bCs/>
                <w:color w:val="auto"/>
                <w:sz w:val="21"/>
                <w:szCs w:val="21"/>
                <w:u w:val="none"/>
              </w:rPr>
            </w:pPr>
          </w:p>
        </w:tc>
        <w:tc>
          <w:tcPr>
            <w:tcW w:w="838" w:type="dxa"/>
            <w:vMerge/>
            <w:shd w:val="clear" w:color="auto" w:fill="auto"/>
            <w:vAlign w:val="center"/>
          </w:tcPr>
          <w:p w:rsidR="00ED40AE" w:rsidRDefault="00ED40AE">
            <w:pPr>
              <w:jc w:val="center"/>
              <w:rPr>
                <w:rFonts w:ascii="Times New Roman" w:hAnsi="Times New Roman"/>
                <w:color w:val="auto"/>
                <w:sz w:val="18"/>
                <w:szCs w:val="18"/>
                <w:u w:val="none"/>
              </w:rPr>
            </w:pPr>
          </w:p>
        </w:tc>
      </w:tr>
      <w:tr w:rsidR="00AF5277" w:rsidTr="00F603B3">
        <w:trPr>
          <w:trHeight w:val="499"/>
          <w:jc w:val="center"/>
        </w:trPr>
        <w:tc>
          <w:tcPr>
            <w:tcW w:w="462" w:type="dxa"/>
            <w:vMerge/>
            <w:vAlign w:val="center"/>
          </w:tcPr>
          <w:p w:rsidR="00AF5277" w:rsidRDefault="00AF5277">
            <w:pPr>
              <w:rPr>
                <w:rFonts w:ascii="Times New Roman" w:hAnsi="Times New Roman"/>
                <w:b/>
                <w:sz w:val="21"/>
                <w:u w:val="none"/>
              </w:rPr>
            </w:pPr>
          </w:p>
        </w:tc>
        <w:tc>
          <w:tcPr>
            <w:tcW w:w="472" w:type="dxa"/>
            <w:vMerge/>
            <w:vAlign w:val="center"/>
          </w:tcPr>
          <w:p w:rsidR="00AF5277" w:rsidRDefault="00AF5277">
            <w:pPr>
              <w:rPr>
                <w:rFonts w:ascii="Times New Roman" w:hAnsi="Times New Roman"/>
                <w:b/>
                <w:sz w:val="21"/>
                <w:u w:val="none"/>
              </w:rPr>
            </w:pPr>
          </w:p>
        </w:tc>
        <w:tc>
          <w:tcPr>
            <w:tcW w:w="1293" w:type="dxa"/>
            <w:vAlign w:val="center"/>
          </w:tcPr>
          <w:p w:rsidR="00AF5277" w:rsidRDefault="00AF5277">
            <w:pPr>
              <w:widowControl/>
              <w:jc w:val="left"/>
              <w:rPr>
                <w:rFonts w:ascii="Times New Roman" w:hAnsi="Times New Roman"/>
                <w:sz w:val="21"/>
                <w:szCs w:val="21"/>
                <w:u w:val="none"/>
              </w:rPr>
            </w:pPr>
          </w:p>
        </w:tc>
        <w:tc>
          <w:tcPr>
            <w:tcW w:w="3198" w:type="dxa"/>
            <w:vAlign w:val="center"/>
          </w:tcPr>
          <w:p w:rsidR="00AF5277" w:rsidRDefault="00AF5277">
            <w:pPr>
              <w:widowControl/>
              <w:jc w:val="left"/>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698" w:type="dxa"/>
            <w:vAlign w:val="center"/>
          </w:tcPr>
          <w:p w:rsidR="00AF5277" w:rsidRDefault="00AF5277">
            <w:pPr>
              <w:jc w:val="center"/>
              <w:rPr>
                <w:rFonts w:ascii="Times New Roman" w:hAnsi="Times New Roman"/>
                <w:color w:val="auto"/>
                <w:sz w:val="21"/>
                <w:szCs w:val="21"/>
                <w:u w:val="none"/>
              </w:rPr>
            </w:pPr>
          </w:p>
        </w:tc>
        <w:tc>
          <w:tcPr>
            <w:tcW w:w="1671" w:type="dxa"/>
            <w:vAlign w:val="center"/>
          </w:tcPr>
          <w:p w:rsidR="00AF5277" w:rsidRDefault="00AF5277">
            <w:pPr>
              <w:jc w:val="center"/>
              <w:rPr>
                <w:rFonts w:ascii="Times New Roman" w:hAnsi="Times New Roman"/>
                <w:color w:val="auto"/>
                <w:sz w:val="21"/>
                <w:szCs w:val="21"/>
              </w:rPr>
            </w:pPr>
          </w:p>
        </w:tc>
        <w:tc>
          <w:tcPr>
            <w:tcW w:w="838" w:type="dxa"/>
            <w:shd w:val="clear" w:color="auto" w:fill="auto"/>
            <w:vAlign w:val="center"/>
          </w:tcPr>
          <w:p w:rsidR="00AF5277" w:rsidRDefault="00AF5277">
            <w:pPr>
              <w:jc w:val="center"/>
              <w:rPr>
                <w:rFonts w:ascii="Times New Roman" w:hAnsi="Times New Roman"/>
                <w:color w:val="auto"/>
                <w:sz w:val="18"/>
                <w:szCs w:val="18"/>
                <w:u w:val="none"/>
              </w:rPr>
            </w:pPr>
          </w:p>
        </w:tc>
      </w:tr>
      <w:tr w:rsidR="00AF5277" w:rsidTr="00F603B3">
        <w:trPr>
          <w:trHeight w:val="493"/>
          <w:jc w:val="center"/>
        </w:trPr>
        <w:tc>
          <w:tcPr>
            <w:tcW w:w="462" w:type="dxa"/>
            <w:vMerge w:val="restart"/>
            <w:vAlign w:val="center"/>
          </w:tcPr>
          <w:p w:rsidR="00AF5277" w:rsidRDefault="00AF5277">
            <w:pPr>
              <w:jc w:val="center"/>
              <w:rPr>
                <w:rFonts w:ascii="Times New Roman" w:hAnsi="Times New Roman"/>
                <w:b/>
                <w:sz w:val="21"/>
                <w:szCs w:val="21"/>
                <w:u w:val="none"/>
              </w:rPr>
            </w:pPr>
            <w:r>
              <w:rPr>
                <w:rFonts w:ascii="Times New Roman" w:hAnsi="Times New Roman"/>
                <w:b/>
                <w:sz w:val="21"/>
                <w:szCs w:val="21"/>
                <w:u w:val="none"/>
              </w:rPr>
              <w:t>博士生专业学位课程</w:t>
            </w:r>
          </w:p>
        </w:tc>
        <w:tc>
          <w:tcPr>
            <w:tcW w:w="472" w:type="dxa"/>
            <w:vMerge w:val="restart"/>
            <w:vAlign w:val="center"/>
          </w:tcPr>
          <w:p w:rsidR="00AF5277" w:rsidRDefault="00AF5277">
            <w:pPr>
              <w:jc w:val="center"/>
              <w:rPr>
                <w:rFonts w:ascii="Times New Roman" w:hAnsi="Times New Roman"/>
                <w:b/>
                <w:sz w:val="21"/>
                <w:szCs w:val="21"/>
                <w:u w:val="none"/>
              </w:rPr>
            </w:pPr>
            <w:r>
              <w:rPr>
                <w:rFonts w:ascii="Times New Roman" w:hAnsi="Times New Roman"/>
                <w:b/>
                <w:sz w:val="21"/>
                <w:szCs w:val="21"/>
                <w:u w:val="none"/>
              </w:rPr>
              <w:t>8B</w:t>
            </w:r>
            <w:r>
              <w:rPr>
                <w:rFonts w:ascii="Times New Roman" w:hAnsi="Times New Roman"/>
                <w:b/>
                <w:sz w:val="21"/>
                <w:szCs w:val="21"/>
                <w:u w:val="none"/>
              </w:rPr>
              <w:t>类</w:t>
            </w:r>
          </w:p>
        </w:tc>
        <w:tc>
          <w:tcPr>
            <w:tcW w:w="1293" w:type="dxa"/>
            <w:vAlign w:val="center"/>
          </w:tcPr>
          <w:p w:rsidR="00AF5277" w:rsidRDefault="00AF5277">
            <w:pPr>
              <w:jc w:val="left"/>
              <w:rPr>
                <w:rFonts w:ascii="Times New Roman" w:hAnsi="Times New Roman"/>
                <w:color w:val="auto"/>
                <w:sz w:val="21"/>
                <w:szCs w:val="21"/>
                <w:u w:val="none"/>
              </w:rPr>
            </w:pPr>
          </w:p>
        </w:tc>
        <w:tc>
          <w:tcPr>
            <w:tcW w:w="3198" w:type="dxa"/>
            <w:vAlign w:val="center"/>
          </w:tcPr>
          <w:p w:rsidR="00AF5277" w:rsidRDefault="00AF5277">
            <w:pPr>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698" w:type="dxa"/>
            <w:vAlign w:val="center"/>
          </w:tcPr>
          <w:p w:rsidR="00AF5277" w:rsidRDefault="00AF5277">
            <w:pPr>
              <w:jc w:val="center"/>
              <w:rPr>
                <w:rFonts w:ascii="Times New Roman" w:hAnsi="Times New Roman"/>
                <w:color w:val="auto"/>
                <w:sz w:val="21"/>
                <w:szCs w:val="21"/>
                <w:u w:val="none"/>
              </w:rPr>
            </w:pPr>
          </w:p>
        </w:tc>
        <w:tc>
          <w:tcPr>
            <w:tcW w:w="1671" w:type="dxa"/>
            <w:vAlign w:val="center"/>
          </w:tcPr>
          <w:p w:rsidR="00AF5277" w:rsidRDefault="00AF5277">
            <w:pPr>
              <w:jc w:val="center"/>
              <w:rPr>
                <w:rFonts w:ascii="Times New Roman" w:hAnsi="Times New Roman"/>
                <w:color w:val="auto"/>
                <w:sz w:val="21"/>
                <w:szCs w:val="21"/>
                <w:u w:val="none"/>
              </w:rPr>
            </w:pPr>
          </w:p>
        </w:tc>
        <w:tc>
          <w:tcPr>
            <w:tcW w:w="838" w:type="dxa"/>
            <w:shd w:val="clear" w:color="auto" w:fill="auto"/>
          </w:tcPr>
          <w:p w:rsidR="00AF5277" w:rsidRDefault="00AF5277">
            <w:pPr>
              <w:jc w:val="center"/>
              <w:rPr>
                <w:rFonts w:ascii="Times New Roman" w:hAnsi="Times New Roman"/>
                <w:b/>
                <w:color w:val="auto"/>
                <w:sz w:val="18"/>
                <w:szCs w:val="18"/>
                <w:u w:val="none"/>
              </w:rPr>
            </w:pPr>
          </w:p>
        </w:tc>
      </w:tr>
      <w:tr w:rsidR="00AF5277" w:rsidTr="00F603B3">
        <w:trPr>
          <w:trHeight w:val="493"/>
          <w:jc w:val="center"/>
        </w:trPr>
        <w:tc>
          <w:tcPr>
            <w:tcW w:w="462" w:type="dxa"/>
            <w:vMerge/>
            <w:vAlign w:val="center"/>
          </w:tcPr>
          <w:p w:rsidR="00AF5277" w:rsidRDefault="00AF5277">
            <w:pPr>
              <w:rPr>
                <w:rFonts w:ascii="Times New Roman" w:hAnsi="Times New Roman"/>
                <w:b/>
                <w:sz w:val="21"/>
                <w:u w:val="none"/>
              </w:rPr>
            </w:pPr>
          </w:p>
        </w:tc>
        <w:tc>
          <w:tcPr>
            <w:tcW w:w="472" w:type="dxa"/>
            <w:vMerge/>
            <w:vAlign w:val="center"/>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color w:val="auto"/>
                <w:sz w:val="21"/>
                <w:szCs w:val="21"/>
                <w:u w:val="none"/>
              </w:rPr>
            </w:pPr>
          </w:p>
        </w:tc>
        <w:tc>
          <w:tcPr>
            <w:tcW w:w="3198" w:type="dxa"/>
            <w:vAlign w:val="center"/>
          </w:tcPr>
          <w:p w:rsidR="00AF5277" w:rsidRDefault="00AF5277">
            <w:pPr>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698" w:type="dxa"/>
            <w:vAlign w:val="center"/>
          </w:tcPr>
          <w:p w:rsidR="00AF5277" w:rsidRDefault="00AF5277">
            <w:pPr>
              <w:jc w:val="center"/>
              <w:rPr>
                <w:rFonts w:ascii="Times New Roman" w:hAnsi="Times New Roman"/>
                <w:color w:val="auto"/>
                <w:sz w:val="21"/>
                <w:szCs w:val="21"/>
                <w:u w:val="none"/>
              </w:rPr>
            </w:pPr>
          </w:p>
        </w:tc>
        <w:tc>
          <w:tcPr>
            <w:tcW w:w="1671" w:type="dxa"/>
            <w:vAlign w:val="center"/>
          </w:tcPr>
          <w:p w:rsidR="00AF5277" w:rsidRDefault="00AF5277">
            <w:pPr>
              <w:jc w:val="center"/>
              <w:rPr>
                <w:rFonts w:ascii="Times New Roman" w:hAnsi="Times New Roman"/>
                <w:color w:val="auto"/>
                <w:sz w:val="21"/>
                <w:szCs w:val="21"/>
                <w:u w:val="none"/>
              </w:rPr>
            </w:pPr>
          </w:p>
        </w:tc>
        <w:tc>
          <w:tcPr>
            <w:tcW w:w="838" w:type="dxa"/>
            <w:shd w:val="clear" w:color="auto" w:fill="auto"/>
          </w:tcPr>
          <w:p w:rsidR="00AF5277" w:rsidRDefault="00AF5277">
            <w:pPr>
              <w:jc w:val="center"/>
              <w:rPr>
                <w:rFonts w:ascii="Times New Roman" w:hAnsi="Times New Roman"/>
                <w:b/>
                <w:color w:val="auto"/>
                <w:sz w:val="18"/>
                <w:szCs w:val="18"/>
                <w:u w:val="none"/>
              </w:rPr>
            </w:pPr>
          </w:p>
        </w:tc>
      </w:tr>
      <w:tr w:rsidR="00AF5277" w:rsidTr="00F603B3">
        <w:trPr>
          <w:trHeight w:val="493"/>
          <w:jc w:val="center"/>
        </w:trPr>
        <w:tc>
          <w:tcPr>
            <w:tcW w:w="462" w:type="dxa"/>
            <w:vMerge/>
            <w:vAlign w:val="center"/>
          </w:tcPr>
          <w:p w:rsidR="00AF5277" w:rsidRDefault="00AF5277">
            <w:pPr>
              <w:rPr>
                <w:rFonts w:ascii="Times New Roman" w:hAnsi="Times New Roman"/>
                <w:b/>
                <w:sz w:val="21"/>
                <w:u w:val="none"/>
              </w:rPr>
            </w:pPr>
          </w:p>
        </w:tc>
        <w:tc>
          <w:tcPr>
            <w:tcW w:w="472" w:type="dxa"/>
            <w:vMerge/>
            <w:vAlign w:val="center"/>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color w:val="auto"/>
                <w:sz w:val="21"/>
                <w:szCs w:val="21"/>
                <w:u w:val="none"/>
              </w:rPr>
            </w:pPr>
          </w:p>
        </w:tc>
        <w:tc>
          <w:tcPr>
            <w:tcW w:w="3198" w:type="dxa"/>
            <w:vAlign w:val="center"/>
          </w:tcPr>
          <w:p w:rsidR="00AF5277" w:rsidRDefault="00AF5277">
            <w:pPr>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560" w:type="dxa"/>
            <w:vAlign w:val="center"/>
          </w:tcPr>
          <w:p w:rsidR="00AF5277" w:rsidRDefault="00AF5277">
            <w:pPr>
              <w:jc w:val="center"/>
              <w:rPr>
                <w:rFonts w:ascii="Times New Roman" w:hAnsi="Times New Roman"/>
                <w:color w:val="auto"/>
                <w:sz w:val="21"/>
                <w:szCs w:val="21"/>
                <w:u w:val="none"/>
              </w:rPr>
            </w:pPr>
          </w:p>
        </w:tc>
        <w:tc>
          <w:tcPr>
            <w:tcW w:w="698" w:type="dxa"/>
            <w:vAlign w:val="center"/>
          </w:tcPr>
          <w:p w:rsidR="00AF5277" w:rsidRDefault="00AF5277">
            <w:pPr>
              <w:jc w:val="center"/>
              <w:rPr>
                <w:rFonts w:ascii="Times New Roman" w:hAnsi="Times New Roman"/>
                <w:color w:val="auto"/>
                <w:sz w:val="21"/>
                <w:szCs w:val="21"/>
                <w:u w:val="none"/>
              </w:rPr>
            </w:pPr>
          </w:p>
        </w:tc>
        <w:tc>
          <w:tcPr>
            <w:tcW w:w="1671" w:type="dxa"/>
            <w:vAlign w:val="center"/>
          </w:tcPr>
          <w:p w:rsidR="00AF5277" w:rsidRDefault="00AF5277">
            <w:pPr>
              <w:jc w:val="center"/>
              <w:rPr>
                <w:rFonts w:ascii="Times New Roman" w:hAnsi="Times New Roman"/>
                <w:color w:val="auto"/>
                <w:sz w:val="21"/>
                <w:szCs w:val="21"/>
                <w:u w:val="none"/>
              </w:rPr>
            </w:pPr>
          </w:p>
        </w:tc>
        <w:tc>
          <w:tcPr>
            <w:tcW w:w="838" w:type="dxa"/>
            <w:shd w:val="clear" w:color="auto" w:fill="auto"/>
            <w:vAlign w:val="center"/>
          </w:tcPr>
          <w:p w:rsidR="00AF5277" w:rsidRDefault="00AF5277">
            <w:pPr>
              <w:jc w:val="center"/>
              <w:rPr>
                <w:rFonts w:ascii="Times New Roman" w:hAnsi="Times New Roman"/>
                <w:b/>
                <w:color w:val="auto"/>
                <w:sz w:val="18"/>
                <w:szCs w:val="18"/>
                <w:u w:val="none"/>
              </w:rPr>
            </w:pPr>
          </w:p>
        </w:tc>
      </w:tr>
      <w:tr w:rsidR="00AF5277" w:rsidTr="00F603B3">
        <w:trPr>
          <w:trHeight w:val="493"/>
          <w:jc w:val="center"/>
        </w:trPr>
        <w:tc>
          <w:tcPr>
            <w:tcW w:w="462" w:type="dxa"/>
            <w:vMerge/>
            <w:vAlign w:val="center"/>
          </w:tcPr>
          <w:p w:rsidR="00AF5277" w:rsidRDefault="00AF5277">
            <w:pPr>
              <w:rPr>
                <w:rFonts w:ascii="Times New Roman" w:hAnsi="Times New Roman"/>
                <w:b/>
                <w:sz w:val="21"/>
                <w:u w:val="none"/>
              </w:rPr>
            </w:pPr>
          </w:p>
        </w:tc>
        <w:tc>
          <w:tcPr>
            <w:tcW w:w="472" w:type="dxa"/>
            <w:vMerge/>
            <w:vAlign w:val="center"/>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color w:val="auto"/>
                <w:sz w:val="21"/>
                <w:szCs w:val="21"/>
                <w:u w:val="none"/>
              </w:rPr>
            </w:pPr>
          </w:p>
        </w:tc>
        <w:tc>
          <w:tcPr>
            <w:tcW w:w="3198" w:type="dxa"/>
            <w:vAlign w:val="center"/>
          </w:tcPr>
          <w:p w:rsidR="00AF5277" w:rsidRDefault="00AF5277">
            <w:pPr>
              <w:widowControl/>
              <w:rPr>
                <w:rFonts w:ascii="Times New Roman" w:hAnsi="Times New Roman"/>
                <w:color w:val="auto"/>
                <w:sz w:val="21"/>
                <w:szCs w:val="21"/>
                <w:u w:val="none"/>
              </w:rPr>
            </w:pPr>
          </w:p>
        </w:tc>
        <w:tc>
          <w:tcPr>
            <w:tcW w:w="560" w:type="dxa"/>
            <w:vAlign w:val="center"/>
          </w:tcPr>
          <w:p w:rsidR="00AF5277" w:rsidRDefault="00AF5277">
            <w:pPr>
              <w:widowControl/>
              <w:jc w:val="center"/>
              <w:rPr>
                <w:rFonts w:ascii="Times New Roman" w:hAnsi="Times New Roman"/>
                <w:color w:val="auto"/>
                <w:sz w:val="20"/>
                <w:u w:val="none"/>
              </w:rPr>
            </w:pPr>
          </w:p>
        </w:tc>
        <w:tc>
          <w:tcPr>
            <w:tcW w:w="560" w:type="dxa"/>
            <w:vAlign w:val="center"/>
          </w:tcPr>
          <w:p w:rsidR="00AF5277" w:rsidRDefault="00AF5277">
            <w:pPr>
              <w:widowControl/>
              <w:jc w:val="center"/>
              <w:rPr>
                <w:rFonts w:ascii="Times New Roman" w:hAnsi="Times New Roman"/>
                <w:color w:val="auto"/>
                <w:sz w:val="20"/>
                <w:u w:val="none"/>
              </w:rPr>
            </w:pPr>
          </w:p>
        </w:tc>
        <w:tc>
          <w:tcPr>
            <w:tcW w:w="698" w:type="dxa"/>
            <w:vAlign w:val="center"/>
          </w:tcPr>
          <w:p w:rsidR="00AF5277" w:rsidRDefault="00AF5277">
            <w:pPr>
              <w:widowControl/>
              <w:jc w:val="center"/>
              <w:rPr>
                <w:rFonts w:ascii="Times New Roman" w:hAnsi="Times New Roman"/>
                <w:color w:val="auto"/>
                <w:sz w:val="20"/>
                <w:u w:val="none"/>
              </w:rPr>
            </w:pPr>
          </w:p>
        </w:tc>
        <w:tc>
          <w:tcPr>
            <w:tcW w:w="1671" w:type="dxa"/>
            <w:vAlign w:val="center"/>
          </w:tcPr>
          <w:p w:rsidR="00AF5277" w:rsidRDefault="00AF5277">
            <w:pPr>
              <w:jc w:val="center"/>
              <w:rPr>
                <w:rFonts w:ascii="Times New Roman" w:hAnsi="Times New Roman"/>
                <w:color w:val="auto"/>
                <w:sz w:val="21"/>
                <w:szCs w:val="21"/>
              </w:rPr>
            </w:pPr>
          </w:p>
        </w:tc>
        <w:tc>
          <w:tcPr>
            <w:tcW w:w="838" w:type="dxa"/>
            <w:shd w:val="clear" w:color="auto" w:fill="auto"/>
            <w:vAlign w:val="center"/>
          </w:tcPr>
          <w:p w:rsidR="00AF5277" w:rsidRDefault="00AF5277">
            <w:pPr>
              <w:jc w:val="center"/>
              <w:rPr>
                <w:rFonts w:ascii="Times New Roman" w:hAnsi="Times New Roman"/>
                <w:color w:val="auto"/>
                <w:sz w:val="18"/>
                <w:szCs w:val="18"/>
                <w:u w:val="none"/>
              </w:rPr>
            </w:pPr>
          </w:p>
        </w:tc>
      </w:tr>
      <w:tr w:rsidR="00AF5277" w:rsidTr="00F603B3">
        <w:trPr>
          <w:trHeight w:val="493"/>
          <w:jc w:val="center"/>
        </w:trPr>
        <w:tc>
          <w:tcPr>
            <w:tcW w:w="462" w:type="dxa"/>
            <w:vMerge/>
            <w:vAlign w:val="center"/>
          </w:tcPr>
          <w:p w:rsidR="00AF5277" w:rsidRDefault="00AF5277">
            <w:pPr>
              <w:rPr>
                <w:rFonts w:ascii="Times New Roman" w:hAnsi="Times New Roman"/>
                <w:b/>
                <w:sz w:val="21"/>
                <w:u w:val="none"/>
              </w:rPr>
            </w:pPr>
          </w:p>
        </w:tc>
        <w:tc>
          <w:tcPr>
            <w:tcW w:w="472" w:type="dxa"/>
            <w:vMerge/>
            <w:vAlign w:val="center"/>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color w:val="auto"/>
                <w:sz w:val="21"/>
                <w:szCs w:val="21"/>
                <w:u w:val="none"/>
              </w:rPr>
            </w:pPr>
          </w:p>
        </w:tc>
        <w:tc>
          <w:tcPr>
            <w:tcW w:w="3198" w:type="dxa"/>
            <w:vAlign w:val="center"/>
          </w:tcPr>
          <w:p w:rsidR="00AF5277" w:rsidRDefault="00AF5277">
            <w:pPr>
              <w:widowControl/>
              <w:jc w:val="left"/>
              <w:rPr>
                <w:rFonts w:ascii="Times New Roman" w:hAnsi="Times New Roman"/>
                <w:color w:val="auto"/>
                <w:sz w:val="21"/>
                <w:szCs w:val="21"/>
                <w:u w:val="none"/>
              </w:rPr>
            </w:pPr>
          </w:p>
        </w:tc>
        <w:tc>
          <w:tcPr>
            <w:tcW w:w="560" w:type="dxa"/>
            <w:vAlign w:val="center"/>
          </w:tcPr>
          <w:p w:rsidR="00AF5277" w:rsidRDefault="00AF5277">
            <w:pPr>
              <w:widowControl/>
              <w:jc w:val="center"/>
              <w:rPr>
                <w:rFonts w:ascii="Times New Roman" w:hAnsi="Times New Roman"/>
                <w:color w:val="auto"/>
                <w:sz w:val="20"/>
                <w:u w:val="none"/>
              </w:rPr>
            </w:pPr>
          </w:p>
        </w:tc>
        <w:tc>
          <w:tcPr>
            <w:tcW w:w="560" w:type="dxa"/>
            <w:vAlign w:val="center"/>
          </w:tcPr>
          <w:p w:rsidR="00AF5277" w:rsidRDefault="00AF5277">
            <w:pPr>
              <w:widowControl/>
              <w:jc w:val="center"/>
              <w:rPr>
                <w:rFonts w:ascii="Times New Roman" w:hAnsi="Times New Roman"/>
                <w:color w:val="auto"/>
                <w:sz w:val="20"/>
                <w:u w:val="none"/>
              </w:rPr>
            </w:pPr>
          </w:p>
        </w:tc>
        <w:tc>
          <w:tcPr>
            <w:tcW w:w="698" w:type="dxa"/>
            <w:vAlign w:val="center"/>
          </w:tcPr>
          <w:p w:rsidR="00AF5277" w:rsidRDefault="00AF5277">
            <w:pPr>
              <w:widowControl/>
              <w:jc w:val="center"/>
              <w:rPr>
                <w:rFonts w:ascii="Times New Roman" w:hAnsi="Times New Roman"/>
                <w:color w:val="auto"/>
                <w:sz w:val="20"/>
                <w:u w:val="none"/>
              </w:rPr>
            </w:pPr>
          </w:p>
        </w:tc>
        <w:tc>
          <w:tcPr>
            <w:tcW w:w="1671" w:type="dxa"/>
            <w:vAlign w:val="center"/>
          </w:tcPr>
          <w:p w:rsidR="00AF5277" w:rsidRDefault="00AF5277">
            <w:pPr>
              <w:jc w:val="center"/>
              <w:rPr>
                <w:rFonts w:ascii="Times New Roman" w:hAnsi="Times New Roman"/>
                <w:color w:val="auto"/>
                <w:sz w:val="21"/>
                <w:szCs w:val="21"/>
              </w:rPr>
            </w:pPr>
          </w:p>
        </w:tc>
        <w:tc>
          <w:tcPr>
            <w:tcW w:w="838" w:type="dxa"/>
            <w:shd w:val="clear" w:color="auto" w:fill="auto"/>
            <w:vAlign w:val="center"/>
          </w:tcPr>
          <w:p w:rsidR="00AF5277" w:rsidRDefault="00AF5277">
            <w:pPr>
              <w:jc w:val="center"/>
              <w:rPr>
                <w:rFonts w:ascii="Times New Roman" w:hAnsi="Times New Roman"/>
                <w:color w:val="auto"/>
                <w:sz w:val="18"/>
                <w:szCs w:val="18"/>
                <w:u w:val="none"/>
              </w:rPr>
            </w:pPr>
          </w:p>
        </w:tc>
      </w:tr>
      <w:tr w:rsidR="00AF5277" w:rsidTr="00F603B3">
        <w:trPr>
          <w:trHeight w:val="493"/>
          <w:jc w:val="center"/>
        </w:trPr>
        <w:tc>
          <w:tcPr>
            <w:tcW w:w="462" w:type="dxa"/>
            <w:vMerge/>
            <w:vAlign w:val="center"/>
          </w:tcPr>
          <w:p w:rsidR="00AF5277" w:rsidRDefault="00AF5277">
            <w:pPr>
              <w:rPr>
                <w:rFonts w:ascii="Times New Roman" w:hAnsi="Times New Roman"/>
                <w:b/>
                <w:sz w:val="21"/>
                <w:u w:val="none"/>
              </w:rPr>
            </w:pPr>
          </w:p>
        </w:tc>
        <w:tc>
          <w:tcPr>
            <w:tcW w:w="472" w:type="dxa"/>
            <w:vMerge/>
            <w:vAlign w:val="center"/>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color w:val="auto"/>
                <w:sz w:val="21"/>
                <w:szCs w:val="21"/>
                <w:u w:val="none"/>
              </w:rPr>
            </w:pPr>
          </w:p>
        </w:tc>
        <w:tc>
          <w:tcPr>
            <w:tcW w:w="3198" w:type="dxa"/>
            <w:vAlign w:val="center"/>
          </w:tcPr>
          <w:p w:rsidR="00AF5277" w:rsidRDefault="00AF5277">
            <w:pPr>
              <w:rPr>
                <w:rFonts w:ascii="Times New Roman" w:hAnsi="Times New Roman"/>
                <w:color w:val="auto"/>
                <w:sz w:val="21"/>
                <w:szCs w:val="21"/>
                <w:u w:val="none"/>
              </w:rPr>
            </w:pPr>
          </w:p>
        </w:tc>
        <w:tc>
          <w:tcPr>
            <w:tcW w:w="560" w:type="dxa"/>
            <w:vAlign w:val="center"/>
          </w:tcPr>
          <w:p w:rsidR="00AF5277" w:rsidRDefault="00AF5277">
            <w:pPr>
              <w:widowControl/>
              <w:jc w:val="center"/>
              <w:rPr>
                <w:rFonts w:ascii="Times New Roman" w:hAnsi="Times New Roman"/>
                <w:color w:val="auto"/>
                <w:sz w:val="20"/>
                <w:u w:val="none"/>
              </w:rPr>
            </w:pPr>
          </w:p>
        </w:tc>
        <w:tc>
          <w:tcPr>
            <w:tcW w:w="560" w:type="dxa"/>
            <w:vAlign w:val="center"/>
          </w:tcPr>
          <w:p w:rsidR="00AF5277" w:rsidRDefault="00AF5277">
            <w:pPr>
              <w:widowControl/>
              <w:jc w:val="center"/>
              <w:rPr>
                <w:rFonts w:ascii="Times New Roman" w:hAnsi="Times New Roman"/>
                <w:color w:val="auto"/>
                <w:sz w:val="20"/>
                <w:u w:val="none"/>
              </w:rPr>
            </w:pPr>
          </w:p>
        </w:tc>
        <w:tc>
          <w:tcPr>
            <w:tcW w:w="698" w:type="dxa"/>
            <w:vAlign w:val="center"/>
          </w:tcPr>
          <w:p w:rsidR="00AF5277" w:rsidRDefault="00AF5277">
            <w:pPr>
              <w:widowControl/>
              <w:jc w:val="center"/>
              <w:rPr>
                <w:rFonts w:ascii="Times New Roman" w:hAnsi="Times New Roman"/>
                <w:color w:val="auto"/>
                <w:sz w:val="20"/>
                <w:u w:val="none"/>
              </w:rPr>
            </w:pPr>
          </w:p>
        </w:tc>
        <w:tc>
          <w:tcPr>
            <w:tcW w:w="1671" w:type="dxa"/>
            <w:vAlign w:val="center"/>
          </w:tcPr>
          <w:p w:rsidR="00AF5277" w:rsidRDefault="00AF5277">
            <w:pPr>
              <w:jc w:val="center"/>
              <w:rPr>
                <w:rFonts w:ascii="Times New Roman" w:hAnsi="Times New Roman"/>
                <w:color w:val="auto"/>
                <w:sz w:val="21"/>
                <w:szCs w:val="21"/>
              </w:rPr>
            </w:pPr>
          </w:p>
        </w:tc>
        <w:tc>
          <w:tcPr>
            <w:tcW w:w="838" w:type="dxa"/>
            <w:shd w:val="clear" w:color="auto" w:fill="auto"/>
            <w:vAlign w:val="center"/>
          </w:tcPr>
          <w:p w:rsidR="00AF5277" w:rsidRDefault="00AF5277">
            <w:pPr>
              <w:jc w:val="center"/>
              <w:rPr>
                <w:rFonts w:ascii="Times New Roman" w:hAnsi="Times New Roman"/>
                <w:b/>
                <w:color w:val="auto"/>
                <w:sz w:val="18"/>
                <w:szCs w:val="18"/>
                <w:u w:val="none"/>
              </w:rPr>
            </w:pPr>
          </w:p>
        </w:tc>
      </w:tr>
      <w:tr w:rsidR="00AF5277" w:rsidTr="00F603B3">
        <w:trPr>
          <w:trHeight w:val="493"/>
          <w:jc w:val="center"/>
        </w:trPr>
        <w:tc>
          <w:tcPr>
            <w:tcW w:w="462" w:type="dxa"/>
            <w:vMerge/>
            <w:vAlign w:val="center"/>
          </w:tcPr>
          <w:p w:rsidR="00AF5277" w:rsidRDefault="00AF5277">
            <w:pPr>
              <w:rPr>
                <w:rFonts w:ascii="Times New Roman" w:hAnsi="Times New Roman"/>
                <w:b/>
                <w:sz w:val="21"/>
                <w:u w:val="none"/>
              </w:rPr>
            </w:pPr>
          </w:p>
        </w:tc>
        <w:tc>
          <w:tcPr>
            <w:tcW w:w="472" w:type="dxa"/>
            <w:vMerge/>
            <w:vAlign w:val="center"/>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color w:val="auto"/>
                <w:sz w:val="21"/>
                <w:szCs w:val="21"/>
                <w:u w:val="none"/>
              </w:rPr>
            </w:pPr>
          </w:p>
        </w:tc>
        <w:tc>
          <w:tcPr>
            <w:tcW w:w="3198" w:type="dxa"/>
            <w:vAlign w:val="center"/>
          </w:tcPr>
          <w:p w:rsidR="00AF5277" w:rsidRDefault="00AF5277">
            <w:pPr>
              <w:pStyle w:val="aff3"/>
              <w:spacing w:before="0" w:beforeAutospacing="0" w:after="0" w:afterAutospacing="0"/>
              <w:jc w:val="both"/>
              <w:rPr>
                <w:rFonts w:ascii="Times New Roman" w:hAnsi="Times New Roman" w:cs="Times New Roman"/>
                <w:sz w:val="21"/>
                <w:szCs w:val="21"/>
              </w:rPr>
            </w:pPr>
          </w:p>
        </w:tc>
        <w:tc>
          <w:tcPr>
            <w:tcW w:w="560" w:type="dxa"/>
            <w:vAlign w:val="center"/>
          </w:tcPr>
          <w:p w:rsidR="00AF5277" w:rsidRDefault="00AF5277">
            <w:pPr>
              <w:pStyle w:val="aff3"/>
              <w:spacing w:before="0" w:beforeAutospacing="0" w:after="0" w:afterAutospacing="0"/>
              <w:jc w:val="center"/>
              <w:rPr>
                <w:rFonts w:ascii="Times New Roman" w:hAnsi="Times New Roman" w:cs="Times New Roman"/>
                <w:sz w:val="21"/>
                <w:szCs w:val="21"/>
              </w:rPr>
            </w:pPr>
          </w:p>
        </w:tc>
        <w:tc>
          <w:tcPr>
            <w:tcW w:w="560" w:type="dxa"/>
            <w:vAlign w:val="center"/>
          </w:tcPr>
          <w:p w:rsidR="00AF5277" w:rsidRDefault="00AF5277">
            <w:pPr>
              <w:pStyle w:val="aff3"/>
              <w:spacing w:before="0" w:beforeAutospacing="0" w:after="0" w:afterAutospacing="0"/>
              <w:jc w:val="center"/>
              <w:rPr>
                <w:rFonts w:ascii="Times New Roman" w:hAnsi="Times New Roman" w:cs="Times New Roman"/>
                <w:sz w:val="21"/>
                <w:szCs w:val="21"/>
              </w:rPr>
            </w:pPr>
          </w:p>
        </w:tc>
        <w:tc>
          <w:tcPr>
            <w:tcW w:w="698" w:type="dxa"/>
            <w:vAlign w:val="center"/>
          </w:tcPr>
          <w:p w:rsidR="00AF5277" w:rsidRDefault="00AF5277">
            <w:pPr>
              <w:pStyle w:val="aff3"/>
              <w:spacing w:before="0" w:beforeAutospacing="0" w:after="0" w:afterAutospacing="0"/>
              <w:jc w:val="center"/>
              <w:rPr>
                <w:rFonts w:ascii="Times New Roman" w:hAnsi="Times New Roman" w:cs="Times New Roman"/>
                <w:sz w:val="21"/>
                <w:szCs w:val="21"/>
              </w:rPr>
            </w:pPr>
          </w:p>
        </w:tc>
        <w:tc>
          <w:tcPr>
            <w:tcW w:w="1671" w:type="dxa"/>
            <w:vAlign w:val="center"/>
          </w:tcPr>
          <w:p w:rsidR="00AF5277" w:rsidRDefault="00AF5277">
            <w:pPr>
              <w:jc w:val="center"/>
              <w:rPr>
                <w:rFonts w:ascii="Times New Roman" w:hAnsi="Times New Roman"/>
                <w:color w:val="auto"/>
                <w:sz w:val="21"/>
                <w:szCs w:val="21"/>
              </w:rPr>
            </w:pPr>
          </w:p>
        </w:tc>
        <w:tc>
          <w:tcPr>
            <w:tcW w:w="838" w:type="dxa"/>
            <w:shd w:val="clear" w:color="auto" w:fill="auto"/>
            <w:vAlign w:val="center"/>
          </w:tcPr>
          <w:p w:rsidR="00AF5277" w:rsidRDefault="00AF5277">
            <w:pPr>
              <w:jc w:val="center"/>
              <w:rPr>
                <w:rFonts w:ascii="Times New Roman" w:hAnsi="Times New Roman"/>
                <w:b/>
                <w:color w:val="auto"/>
                <w:sz w:val="18"/>
                <w:szCs w:val="18"/>
                <w:u w:val="none"/>
              </w:rPr>
            </w:pPr>
          </w:p>
        </w:tc>
      </w:tr>
      <w:tr w:rsidR="00AF5277" w:rsidTr="00F603B3">
        <w:trPr>
          <w:trHeight w:val="499"/>
          <w:jc w:val="center"/>
        </w:trPr>
        <w:tc>
          <w:tcPr>
            <w:tcW w:w="462" w:type="dxa"/>
            <w:vMerge w:val="restart"/>
            <w:vAlign w:val="center"/>
          </w:tcPr>
          <w:p w:rsidR="00AF5277" w:rsidRDefault="00AF5277">
            <w:pPr>
              <w:spacing w:line="220" w:lineRule="exact"/>
              <w:rPr>
                <w:rFonts w:ascii="Times New Roman" w:hAnsi="Times New Roman"/>
                <w:b/>
                <w:sz w:val="21"/>
                <w:u w:val="none"/>
              </w:rPr>
            </w:pPr>
            <w:r>
              <w:rPr>
                <w:rFonts w:ascii="Times New Roman" w:hAnsi="Times New Roman"/>
                <w:b/>
                <w:sz w:val="21"/>
                <w:u w:val="none"/>
              </w:rPr>
              <w:t>硕士生实践环节</w:t>
            </w:r>
          </w:p>
        </w:tc>
        <w:tc>
          <w:tcPr>
            <w:tcW w:w="472" w:type="dxa"/>
            <w:vMerge w:val="restart"/>
            <w:vAlign w:val="center"/>
          </w:tcPr>
          <w:p w:rsidR="00AF5277" w:rsidRDefault="00AF5277">
            <w:pPr>
              <w:rPr>
                <w:rFonts w:ascii="Times New Roman" w:hAnsi="Times New Roman"/>
                <w:b/>
                <w:sz w:val="21"/>
                <w:u w:val="none"/>
              </w:rPr>
            </w:pPr>
            <w:r>
              <w:rPr>
                <w:rFonts w:ascii="Times New Roman" w:hAnsi="Times New Roman"/>
                <w:b/>
                <w:sz w:val="21"/>
                <w:u w:val="none"/>
              </w:rPr>
              <w:t>6E</w:t>
            </w:r>
            <w:r>
              <w:rPr>
                <w:rFonts w:ascii="Times New Roman" w:hAnsi="Times New Roman"/>
                <w:b/>
                <w:sz w:val="21"/>
                <w:u w:val="none"/>
              </w:rPr>
              <w:t>类</w:t>
            </w:r>
          </w:p>
        </w:tc>
        <w:tc>
          <w:tcPr>
            <w:tcW w:w="1293" w:type="dxa"/>
            <w:vAlign w:val="center"/>
          </w:tcPr>
          <w:p w:rsidR="00AF5277" w:rsidRDefault="00AF5277">
            <w:pPr>
              <w:jc w:val="left"/>
              <w:rPr>
                <w:rFonts w:ascii="Times New Roman" w:hAnsi="Times New Roman"/>
                <w:sz w:val="21"/>
                <w:szCs w:val="21"/>
                <w:u w:val="none"/>
              </w:rPr>
            </w:pPr>
            <w:r>
              <w:rPr>
                <w:rFonts w:ascii="Times New Roman" w:hAnsi="Times New Roman"/>
                <w:sz w:val="21"/>
                <w:szCs w:val="21"/>
                <w:u w:val="none"/>
              </w:rPr>
              <w:t>6E010101</w:t>
            </w:r>
          </w:p>
          <w:p w:rsidR="00ED40AE" w:rsidRDefault="00ED40AE">
            <w:pPr>
              <w:jc w:val="left"/>
              <w:rPr>
                <w:rFonts w:ascii="Times New Roman" w:hAnsi="Times New Roman"/>
                <w:sz w:val="21"/>
                <w:szCs w:val="21"/>
                <w:u w:val="none"/>
              </w:rPr>
            </w:pPr>
            <w:r>
              <w:rPr>
                <w:rFonts w:ascii="Times New Roman" w:hAnsi="Times New Roman" w:hint="eastAsia"/>
                <w:sz w:val="21"/>
                <w:szCs w:val="21"/>
                <w:u w:val="none"/>
              </w:rPr>
              <w:t>6E******</w:t>
            </w:r>
          </w:p>
        </w:tc>
        <w:tc>
          <w:tcPr>
            <w:tcW w:w="3198" w:type="dxa"/>
            <w:vAlign w:val="center"/>
          </w:tcPr>
          <w:p w:rsidR="00AF5277" w:rsidRDefault="00AF5277">
            <w:pPr>
              <w:rPr>
                <w:rFonts w:ascii="Times New Roman" w:hAnsi="Times New Roman"/>
                <w:sz w:val="21"/>
                <w:szCs w:val="21"/>
                <w:u w:val="none"/>
              </w:rPr>
            </w:pPr>
            <w:r>
              <w:rPr>
                <w:rFonts w:ascii="Times New Roman" w:hAnsi="Times New Roman"/>
                <w:sz w:val="21"/>
                <w:szCs w:val="21"/>
                <w:u w:val="none"/>
              </w:rPr>
              <w:t>学术报告</w:t>
            </w:r>
          </w:p>
        </w:tc>
        <w:tc>
          <w:tcPr>
            <w:tcW w:w="560" w:type="dxa"/>
            <w:vAlign w:val="center"/>
          </w:tcPr>
          <w:p w:rsidR="00AF5277" w:rsidRDefault="00AF5277">
            <w:pPr>
              <w:jc w:val="center"/>
              <w:rPr>
                <w:rFonts w:ascii="Times New Roman" w:hAnsi="Times New Roman"/>
                <w:sz w:val="21"/>
                <w:szCs w:val="21"/>
                <w:u w:val="none"/>
              </w:rPr>
            </w:pPr>
          </w:p>
        </w:tc>
        <w:tc>
          <w:tcPr>
            <w:tcW w:w="560"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1</w:t>
            </w:r>
          </w:p>
        </w:tc>
        <w:tc>
          <w:tcPr>
            <w:tcW w:w="698" w:type="dxa"/>
            <w:vAlign w:val="center"/>
          </w:tcPr>
          <w:p w:rsidR="00AF5277" w:rsidRDefault="00AF5277">
            <w:pPr>
              <w:jc w:val="center"/>
              <w:rPr>
                <w:rFonts w:ascii="Times New Roman" w:hAnsi="Times New Roman"/>
                <w:sz w:val="21"/>
                <w:szCs w:val="21"/>
                <w:u w:val="none"/>
              </w:rPr>
            </w:pPr>
          </w:p>
        </w:tc>
        <w:tc>
          <w:tcPr>
            <w:tcW w:w="1671"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航空学院</w:t>
            </w:r>
          </w:p>
          <w:p w:rsidR="00ED40AE" w:rsidRDefault="00ED40AE">
            <w:pPr>
              <w:jc w:val="center"/>
              <w:rPr>
                <w:rFonts w:ascii="Times New Roman" w:hAnsi="Times New Roman"/>
                <w:sz w:val="21"/>
                <w:szCs w:val="21"/>
                <w:u w:val="none"/>
              </w:rPr>
            </w:pPr>
            <w:r>
              <w:rPr>
                <w:rFonts w:ascii="Times New Roman" w:hAnsi="Times New Roman" w:hint="eastAsia"/>
                <w:sz w:val="21"/>
                <w:szCs w:val="21"/>
                <w:u w:val="none"/>
              </w:rPr>
              <w:t>******</w:t>
            </w:r>
            <w:r>
              <w:rPr>
                <w:rFonts w:ascii="Times New Roman" w:hAnsi="Times New Roman" w:hint="eastAsia"/>
                <w:sz w:val="21"/>
                <w:szCs w:val="21"/>
                <w:u w:val="none"/>
              </w:rPr>
              <w:t>学院</w:t>
            </w:r>
          </w:p>
        </w:tc>
        <w:tc>
          <w:tcPr>
            <w:tcW w:w="838" w:type="dxa"/>
            <w:vAlign w:val="center"/>
          </w:tcPr>
          <w:p w:rsidR="00AF5277" w:rsidRDefault="00AF5277">
            <w:pPr>
              <w:jc w:val="center"/>
              <w:rPr>
                <w:rFonts w:ascii="Times New Roman" w:hAnsi="Times New Roman"/>
                <w:sz w:val="21"/>
                <w:highlight w:val="yellow"/>
                <w:u w:val="none"/>
              </w:rPr>
            </w:pPr>
          </w:p>
        </w:tc>
      </w:tr>
      <w:tr w:rsidR="00AF5277" w:rsidTr="00F603B3">
        <w:trPr>
          <w:trHeight w:val="499"/>
          <w:jc w:val="center"/>
        </w:trPr>
        <w:tc>
          <w:tcPr>
            <w:tcW w:w="462" w:type="dxa"/>
            <w:vMerge/>
          </w:tcPr>
          <w:p w:rsidR="00AF5277" w:rsidRDefault="00AF5277">
            <w:pPr>
              <w:spacing w:line="220" w:lineRule="exact"/>
              <w:rPr>
                <w:rFonts w:ascii="Times New Roman" w:hAnsi="Times New Roman"/>
                <w:b/>
                <w:sz w:val="21"/>
                <w:u w:val="none"/>
              </w:rPr>
            </w:pPr>
          </w:p>
        </w:tc>
        <w:tc>
          <w:tcPr>
            <w:tcW w:w="472" w:type="dxa"/>
            <w:vMerge/>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sz w:val="21"/>
                <w:szCs w:val="21"/>
                <w:u w:val="none"/>
              </w:rPr>
            </w:pPr>
            <w:r>
              <w:rPr>
                <w:rFonts w:ascii="Times New Roman" w:hAnsi="Times New Roman"/>
                <w:sz w:val="21"/>
                <w:szCs w:val="21"/>
                <w:u w:val="none"/>
              </w:rPr>
              <w:t>6E010102</w:t>
            </w:r>
          </w:p>
          <w:p w:rsidR="00ED40AE" w:rsidRDefault="00ED40AE">
            <w:pPr>
              <w:jc w:val="left"/>
              <w:rPr>
                <w:rFonts w:ascii="Times New Roman" w:hAnsi="Times New Roman"/>
                <w:sz w:val="21"/>
                <w:szCs w:val="21"/>
                <w:u w:val="none"/>
              </w:rPr>
            </w:pPr>
            <w:r>
              <w:rPr>
                <w:rFonts w:ascii="Times New Roman" w:hAnsi="Times New Roman" w:hint="eastAsia"/>
                <w:sz w:val="21"/>
                <w:szCs w:val="21"/>
                <w:u w:val="none"/>
              </w:rPr>
              <w:t>6E******</w:t>
            </w:r>
          </w:p>
        </w:tc>
        <w:tc>
          <w:tcPr>
            <w:tcW w:w="3198" w:type="dxa"/>
            <w:vAlign w:val="center"/>
          </w:tcPr>
          <w:p w:rsidR="00AF5277" w:rsidRDefault="00AF5277">
            <w:pPr>
              <w:rPr>
                <w:rFonts w:ascii="Times New Roman" w:hAnsi="Times New Roman"/>
                <w:sz w:val="21"/>
                <w:szCs w:val="21"/>
                <w:u w:val="none"/>
              </w:rPr>
            </w:pPr>
            <w:r>
              <w:rPr>
                <w:rFonts w:ascii="Times New Roman" w:hAnsi="Times New Roman"/>
                <w:sz w:val="21"/>
                <w:szCs w:val="21"/>
                <w:u w:val="none"/>
              </w:rPr>
              <w:t>开题报告（学术型）</w:t>
            </w:r>
          </w:p>
        </w:tc>
        <w:tc>
          <w:tcPr>
            <w:tcW w:w="560" w:type="dxa"/>
            <w:vAlign w:val="center"/>
          </w:tcPr>
          <w:p w:rsidR="00AF5277" w:rsidRDefault="00AF5277">
            <w:pPr>
              <w:jc w:val="center"/>
              <w:rPr>
                <w:rFonts w:ascii="Times New Roman" w:hAnsi="Times New Roman"/>
                <w:sz w:val="21"/>
                <w:szCs w:val="21"/>
                <w:u w:val="none"/>
              </w:rPr>
            </w:pPr>
          </w:p>
        </w:tc>
        <w:tc>
          <w:tcPr>
            <w:tcW w:w="560"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1</w:t>
            </w:r>
          </w:p>
        </w:tc>
        <w:tc>
          <w:tcPr>
            <w:tcW w:w="698" w:type="dxa"/>
            <w:vAlign w:val="center"/>
          </w:tcPr>
          <w:p w:rsidR="00AF5277" w:rsidRDefault="00AF5277">
            <w:pPr>
              <w:jc w:val="center"/>
              <w:rPr>
                <w:rFonts w:ascii="Times New Roman" w:hAnsi="Times New Roman"/>
                <w:sz w:val="21"/>
                <w:szCs w:val="21"/>
                <w:u w:val="none"/>
              </w:rPr>
            </w:pPr>
          </w:p>
        </w:tc>
        <w:tc>
          <w:tcPr>
            <w:tcW w:w="1671"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航空学院</w:t>
            </w:r>
            <w:r w:rsidR="00ED40AE">
              <w:rPr>
                <w:rFonts w:ascii="Times New Roman" w:hAnsi="Times New Roman" w:hint="eastAsia"/>
                <w:sz w:val="21"/>
                <w:szCs w:val="21"/>
                <w:u w:val="none"/>
              </w:rPr>
              <w:t>******</w:t>
            </w:r>
            <w:r w:rsidR="00ED40AE">
              <w:rPr>
                <w:rFonts w:ascii="Times New Roman" w:hAnsi="Times New Roman" w:hint="eastAsia"/>
                <w:sz w:val="21"/>
                <w:szCs w:val="21"/>
                <w:u w:val="none"/>
              </w:rPr>
              <w:t>学院</w:t>
            </w:r>
          </w:p>
        </w:tc>
        <w:tc>
          <w:tcPr>
            <w:tcW w:w="838" w:type="dxa"/>
            <w:vAlign w:val="center"/>
          </w:tcPr>
          <w:p w:rsidR="00AF5277" w:rsidRDefault="00AF5277">
            <w:pPr>
              <w:jc w:val="center"/>
              <w:rPr>
                <w:rFonts w:ascii="Times New Roman" w:hAnsi="Times New Roman"/>
                <w:sz w:val="21"/>
                <w:highlight w:val="yellow"/>
                <w:u w:val="none"/>
              </w:rPr>
            </w:pPr>
          </w:p>
        </w:tc>
      </w:tr>
      <w:tr w:rsidR="00AF5277" w:rsidTr="00F603B3">
        <w:trPr>
          <w:trHeight w:val="499"/>
          <w:jc w:val="center"/>
        </w:trPr>
        <w:tc>
          <w:tcPr>
            <w:tcW w:w="462" w:type="dxa"/>
            <w:vMerge/>
          </w:tcPr>
          <w:p w:rsidR="00AF5277" w:rsidRDefault="00AF5277">
            <w:pPr>
              <w:spacing w:line="220" w:lineRule="exact"/>
              <w:rPr>
                <w:rFonts w:ascii="Times New Roman" w:hAnsi="Times New Roman"/>
                <w:b/>
                <w:sz w:val="21"/>
                <w:u w:val="none"/>
              </w:rPr>
            </w:pPr>
          </w:p>
        </w:tc>
        <w:tc>
          <w:tcPr>
            <w:tcW w:w="472" w:type="dxa"/>
            <w:vMerge/>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sz w:val="21"/>
                <w:szCs w:val="21"/>
                <w:u w:val="none"/>
              </w:rPr>
            </w:pPr>
            <w:r>
              <w:rPr>
                <w:rFonts w:ascii="Times New Roman" w:hAnsi="Times New Roman"/>
                <w:sz w:val="21"/>
                <w:szCs w:val="21"/>
                <w:u w:val="none"/>
              </w:rPr>
              <w:t>6E010105</w:t>
            </w:r>
          </w:p>
          <w:p w:rsidR="00ED40AE" w:rsidRDefault="00ED40AE">
            <w:pPr>
              <w:jc w:val="left"/>
              <w:rPr>
                <w:rFonts w:ascii="Times New Roman" w:hAnsi="Times New Roman"/>
                <w:sz w:val="21"/>
                <w:szCs w:val="21"/>
                <w:u w:val="none"/>
              </w:rPr>
            </w:pPr>
            <w:r>
              <w:rPr>
                <w:rFonts w:ascii="Times New Roman" w:hAnsi="Times New Roman" w:hint="eastAsia"/>
                <w:sz w:val="21"/>
                <w:szCs w:val="21"/>
                <w:u w:val="none"/>
              </w:rPr>
              <w:t>6E******</w:t>
            </w:r>
          </w:p>
        </w:tc>
        <w:tc>
          <w:tcPr>
            <w:tcW w:w="3198" w:type="dxa"/>
            <w:vAlign w:val="center"/>
          </w:tcPr>
          <w:p w:rsidR="00AF5277" w:rsidRDefault="00AF5277">
            <w:pPr>
              <w:jc w:val="left"/>
              <w:rPr>
                <w:rFonts w:ascii="Times New Roman" w:hAnsi="Times New Roman"/>
                <w:sz w:val="21"/>
                <w:szCs w:val="21"/>
                <w:u w:val="none"/>
              </w:rPr>
            </w:pPr>
            <w:r>
              <w:rPr>
                <w:rFonts w:ascii="Times New Roman" w:hAnsi="Times New Roman"/>
                <w:sz w:val="21"/>
                <w:szCs w:val="21"/>
                <w:u w:val="none"/>
              </w:rPr>
              <w:t>综合素质能力实践</w:t>
            </w:r>
          </w:p>
        </w:tc>
        <w:tc>
          <w:tcPr>
            <w:tcW w:w="560" w:type="dxa"/>
            <w:vAlign w:val="center"/>
          </w:tcPr>
          <w:p w:rsidR="00AF5277" w:rsidRDefault="00AF5277">
            <w:pPr>
              <w:jc w:val="center"/>
              <w:rPr>
                <w:rFonts w:ascii="Times New Roman" w:hAnsi="Times New Roman"/>
                <w:sz w:val="21"/>
                <w:szCs w:val="21"/>
                <w:u w:val="none"/>
              </w:rPr>
            </w:pPr>
          </w:p>
        </w:tc>
        <w:tc>
          <w:tcPr>
            <w:tcW w:w="560"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1</w:t>
            </w:r>
          </w:p>
        </w:tc>
        <w:tc>
          <w:tcPr>
            <w:tcW w:w="698" w:type="dxa"/>
            <w:vAlign w:val="center"/>
          </w:tcPr>
          <w:p w:rsidR="00AF5277" w:rsidRDefault="00AF5277">
            <w:pPr>
              <w:jc w:val="center"/>
              <w:rPr>
                <w:rFonts w:ascii="Times New Roman" w:hAnsi="Times New Roman"/>
                <w:sz w:val="21"/>
                <w:szCs w:val="21"/>
                <w:u w:val="none"/>
              </w:rPr>
            </w:pPr>
          </w:p>
        </w:tc>
        <w:tc>
          <w:tcPr>
            <w:tcW w:w="1671"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航空学院</w:t>
            </w:r>
          </w:p>
          <w:p w:rsidR="00ED40AE" w:rsidRDefault="00ED40AE">
            <w:pPr>
              <w:jc w:val="center"/>
              <w:rPr>
                <w:rFonts w:ascii="Times New Roman" w:hAnsi="Times New Roman"/>
                <w:sz w:val="21"/>
                <w:szCs w:val="21"/>
                <w:u w:val="none"/>
              </w:rPr>
            </w:pPr>
            <w:r>
              <w:rPr>
                <w:rFonts w:ascii="Times New Roman" w:hAnsi="Times New Roman" w:hint="eastAsia"/>
                <w:sz w:val="21"/>
                <w:szCs w:val="21"/>
                <w:u w:val="none"/>
              </w:rPr>
              <w:t>******</w:t>
            </w:r>
            <w:r>
              <w:rPr>
                <w:rFonts w:ascii="Times New Roman" w:hAnsi="Times New Roman" w:hint="eastAsia"/>
                <w:sz w:val="21"/>
                <w:szCs w:val="21"/>
                <w:u w:val="none"/>
              </w:rPr>
              <w:t>学院</w:t>
            </w:r>
          </w:p>
        </w:tc>
        <w:tc>
          <w:tcPr>
            <w:tcW w:w="838" w:type="dxa"/>
            <w:vAlign w:val="center"/>
          </w:tcPr>
          <w:p w:rsidR="00AF5277" w:rsidRDefault="00AF5277">
            <w:pPr>
              <w:jc w:val="center"/>
              <w:rPr>
                <w:rFonts w:ascii="Times New Roman" w:hAnsi="Times New Roman"/>
                <w:sz w:val="21"/>
                <w:highlight w:val="yellow"/>
                <w:u w:val="none"/>
              </w:rPr>
            </w:pPr>
          </w:p>
        </w:tc>
      </w:tr>
      <w:tr w:rsidR="00AF5277" w:rsidTr="00F603B3">
        <w:trPr>
          <w:trHeight w:val="499"/>
          <w:jc w:val="center"/>
        </w:trPr>
        <w:tc>
          <w:tcPr>
            <w:tcW w:w="462" w:type="dxa"/>
            <w:vMerge w:val="restart"/>
            <w:vAlign w:val="center"/>
          </w:tcPr>
          <w:p w:rsidR="00AF5277" w:rsidRDefault="00AF5277">
            <w:pPr>
              <w:spacing w:line="220" w:lineRule="exact"/>
              <w:rPr>
                <w:rFonts w:ascii="Times New Roman" w:hAnsi="Times New Roman"/>
                <w:b/>
                <w:sz w:val="21"/>
                <w:szCs w:val="22"/>
                <w:u w:val="none"/>
              </w:rPr>
            </w:pPr>
            <w:r>
              <w:rPr>
                <w:rFonts w:ascii="Times New Roman" w:hAnsi="Times New Roman"/>
                <w:b/>
                <w:sz w:val="21"/>
                <w:szCs w:val="22"/>
                <w:u w:val="none"/>
              </w:rPr>
              <w:t>博士生实践环节</w:t>
            </w:r>
          </w:p>
        </w:tc>
        <w:tc>
          <w:tcPr>
            <w:tcW w:w="472" w:type="dxa"/>
            <w:vMerge w:val="restart"/>
            <w:vAlign w:val="center"/>
          </w:tcPr>
          <w:p w:rsidR="00AF5277" w:rsidRDefault="00AF5277">
            <w:pPr>
              <w:rPr>
                <w:rFonts w:ascii="Times New Roman" w:hAnsi="Times New Roman"/>
                <w:b/>
                <w:sz w:val="21"/>
                <w:szCs w:val="22"/>
                <w:u w:val="none"/>
              </w:rPr>
            </w:pPr>
            <w:r>
              <w:rPr>
                <w:rFonts w:ascii="Times New Roman" w:hAnsi="Times New Roman"/>
                <w:b/>
                <w:sz w:val="21"/>
                <w:szCs w:val="22"/>
                <w:u w:val="none"/>
              </w:rPr>
              <w:t>8E</w:t>
            </w:r>
            <w:r>
              <w:rPr>
                <w:rFonts w:ascii="Times New Roman" w:hAnsi="Times New Roman"/>
                <w:b/>
                <w:sz w:val="21"/>
                <w:szCs w:val="22"/>
                <w:u w:val="none"/>
              </w:rPr>
              <w:t>类</w:t>
            </w:r>
          </w:p>
        </w:tc>
        <w:tc>
          <w:tcPr>
            <w:tcW w:w="1293" w:type="dxa"/>
            <w:vAlign w:val="center"/>
          </w:tcPr>
          <w:p w:rsidR="00AF5277" w:rsidRDefault="00AF5277">
            <w:pPr>
              <w:jc w:val="left"/>
              <w:rPr>
                <w:rFonts w:ascii="Times New Roman" w:hAnsi="Times New Roman"/>
                <w:sz w:val="21"/>
                <w:szCs w:val="21"/>
                <w:u w:val="none"/>
              </w:rPr>
            </w:pPr>
            <w:r>
              <w:rPr>
                <w:rFonts w:ascii="Times New Roman" w:hAnsi="Times New Roman"/>
                <w:sz w:val="21"/>
                <w:szCs w:val="21"/>
                <w:u w:val="none"/>
              </w:rPr>
              <w:t>8E010101</w:t>
            </w:r>
          </w:p>
          <w:p w:rsidR="00ED40AE" w:rsidRDefault="00ED40AE">
            <w:pPr>
              <w:jc w:val="left"/>
              <w:rPr>
                <w:rFonts w:ascii="Times New Roman" w:hAnsi="Times New Roman"/>
                <w:sz w:val="21"/>
                <w:szCs w:val="21"/>
                <w:u w:val="none"/>
              </w:rPr>
            </w:pPr>
            <w:r>
              <w:rPr>
                <w:rFonts w:ascii="Times New Roman" w:hAnsi="Times New Roman" w:hint="eastAsia"/>
                <w:sz w:val="21"/>
                <w:szCs w:val="21"/>
                <w:u w:val="none"/>
              </w:rPr>
              <w:t>8E******</w:t>
            </w:r>
          </w:p>
        </w:tc>
        <w:tc>
          <w:tcPr>
            <w:tcW w:w="3198" w:type="dxa"/>
            <w:vAlign w:val="center"/>
          </w:tcPr>
          <w:p w:rsidR="00AF5277" w:rsidRDefault="00AF5277">
            <w:pPr>
              <w:snapToGrid w:val="0"/>
              <w:rPr>
                <w:rFonts w:ascii="Times New Roman" w:hAnsi="Times New Roman"/>
                <w:sz w:val="21"/>
                <w:szCs w:val="21"/>
                <w:u w:val="none"/>
              </w:rPr>
            </w:pPr>
            <w:r>
              <w:rPr>
                <w:rFonts w:ascii="Times New Roman" w:hAnsi="Times New Roman"/>
                <w:sz w:val="21"/>
                <w:szCs w:val="21"/>
                <w:u w:val="none"/>
              </w:rPr>
              <w:t>学术报告</w:t>
            </w:r>
          </w:p>
        </w:tc>
        <w:tc>
          <w:tcPr>
            <w:tcW w:w="560" w:type="dxa"/>
            <w:vAlign w:val="center"/>
          </w:tcPr>
          <w:p w:rsidR="00AF5277" w:rsidRDefault="00AF5277">
            <w:pPr>
              <w:jc w:val="center"/>
              <w:rPr>
                <w:rFonts w:ascii="Times New Roman" w:hAnsi="Times New Roman"/>
                <w:sz w:val="21"/>
                <w:szCs w:val="21"/>
                <w:u w:val="none"/>
              </w:rPr>
            </w:pPr>
          </w:p>
        </w:tc>
        <w:tc>
          <w:tcPr>
            <w:tcW w:w="560"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1</w:t>
            </w:r>
          </w:p>
        </w:tc>
        <w:tc>
          <w:tcPr>
            <w:tcW w:w="698" w:type="dxa"/>
            <w:vAlign w:val="center"/>
          </w:tcPr>
          <w:p w:rsidR="00AF5277" w:rsidRDefault="00AF5277">
            <w:pPr>
              <w:jc w:val="center"/>
              <w:rPr>
                <w:rFonts w:ascii="Times New Roman" w:hAnsi="Times New Roman"/>
                <w:sz w:val="21"/>
                <w:szCs w:val="21"/>
                <w:u w:val="none"/>
              </w:rPr>
            </w:pPr>
          </w:p>
        </w:tc>
        <w:tc>
          <w:tcPr>
            <w:tcW w:w="1671"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航空学院</w:t>
            </w:r>
            <w:r w:rsidR="00ED40AE">
              <w:rPr>
                <w:rFonts w:ascii="Times New Roman" w:hAnsi="Times New Roman" w:hint="eastAsia"/>
                <w:sz w:val="21"/>
                <w:szCs w:val="21"/>
                <w:u w:val="none"/>
              </w:rPr>
              <w:t>******</w:t>
            </w:r>
            <w:r w:rsidR="00ED40AE">
              <w:rPr>
                <w:rFonts w:ascii="Times New Roman" w:hAnsi="Times New Roman" w:hint="eastAsia"/>
                <w:sz w:val="21"/>
                <w:szCs w:val="21"/>
                <w:u w:val="none"/>
              </w:rPr>
              <w:t>学院</w:t>
            </w:r>
          </w:p>
        </w:tc>
        <w:tc>
          <w:tcPr>
            <w:tcW w:w="838" w:type="dxa"/>
            <w:shd w:val="clear" w:color="auto" w:fill="auto"/>
            <w:vAlign w:val="center"/>
          </w:tcPr>
          <w:p w:rsidR="00AF5277" w:rsidRDefault="00AF5277">
            <w:pPr>
              <w:jc w:val="center"/>
              <w:rPr>
                <w:rFonts w:ascii="Times New Roman" w:hAnsi="Times New Roman"/>
                <w:bCs/>
                <w:sz w:val="21"/>
                <w:szCs w:val="21"/>
                <w:u w:val="none"/>
              </w:rPr>
            </w:pPr>
          </w:p>
        </w:tc>
      </w:tr>
      <w:tr w:rsidR="00AF5277" w:rsidTr="00F603B3">
        <w:trPr>
          <w:trHeight w:val="499"/>
          <w:jc w:val="center"/>
        </w:trPr>
        <w:tc>
          <w:tcPr>
            <w:tcW w:w="462" w:type="dxa"/>
            <w:vMerge/>
          </w:tcPr>
          <w:p w:rsidR="00AF5277" w:rsidRDefault="00AF5277">
            <w:pPr>
              <w:rPr>
                <w:rFonts w:ascii="Times New Roman" w:hAnsi="Times New Roman"/>
                <w:b/>
                <w:sz w:val="21"/>
                <w:u w:val="none"/>
              </w:rPr>
            </w:pPr>
          </w:p>
        </w:tc>
        <w:tc>
          <w:tcPr>
            <w:tcW w:w="472" w:type="dxa"/>
            <w:vMerge/>
          </w:tcPr>
          <w:p w:rsidR="00AF5277" w:rsidRDefault="00AF5277">
            <w:pPr>
              <w:rPr>
                <w:rFonts w:ascii="Times New Roman" w:hAnsi="Times New Roman"/>
                <w:b/>
                <w:sz w:val="21"/>
                <w:u w:val="none"/>
              </w:rPr>
            </w:pPr>
          </w:p>
        </w:tc>
        <w:tc>
          <w:tcPr>
            <w:tcW w:w="1293" w:type="dxa"/>
            <w:vAlign w:val="center"/>
          </w:tcPr>
          <w:p w:rsidR="00ED40AE" w:rsidRDefault="00AF5277">
            <w:pPr>
              <w:jc w:val="left"/>
              <w:rPr>
                <w:rFonts w:ascii="Times New Roman" w:hAnsi="Times New Roman"/>
                <w:sz w:val="21"/>
                <w:szCs w:val="21"/>
                <w:u w:val="none"/>
              </w:rPr>
            </w:pPr>
            <w:r>
              <w:rPr>
                <w:rFonts w:ascii="Times New Roman" w:hAnsi="Times New Roman"/>
                <w:sz w:val="21"/>
                <w:szCs w:val="21"/>
                <w:u w:val="none"/>
              </w:rPr>
              <w:t>8E010102</w:t>
            </w:r>
          </w:p>
          <w:p w:rsidR="00AF5277" w:rsidRDefault="00ED40AE">
            <w:pPr>
              <w:jc w:val="left"/>
              <w:rPr>
                <w:rFonts w:ascii="Times New Roman" w:hAnsi="Times New Roman"/>
                <w:sz w:val="21"/>
                <w:szCs w:val="21"/>
                <w:u w:val="none"/>
              </w:rPr>
            </w:pPr>
            <w:r>
              <w:rPr>
                <w:rFonts w:ascii="Times New Roman" w:hAnsi="Times New Roman" w:hint="eastAsia"/>
                <w:sz w:val="21"/>
                <w:szCs w:val="21"/>
                <w:u w:val="none"/>
              </w:rPr>
              <w:t>8E******</w:t>
            </w:r>
          </w:p>
        </w:tc>
        <w:tc>
          <w:tcPr>
            <w:tcW w:w="3198" w:type="dxa"/>
            <w:vAlign w:val="center"/>
          </w:tcPr>
          <w:p w:rsidR="00AF5277" w:rsidRDefault="00AF5277">
            <w:pPr>
              <w:snapToGrid w:val="0"/>
              <w:rPr>
                <w:rFonts w:ascii="Times New Roman" w:hAnsi="Times New Roman"/>
                <w:sz w:val="21"/>
                <w:szCs w:val="21"/>
                <w:u w:val="none"/>
              </w:rPr>
            </w:pPr>
            <w:r>
              <w:rPr>
                <w:rFonts w:ascii="Times New Roman" w:hAnsi="Times New Roman"/>
                <w:sz w:val="21"/>
                <w:szCs w:val="21"/>
                <w:u w:val="none"/>
              </w:rPr>
              <w:t>开题报告（学术型）</w:t>
            </w:r>
          </w:p>
        </w:tc>
        <w:tc>
          <w:tcPr>
            <w:tcW w:w="560" w:type="dxa"/>
            <w:vAlign w:val="center"/>
          </w:tcPr>
          <w:p w:rsidR="00AF5277" w:rsidRDefault="00AF5277">
            <w:pPr>
              <w:jc w:val="center"/>
              <w:rPr>
                <w:rFonts w:ascii="Times New Roman" w:hAnsi="Times New Roman"/>
                <w:sz w:val="21"/>
                <w:szCs w:val="21"/>
                <w:u w:val="none"/>
              </w:rPr>
            </w:pPr>
          </w:p>
        </w:tc>
        <w:tc>
          <w:tcPr>
            <w:tcW w:w="560"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1</w:t>
            </w:r>
          </w:p>
        </w:tc>
        <w:tc>
          <w:tcPr>
            <w:tcW w:w="698" w:type="dxa"/>
            <w:vAlign w:val="center"/>
          </w:tcPr>
          <w:p w:rsidR="00AF5277" w:rsidRDefault="00AF5277">
            <w:pPr>
              <w:jc w:val="center"/>
              <w:rPr>
                <w:rFonts w:ascii="Times New Roman" w:hAnsi="Times New Roman"/>
                <w:sz w:val="21"/>
                <w:szCs w:val="21"/>
                <w:u w:val="none"/>
              </w:rPr>
            </w:pPr>
          </w:p>
        </w:tc>
        <w:tc>
          <w:tcPr>
            <w:tcW w:w="1671"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航空学院</w:t>
            </w:r>
            <w:r w:rsidR="00ED40AE">
              <w:rPr>
                <w:rFonts w:ascii="Times New Roman" w:hAnsi="Times New Roman" w:hint="eastAsia"/>
                <w:sz w:val="21"/>
                <w:szCs w:val="21"/>
                <w:u w:val="none"/>
              </w:rPr>
              <w:t>******</w:t>
            </w:r>
            <w:r w:rsidR="00ED40AE">
              <w:rPr>
                <w:rFonts w:ascii="Times New Roman" w:hAnsi="Times New Roman" w:hint="eastAsia"/>
                <w:sz w:val="21"/>
                <w:szCs w:val="21"/>
                <w:u w:val="none"/>
              </w:rPr>
              <w:t>学院</w:t>
            </w:r>
          </w:p>
        </w:tc>
        <w:tc>
          <w:tcPr>
            <w:tcW w:w="838" w:type="dxa"/>
            <w:shd w:val="clear" w:color="auto" w:fill="auto"/>
            <w:vAlign w:val="center"/>
          </w:tcPr>
          <w:p w:rsidR="00AF5277" w:rsidRDefault="00AF5277">
            <w:pPr>
              <w:jc w:val="center"/>
              <w:rPr>
                <w:rFonts w:ascii="Times New Roman" w:hAnsi="Times New Roman"/>
                <w:bCs/>
                <w:sz w:val="21"/>
                <w:szCs w:val="21"/>
                <w:u w:val="none"/>
              </w:rPr>
            </w:pPr>
          </w:p>
        </w:tc>
      </w:tr>
      <w:tr w:rsidR="00AF5277" w:rsidTr="00F603B3">
        <w:trPr>
          <w:trHeight w:val="499"/>
          <w:jc w:val="center"/>
        </w:trPr>
        <w:tc>
          <w:tcPr>
            <w:tcW w:w="462" w:type="dxa"/>
            <w:vMerge/>
          </w:tcPr>
          <w:p w:rsidR="00AF5277" w:rsidRDefault="00AF5277">
            <w:pPr>
              <w:rPr>
                <w:rFonts w:ascii="Times New Roman" w:hAnsi="Times New Roman"/>
                <w:b/>
                <w:sz w:val="21"/>
                <w:u w:val="none"/>
              </w:rPr>
            </w:pPr>
          </w:p>
        </w:tc>
        <w:tc>
          <w:tcPr>
            <w:tcW w:w="472" w:type="dxa"/>
            <w:vMerge/>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sz w:val="21"/>
                <w:szCs w:val="21"/>
                <w:u w:val="none"/>
              </w:rPr>
            </w:pPr>
            <w:r>
              <w:rPr>
                <w:rFonts w:ascii="Times New Roman" w:hAnsi="Times New Roman"/>
                <w:sz w:val="21"/>
                <w:szCs w:val="21"/>
                <w:u w:val="none"/>
              </w:rPr>
              <w:t>8E010105</w:t>
            </w:r>
          </w:p>
          <w:p w:rsidR="00ED40AE" w:rsidRDefault="00ED40AE">
            <w:pPr>
              <w:jc w:val="left"/>
              <w:rPr>
                <w:rFonts w:ascii="Times New Roman" w:hAnsi="Times New Roman"/>
                <w:sz w:val="21"/>
                <w:szCs w:val="21"/>
                <w:u w:val="none"/>
              </w:rPr>
            </w:pPr>
            <w:r>
              <w:rPr>
                <w:rFonts w:ascii="Times New Roman" w:hAnsi="Times New Roman" w:hint="eastAsia"/>
                <w:sz w:val="21"/>
                <w:szCs w:val="21"/>
                <w:u w:val="none"/>
              </w:rPr>
              <w:t>8E******</w:t>
            </w:r>
          </w:p>
        </w:tc>
        <w:tc>
          <w:tcPr>
            <w:tcW w:w="3198" w:type="dxa"/>
            <w:vAlign w:val="center"/>
          </w:tcPr>
          <w:p w:rsidR="00AF5277" w:rsidRDefault="00AF5277">
            <w:pPr>
              <w:jc w:val="left"/>
              <w:rPr>
                <w:rFonts w:ascii="Times New Roman" w:hAnsi="Times New Roman"/>
                <w:sz w:val="21"/>
                <w:szCs w:val="21"/>
                <w:u w:val="none"/>
              </w:rPr>
            </w:pPr>
            <w:r>
              <w:rPr>
                <w:rFonts w:ascii="Times New Roman" w:hAnsi="Times New Roman"/>
                <w:sz w:val="21"/>
                <w:szCs w:val="21"/>
                <w:u w:val="none"/>
              </w:rPr>
              <w:t>综合素质能力实践</w:t>
            </w:r>
          </w:p>
        </w:tc>
        <w:tc>
          <w:tcPr>
            <w:tcW w:w="560" w:type="dxa"/>
            <w:vAlign w:val="center"/>
          </w:tcPr>
          <w:p w:rsidR="00AF5277" w:rsidRDefault="00AF5277">
            <w:pPr>
              <w:jc w:val="center"/>
              <w:rPr>
                <w:rFonts w:ascii="Times New Roman" w:hAnsi="Times New Roman"/>
                <w:sz w:val="21"/>
                <w:szCs w:val="21"/>
                <w:u w:val="none"/>
              </w:rPr>
            </w:pPr>
          </w:p>
        </w:tc>
        <w:tc>
          <w:tcPr>
            <w:tcW w:w="560"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1</w:t>
            </w:r>
          </w:p>
        </w:tc>
        <w:tc>
          <w:tcPr>
            <w:tcW w:w="698" w:type="dxa"/>
            <w:vAlign w:val="center"/>
          </w:tcPr>
          <w:p w:rsidR="00AF5277" w:rsidRDefault="00AF5277">
            <w:pPr>
              <w:jc w:val="center"/>
              <w:rPr>
                <w:rFonts w:ascii="Times New Roman" w:hAnsi="Times New Roman"/>
                <w:sz w:val="21"/>
                <w:szCs w:val="21"/>
                <w:u w:val="none"/>
              </w:rPr>
            </w:pPr>
          </w:p>
        </w:tc>
        <w:tc>
          <w:tcPr>
            <w:tcW w:w="1671"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航空学院</w:t>
            </w:r>
            <w:r w:rsidR="00ED40AE">
              <w:rPr>
                <w:rFonts w:ascii="Times New Roman" w:hAnsi="Times New Roman" w:hint="eastAsia"/>
                <w:sz w:val="21"/>
                <w:szCs w:val="21"/>
                <w:u w:val="none"/>
              </w:rPr>
              <w:t>******</w:t>
            </w:r>
            <w:r w:rsidR="00ED40AE">
              <w:rPr>
                <w:rFonts w:ascii="Times New Roman" w:hAnsi="Times New Roman" w:hint="eastAsia"/>
                <w:sz w:val="21"/>
                <w:szCs w:val="21"/>
                <w:u w:val="none"/>
              </w:rPr>
              <w:t>学院</w:t>
            </w:r>
          </w:p>
        </w:tc>
        <w:tc>
          <w:tcPr>
            <w:tcW w:w="838" w:type="dxa"/>
            <w:shd w:val="clear" w:color="auto" w:fill="auto"/>
            <w:vAlign w:val="center"/>
          </w:tcPr>
          <w:p w:rsidR="00AF5277" w:rsidRDefault="00AF5277">
            <w:pPr>
              <w:jc w:val="center"/>
              <w:rPr>
                <w:rFonts w:ascii="Times New Roman" w:hAnsi="Times New Roman"/>
                <w:bCs/>
                <w:sz w:val="21"/>
                <w:szCs w:val="21"/>
                <w:u w:val="none"/>
              </w:rPr>
            </w:pPr>
          </w:p>
        </w:tc>
      </w:tr>
      <w:tr w:rsidR="00AF5277" w:rsidTr="00F603B3">
        <w:trPr>
          <w:trHeight w:val="499"/>
          <w:jc w:val="center"/>
        </w:trPr>
        <w:tc>
          <w:tcPr>
            <w:tcW w:w="462" w:type="dxa"/>
            <w:vMerge/>
          </w:tcPr>
          <w:p w:rsidR="00AF5277" w:rsidRDefault="00AF5277">
            <w:pPr>
              <w:rPr>
                <w:rFonts w:ascii="Times New Roman" w:hAnsi="Times New Roman"/>
                <w:b/>
                <w:sz w:val="21"/>
                <w:u w:val="none"/>
              </w:rPr>
            </w:pPr>
          </w:p>
        </w:tc>
        <w:tc>
          <w:tcPr>
            <w:tcW w:w="472" w:type="dxa"/>
            <w:vMerge/>
          </w:tcPr>
          <w:p w:rsidR="00AF5277" w:rsidRDefault="00AF5277">
            <w:pPr>
              <w:rPr>
                <w:rFonts w:ascii="Times New Roman" w:hAnsi="Times New Roman"/>
                <w:b/>
                <w:sz w:val="21"/>
                <w:u w:val="none"/>
              </w:rPr>
            </w:pPr>
          </w:p>
        </w:tc>
        <w:tc>
          <w:tcPr>
            <w:tcW w:w="1293" w:type="dxa"/>
            <w:vAlign w:val="center"/>
          </w:tcPr>
          <w:p w:rsidR="00AF5277" w:rsidRDefault="00AF5277">
            <w:pPr>
              <w:jc w:val="left"/>
              <w:rPr>
                <w:rFonts w:ascii="Times New Roman" w:hAnsi="Times New Roman"/>
                <w:sz w:val="21"/>
                <w:szCs w:val="21"/>
                <w:u w:val="none"/>
              </w:rPr>
            </w:pPr>
            <w:r>
              <w:rPr>
                <w:rFonts w:ascii="Times New Roman" w:hAnsi="Times New Roman"/>
                <w:sz w:val="21"/>
                <w:szCs w:val="21"/>
                <w:u w:val="none"/>
              </w:rPr>
              <w:t>8E010106</w:t>
            </w:r>
          </w:p>
          <w:p w:rsidR="00ED40AE" w:rsidRDefault="00ED40AE">
            <w:pPr>
              <w:jc w:val="left"/>
              <w:rPr>
                <w:rFonts w:ascii="Times New Roman" w:hAnsi="Times New Roman"/>
                <w:sz w:val="21"/>
                <w:szCs w:val="21"/>
                <w:u w:val="none"/>
              </w:rPr>
            </w:pPr>
            <w:r>
              <w:rPr>
                <w:rFonts w:ascii="Times New Roman" w:hAnsi="Times New Roman" w:hint="eastAsia"/>
                <w:sz w:val="21"/>
                <w:szCs w:val="21"/>
                <w:u w:val="none"/>
              </w:rPr>
              <w:t>8E******</w:t>
            </w:r>
          </w:p>
        </w:tc>
        <w:tc>
          <w:tcPr>
            <w:tcW w:w="3198" w:type="dxa"/>
            <w:vAlign w:val="center"/>
          </w:tcPr>
          <w:p w:rsidR="00AF5277" w:rsidRDefault="00AF5277">
            <w:pPr>
              <w:jc w:val="left"/>
              <w:rPr>
                <w:rFonts w:ascii="Times New Roman" w:hAnsi="Times New Roman"/>
                <w:sz w:val="21"/>
                <w:szCs w:val="21"/>
                <w:u w:val="none"/>
              </w:rPr>
            </w:pPr>
            <w:r>
              <w:rPr>
                <w:rFonts w:ascii="Times New Roman" w:hAnsi="Times New Roman"/>
                <w:sz w:val="21"/>
                <w:szCs w:val="21"/>
                <w:u w:val="none"/>
              </w:rPr>
              <w:t>教育教学实践</w:t>
            </w:r>
          </w:p>
        </w:tc>
        <w:tc>
          <w:tcPr>
            <w:tcW w:w="560" w:type="dxa"/>
            <w:vAlign w:val="center"/>
          </w:tcPr>
          <w:p w:rsidR="00AF5277" w:rsidRDefault="00AF5277">
            <w:pPr>
              <w:jc w:val="center"/>
              <w:rPr>
                <w:rFonts w:ascii="Times New Roman" w:hAnsi="Times New Roman"/>
                <w:sz w:val="21"/>
                <w:szCs w:val="21"/>
                <w:u w:val="none"/>
              </w:rPr>
            </w:pPr>
          </w:p>
        </w:tc>
        <w:tc>
          <w:tcPr>
            <w:tcW w:w="560"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1</w:t>
            </w:r>
          </w:p>
        </w:tc>
        <w:tc>
          <w:tcPr>
            <w:tcW w:w="698" w:type="dxa"/>
            <w:vAlign w:val="center"/>
          </w:tcPr>
          <w:p w:rsidR="00AF5277" w:rsidRDefault="00AF5277">
            <w:pPr>
              <w:jc w:val="center"/>
              <w:rPr>
                <w:rFonts w:ascii="Times New Roman" w:hAnsi="Times New Roman"/>
                <w:sz w:val="21"/>
                <w:szCs w:val="21"/>
                <w:u w:val="none"/>
              </w:rPr>
            </w:pPr>
          </w:p>
        </w:tc>
        <w:tc>
          <w:tcPr>
            <w:tcW w:w="1671" w:type="dxa"/>
            <w:vAlign w:val="center"/>
          </w:tcPr>
          <w:p w:rsidR="00AF5277" w:rsidRDefault="00AF5277">
            <w:pPr>
              <w:jc w:val="center"/>
              <w:rPr>
                <w:rFonts w:ascii="Times New Roman" w:hAnsi="Times New Roman"/>
                <w:sz w:val="21"/>
                <w:szCs w:val="21"/>
                <w:u w:val="none"/>
              </w:rPr>
            </w:pPr>
            <w:r>
              <w:rPr>
                <w:rFonts w:ascii="Times New Roman" w:hAnsi="Times New Roman"/>
                <w:sz w:val="21"/>
                <w:szCs w:val="21"/>
                <w:u w:val="none"/>
              </w:rPr>
              <w:t>航空学院</w:t>
            </w:r>
            <w:r w:rsidR="00ED40AE">
              <w:rPr>
                <w:rFonts w:ascii="Times New Roman" w:hAnsi="Times New Roman" w:hint="eastAsia"/>
                <w:sz w:val="21"/>
                <w:szCs w:val="21"/>
                <w:u w:val="none"/>
              </w:rPr>
              <w:t>******</w:t>
            </w:r>
            <w:r w:rsidR="00ED40AE">
              <w:rPr>
                <w:rFonts w:ascii="Times New Roman" w:hAnsi="Times New Roman" w:hint="eastAsia"/>
                <w:sz w:val="21"/>
                <w:szCs w:val="21"/>
                <w:u w:val="none"/>
              </w:rPr>
              <w:t>学院</w:t>
            </w:r>
          </w:p>
        </w:tc>
        <w:tc>
          <w:tcPr>
            <w:tcW w:w="838" w:type="dxa"/>
            <w:shd w:val="clear" w:color="auto" w:fill="auto"/>
            <w:vAlign w:val="center"/>
          </w:tcPr>
          <w:p w:rsidR="00AF5277" w:rsidRDefault="00AF5277">
            <w:pPr>
              <w:jc w:val="center"/>
              <w:rPr>
                <w:rFonts w:ascii="Times New Roman" w:hAnsi="Times New Roman"/>
                <w:bCs/>
                <w:sz w:val="21"/>
                <w:szCs w:val="21"/>
                <w:u w:val="none"/>
              </w:rPr>
            </w:pPr>
          </w:p>
        </w:tc>
      </w:tr>
    </w:tbl>
    <w:p w:rsidR="00D73AB3" w:rsidRDefault="00D945E2">
      <w:pPr>
        <w:rPr>
          <w:rFonts w:ascii="Times New Roman" w:hAnsi="Times New Roman"/>
          <w:b/>
          <w:sz w:val="18"/>
          <w:szCs w:val="18"/>
          <w:u w:val="none"/>
        </w:rPr>
      </w:pPr>
      <w:r>
        <w:rPr>
          <w:rFonts w:ascii="Times New Roman" w:hAnsi="Times New Roman"/>
          <w:b/>
          <w:sz w:val="18"/>
          <w:szCs w:val="18"/>
          <w:u w:val="none"/>
        </w:rPr>
        <w:t>实验实践课程（</w:t>
      </w:r>
      <w:r>
        <w:rPr>
          <w:rFonts w:ascii="Times New Roman" w:hAnsi="Times New Roman"/>
          <w:b/>
          <w:sz w:val="18"/>
          <w:szCs w:val="18"/>
          <w:u w:val="none"/>
        </w:rPr>
        <w:t>C</w:t>
      </w:r>
      <w:r>
        <w:rPr>
          <w:rFonts w:ascii="Times New Roman" w:hAnsi="Times New Roman"/>
          <w:b/>
          <w:sz w:val="18"/>
          <w:szCs w:val="18"/>
          <w:u w:val="none"/>
        </w:rPr>
        <w:t>类）、专业课程（硕士生除</w:t>
      </w:r>
      <w:r>
        <w:rPr>
          <w:rFonts w:ascii="Times New Roman" w:hAnsi="Times New Roman"/>
          <w:b/>
          <w:sz w:val="18"/>
          <w:szCs w:val="18"/>
          <w:u w:val="none"/>
        </w:rPr>
        <w:t>7A</w:t>
      </w:r>
      <w:r>
        <w:rPr>
          <w:rFonts w:ascii="Times New Roman" w:hAnsi="Times New Roman"/>
          <w:b/>
          <w:sz w:val="18"/>
          <w:szCs w:val="18"/>
          <w:u w:val="none"/>
        </w:rPr>
        <w:t>、</w:t>
      </w:r>
      <w:r>
        <w:rPr>
          <w:rFonts w:ascii="Times New Roman" w:hAnsi="Times New Roman"/>
          <w:b/>
          <w:sz w:val="18"/>
          <w:szCs w:val="18"/>
          <w:u w:val="none"/>
        </w:rPr>
        <w:t>8A</w:t>
      </w:r>
      <w:r>
        <w:rPr>
          <w:rFonts w:ascii="Times New Roman" w:hAnsi="Times New Roman"/>
          <w:b/>
          <w:sz w:val="18"/>
          <w:szCs w:val="18"/>
          <w:u w:val="none"/>
        </w:rPr>
        <w:t>类外各类、博士生除</w:t>
      </w:r>
      <w:r>
        <w:rPr>
          <w:rFonts w:ascii="Times New Roman" w:hAnsi="Times New Roman"/>
          <w:b/>
          <w:sz w:val="18"/>
          <w:szCs w:val="18"/>
          <w:u w:val="none"/>
        </w:rPr>
        <w:t>6A</w:t>
      </w:r>
      <w:r>
        <w:rPr>
          <w:rFonts w:ascii="Times New Roman" w:hAnsi="Times New Roman"/>
          <w:b/>
          <w:sz w:val="18"/>
          <w:szCs w:val="18"/>
          <w:u w:val="none"/>
        </w:rPr>
        <w:t>、</w:t>
      </w:r>
      <w:r>
        <w:rPr>
          <w:rFonts w:ascii="Times New Roman" w:hAnsi="Times New Roman"/>
          <w:b/>
          <w:sz w:val="18"/>
          <w:szCs w:val="18"/>
          <w:u w:val="none"/>
        </w:rPr>
        <w:t>7A</w:t>
      </w:r>
      <w:r>
        <w:rPr>
          <w:rFonts w:ascii="Times New Roman" w:hAnsi="Times New Roman"/>
          <w:b/>
          <w:sz w:val="18"/>
          <w:szCs w:val="18"/>
          <w:u w:val="none"/>
        </w:rPr>
        <w:t>类外各类）在课程目录中查询。</w:t>
      </w:r>
    </w:p>
    <w:p w:rsidR="00ED40AE" w:rsidRDefault="00ED40AE">
      <w:pPr>
        <w:rPr>
          <w:rFonts w:ascii="Times New Roman" w:hAnsi="Times New Roman"/>
          <w:b/>
          <w:sz w:val="18"/>
          <w:szCs w:val="18"/>
          <w:u w:val="none"/>
        </w:rPr>
      </w:pPr>
    </w:p>
    <w:p w:rsidR="00ED40AE" w:rsidRDefault="00ED40AE">
      <w:pPr>
        <w:rPr>
          <w:rFonts w:ascii="Times New Roman" w:hAnsi="Times New Roman"/>
          <w:b/>
          <w:sz w:val="18"/>
          <w:szCs w:val="18"/>
          <w:u w:val="none"/>
        </w:rPr>
      </w:pPr>
    </w:p>
    <w:p w:rsidR="00ED40AE" w:rsidRDefault="00ED40AE" w:rsidP="00ED40AE">
      <w:pPr>
        <w:outlineLvl w:val="0"/>
        <w:rPr>
          <w:color w:val="FF0000"/>
          <w:sz w:val="24"/>
          <w:szCs w:val="24"/>
          <w:u w:val="none"/>
        </w:rPr>
      </w:pPr>
    </w:p>
    <w:p w:rsidR="00ED40AE" w:rsidRDefault="00ED40AE" w:rsidP="00ED40AE">
      <w:pPr>
        <w:outlineLvl w:val="0"/>
        <w:rPr>
          <w:color w:val="FF0000"/>
          <w:sz w:val="24"/>
          <w:szCs w:val="24"/>
          <w:u w:val="none"/>
        </w:rPr>
      </w:pPr>
      <w:r>
        <w:rPr>
          <w:rFonts w:hint="eastAsia"/>
          <w:color w:val="FF0000"/>
          <w:sz w:val="24"/>
          <w:szCs w:val="24"/>
          <w:u w:val="none"/>
        </w:rPr>
        <w:t>填表人（签名）：</w:t>
      </w:r>
      <w:r>
        <w:rPr>
          <w:rFonts w:hint="eastAsia"/>
          <w:color w:val="FF0000"/>
          <w:sz w:val="24"/>
          <w:szCs w:val="24"/>
          <w:u w:val="none"/>
        </w:rPr>
        <w:t xml:space="preserve"> </w:t>
      </w:r>
    </w:p>
    <w:p w:rsidR="00ED40AE" w:rsidRDefault="00ED40AE" w:rsidP="00ED40AE">
      <w:pPr>
        <w:outlineLvl w:val="0"/>
        <w:rPr>
          <w:color w:val="FF0000"/>
          <w:sz w:val="24"/>
          <w:szCs w:val="24"/>
          <w:u w:val="none"/>
        </w:rPr>
      </w:pPr>
      <w:r>
        <w:rPr>
          <w:rFonts w:hint="eastAsia"/>
          <w:color w:val="FF0000"/>
          <w:sz w:val="24"/>
          <w:szCs w:val="24"/>
          <w:u w:val="none"/>
        </w:rPr>
        <w:t xml:space="preserve">                    </w:t>
      </w:r>
    </w:p>
    <w:p w:rsidR="00ED40AE" w:rsidRDefault="00ED40AE" w:rsidP="00ED40AE">
      <w:pPr>
        <w:outlineLvl w:val="0"/>
        <w:rPr>
          <w:color w:val="FF0000"/>
          <w:sz w:val="24"/>
          <w:szCs w:val="24"/>
          <w:u w:val="none"/>
        </w:rPr>
      </w:pPr>
      <w:r>
        <w:rPr>
          <w:rFonts w:hint="eastAsia"/>
          <w:color w:val="FF0000"/>
          <w:sz w:val="24"/>
          <w:szCs w:val="24"/>
          <w:u w:val="none"/>
        </w:rPr>
        <w:t>学院学位</w:t>
      </w:r>
      <w:proofErr w:type="gramStart"/>
      <w:r>
        <w:rPr>
          <w:rFonts w:hint="eastAsia"/>
          <w:color w:val="FF0000"/>
          <w:sz w:val="24"/>
          <w:szCs w:val="24"/>
          <w:u w:val="none"/>
        </w:rPr>
        <w:t>评定分</w:t>
      </w:r>
      <w:proofErr w:type="gramEnd"/>
      <w:r>
        <w:rPr>
          <w:rFonts w:hint="eastAsia"/>
          <w:color w:val="FF0000"/>
          <w:sz w:val="24"/>
          <w:szCs w:val="24"/>
          <w:u w:val="none"/>
        </w:rPr>
        <w:t>委员会主席（签字）：</w:t>
      </w:r>
    </w:p>
    <w:p w:rsidR="00ED40AE" w:rsidRDefault="00ED40AE" w:rsidP="00ED40AE">
      <w:pPr>
        <w:outlineLvl w:val="0"/>
        <w:rPr>
          <w:color w:val="FF0000"/>
          <w:sz w:val="24"/>
          <w:szCs w:val="24"/>
          <w:u w:val="none"/>
        </w:rPr>
      </w:pPr>
    </w:p>
    <w:p w:rsidR="00ED40AE" w:rsidRDefault="00ED40AE" w:rsidP="00ED40AE">
      <w:pPr>
        <w:outlineLvl w:val="0"/>
        <w:rPr>
          <w:color w:val="FF0000"/>
          <w:sz w:val="24"/>
          <w:szCs w:val="24"/>
          <w:u w:val="none"/>
        </w:rPr>
      </w:pPr>
      <w:r>
        <w:rPr>
          <w:rFonts w:hint="eastAsia"/>
          <w:color w:val="FF0000"/>
          <w:sz w:val="24"/>
          <w:szCs w:val="24"/>
          <w:u w:val="none"/>
        </w:rPr>
        <w:t>主管研究生工作副院长（签字）（学院盖章）：</w:t>
      </w:r>
    </w:p>
    <w:p w:rsidR="00ED40AE" w:rsidRDefault="00ED40AE" w:rsidP="00ED40AE">
      <w:pPr>
        <w:outlineLvl w:val="0"/>
        <w:rPr>
          <w:szCs w:val="28"/>
          <w:u w:val="none"/>
        </w:rPr>
      </w:pPr>
    </w:p>
    <w:p w:rsidR="00ED40AE" w:rsidRDefault="00ED40AE" w:rsidP="00ED40AE">
      <w:pPr>
        <w:outlineLvl w:val="0"/>
        <w:rPr>
          <w:color w:val="FF0000"/>
          <w:sz w:val="24"/>
          <w:szCs w:val="24"/>
          <w:u w:val="none"/>
        </w:rPr>
      </w:pPr>
      <w:r>
        <w:rPr>
          <w:rFonts w:hint="eastAsia"/>
          <w:color w:val="FF0000"/>
          <w:sz w:val="24"/>
          <w:szCs w:val="24"/>
          <w:u w:val="none"/>
        </w:rPr>
        <w:t xml:space="preserve">                                                    </w:t>
      </w:r>
      <w:r>
        <w:rPr>
          <w:rFonts w:hint="eastAsia"/>
          <w:color w:val="FF0000"/>
          <w:sz w:val="24"/>
          <w:szCs w:val="24"/>
          <w:u w:val="none"/>
        </w:rPr>
        <w:t>年</w:t>
      </w:r>
      <w:r>
        <w:rPr>
          <w:rFonts w:hint="eastAsia"/>
          <w:color w:val="FF0000"/>
          <w:sz w:val="24"/>
          <w:szCs w:val="24"/>
          <w:u w:val="none"/>
        </w:rPr>
        <w:t xml:space="preserve">    </w:t>
      </w:r>
      <w:r>
        <w:rPr>
          <w:rFonts w:hint="eastAsia"/>
          <w:color w:val="FF0000"/>
          <w:sz w:val="24"/>
          <w:szCs w:val="24"/>
          <w:u w:val="none"/>
        </w:rPr>
        <w:t>月</w:t>
      </w:r>
      <w:r>
        <w:rPr>
          <w:rFonts w:hint="eastAsia"/>
          <w:color w:val="FF0000"/>
          <w:sz w:val="24"/>
          <w:szCs w:val="24"/>
          <w:u w:val="none"/>
        </w:rPr>
        <w:t xml:space="preserve">    </w:t>
      </w:r>
      <w:r>
        <w:rPr>
          <w:rFonts w:hint="eastAsia"/>
          <w:color w:val="FF0000"/>
          <w:sz w:val="24"/>
          <w:szCs w:val="24"/>
          <w:u w:val="none"/>
        </w:rPr>
        <w:t>日</w:t>
      </w:r>
      <w:r>
        <w:rPr>
          <w:rFonts w:hint="eastAsia"/>
          <w:color w:val="FF0000"/>
          <w:sz w:val="24"/>
          <w:szCs w:val="24"/>
          <w:u w:val="none"/>
        </w:rPr>
        <w:t xml:space="preserve"> </w:t>
      </w:r>
    </w:p>
    <w:p w:rsidR="00ED40AE" w:rsidRDefault="00ED40AE">
      <w:pPr>
        <w:rPr>
          <w:rFonts w:ascii="黑体" w:eastAsia="黑体" w:hAnsi="黑体" w:cs="黑体"/>
          <w:color w:val="FF0000"/>
          <w:sz w:val="21"/>
          <w:szCs w:val="21"/>
          <w:u w:val="none"/>
        </w:rPr>
      </w:pPr>
    </w:p>
    <w:sectPr w:rsidR="00ED40AE">
      <w:headerReference w:type="default" r:id="rId22"/>
      <w:footerReference w:type="even" r:id="rId23"/>
      <w:type w:val="continuous"/>
      <w:pgSz w:w="11907" w:h="16840"/>
      <w:pgMar w:top="1418" w:right="1418" w:bottom="1418" w:left="1418" w:header="851" w:footer="992" w:gutter="0"/>
      <w:paperSrc w:first="1" w:other="1"/>
      <w:pgNumType w:start="13"/>
      <w:cols w:space="720"/>
      <w:docGrid w:linePitch="380" w:charSpace="617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8C5" w:rsidRDefault="009B38C5">
      <w:r>
        <w:separator/>
      </w:r>
    </w:p>
  </w:endnote>
  <w:endnote w:type="continuationSeparator" w:id="0">
    <w:p w:rsidR="009B38C5" w:rsidRDefault="009B3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372" w:rsidRDefault="00444372">
    <w:pPr>
      <w:pStyle w:val="af9"/>
      <w:framePr w:wrap="around" w:vAnchor="text" w:hAnchor="margin" w:xAlign="center" w:y="1"/>
      <w:rPr>
        <w:rStyle w:val="aff8"/>
      </w:rPr>
    </w:pPr>
    <w:r>
      <w:fldChar w:fldCharType="begin"/>
    </w:r>
    <w:r>
      <w:rPr>
        <w:rStyle w:val="aff8"/>
      </w:rPr>
      <w:instrText xml:space="preserve">PAGE  </w:instrText>
    </w:r>
    <w:r>
      <w:fldChar w:fldCharType="end"/>
    </w:r>
  </w:p>
  <w:p w:rsidR="00444372" w:rsidRDefault="00444372">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8C5" w:rsidRDefault="009B38C5">
      <w:r>
        <w:separator/>
      </w:r>
    </w:p>
  </w:footnote>
  <w:footnote w:type="continuationSeparator" w:id="0">
    <w:p w:rsidR="009B38C5" w:rsidRDefault="009B3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372" w:rsidRDefault="00444372">
    <w:pPr>
      <w:pStyle w:val="afb"/>
      <w:rPr>
        <w:b/>
        <w:bCs/>
        <w:u w:val="none"/>
      </w:rPr>
    </w:pPr>
    <w:r>
      <w:rPr>
        <w:rFonts w:hint="eastAsia"/>
        <w:b/>
        <w:bCs/>
        <w:u w:val="none"/>
      </w:rPr>
      <w:t>南京航空航天大学学术型研究生培养方案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nsid w:val="FFFFFF7F"/>
    <w:multiLevelType w:val="singleLevel"/>
    <w:tmpl w:val="FFFFFF7F"/>
    <w:lvl w:ilvl="0">
      <w:start w:val="1"/>
      <w:numFmt w:val="decimal"/>
      <w:pStyle w:val="2"/>
      <w:lvlText w:val="%1."/>
      <w:lvlJc w:val="left"/>
      <w:pPr>
        <w:tabs>
          <w:tab w:val="left" w:pos="780"/>
        </w:tabs>
        <w:ind w:left="780" w:hanging="360"/>
      </w:pPr>
    </w:lvl>
  </w:abstractNum>
  <w:abstractNum w:abstractNumId="4">
    <w:nsid w:val="FFFFFF80"/>
    <w:multiLevelType w:val="singleLevel"/>
    <w:tmpl w:val="FFFFFF80"/>
    <w:lvl w:ilvl="0">
      <w:start w:val="1"/>
      <w:numFmt w:val="bullet"/>
      <w:pStyle w:val="50"/>
      <w:lvlText w:val=""/>
      <w:lvlJc w:val="left"/>
      <w:pPr>
        <w:tabs>
          <w:tab w:val="left" w:pos="2040"/>
        </w:tabs>
        <w:ind w:left="2040" w:hanging="360"/>
      </w:pPr>
      <w:rPr>
        <w:rFonts w:ascii="Wingdings" w:hAnsi="Wingdings" w:hint="default"/>
      </w:rPr>
    </w:lvl>
  </w:abstractNum>
  <w:abstractNum w:abstractNumId="5">
    <w:nsid w:val="FFFFFF81"/>
    <w:multiLevelType w:val="singleLevel"/>
    <w:tmpl w:val="FFFFFF81"/>
    <w:lvl w:ilvl="0">
      <w:start w:val="1"/>
      <w:numFmt w:val="bullet"/>
      <w:pStyle w:val="40"/>
      <w:lvlText w:val=""/>
      <w:lvlJc w:val="left"/>
      <w:pPr>
        <w:tabs>
          <w:tab w:val="left" w:pos="1620"/>
        </w:tabs>
        <w:ind w:left="1620" w:hanging="360"/>
      </w:pPr>
      <w:rPr>
        <w:rFonts w:ascii="Wingdings" w:hAnsi="Wingdings" w:hint="default"/>
      </w:rPr>
    </w:lvl>
  </w:abstractNum>
  <w:abstractNum w:abstractNumId="6">
    <w:nsid w:val="FFFFFF82"/>
    <w:multiLevelType w:val="singleLevel"/>
    <w:tmpl w:val="FFFFFF82"/>
    <w:lvl w:ilvl="0">
      <w:start w:val="1"/>
      <w:numFmt w:val="bullet"/>
      <w:pStyle w:val="30"/>
      <w:lvlText w:val=""/>
      <w:lvlJc w:val="left"/>
      <w:pPr>
        <w:tabs>
          <w:tab w:val="left" w:pos="1200"/>
        </w:tabs>
        <w:ind w:left="1200" w:hanging="360"/>
      </w:pPr>
      <w:rPr>
        <w:rFonts w:ascii="Wingdings" w:hAnsi="Wingdings" w:hint="default"/>
      </w:rPr>
    </w:lvl>
  </w:abstractNum>
  <w:abstractNum w:abstractNumId="7">
    <w:nsid w:val="FFFFFF83"/>
    <w:multiLevelType w:val="singleLevel"/>
    <w:tmpl w:val="FFFFFF83"/>
    <w:lvl w:ilvl="0">
      <w:start w:val="1"/>
      <w:numFmt w:val="bullet"/>
      <w:pStyle w:val="20"/>
      <w:lvlText w:val=""/>
      <w:lvlJc w:val="left"/>
      <w:pPr>
        <w:tabs>
          <w:tab w:val="left" w:pos="780"/>
        </w:tabs>
        <w:ind w:left="780" w:hanging="360"/>
      </w:pPr>
      <w:rPr>
        <w:rFonts w:ascii="Wingdings" w:hAnsi="Wingdings"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55"/>
  <w:drawingGridVerticalSpacing w:val="190"/>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912"/>
    <w:rsid w:val="00000511"/>
    <w:rsid w:val="00005FB3"/>
    <w:rsid w:val="00006281"/>
    <w:rsid w:val="00006319"/>
    <w:rsid w:val="0000665D"/>
    <w:rsid w:val="00007585"/>
    <w:rsid w:val="000133AF"/>
    <w:rsid w:val="00020F5A"/>
    <w:rsid w:val="000222FF"/>
    <w:rsid w:val="00030096"/>
    <w:rsid w:val="000340E6"/>
    <w:rsid w:val="00035D12"/>
    <w:rsid w:val="00040934"/>
    <w:rsid w:val="00041237"/>
    <w:rsid w:val="000440EF"/>
    <w:rsid w:val="00046545"/>
    <w:rsid w:val="0004750E"/>
    <w:rsid w:val="000502BC"/>
    <w:rsid w:val="00057875"/>
    <w:rsid w:val="00061758"/>
    <w:rsid w:val="0006221E"/>
    <w:rsid w:val="00063D8B"/>
    <w:rsid w:val="00075553"/>
    <w:rsid w:val="00077176"/>
    <w:rsid w:val="00082EAD"/>
    <w:rsid w:val="000832CE"/>
    <w:rsid w:val="00085780"/>
    <w:rsid w:val="0009454D"/>
    <w:rsid w:val="00094B08"/>
    <w:rsid w:val="0009686C"/>
    <w:rsid w:val="000A0E9E"/>
    <w:rsid w:val="000A2562"/>
    <w:rsid w:val="000A312A"/>
    <w:rsid w:val="000A40A4"/>
    <w:rsid w:val="000A453C"/>
    <w:rsid w:val="000A4A80"/>
    <w:rsid w:val="000A4ACD"/>
    <w:rsid w:val="000B374F"/>
    <w:rsid w:val="000B62E5"/>
    <w:rsid w:val="000C72E0"/>
    <w:rsid w:val="000D2CAF"/>
    <w:rsid w:val="000D2F97"/>
    <w:rsid w:val="000D52E6"/>
    <w:rsid w:val="000D6527"/>
    <w:rsid w:val="000E02E5"/>
    <w:rsid w:val="000E24A7"/>
    <w:rsid w:val="000E42CC"/>
    <w:rsid w:val="000E61E7"/>
    <w:rsid w:val="000F38F1"/>
    <w:rsid w:val="000F5375"/>
    <w:rsid w:val="000F6474"/>
    <w:rsid w:val="0010129B"/>
    <w:rsid w:val="00101891"/>
    <w:rsid w:val="00102E20"/>
    <w:rsid w:val="00105CC7"/>
    <w:rsid w:val="0010698C"/>
    <w:rsid w:val="0011004B"/>
    <w:rsid w:val="00115301"/>
    <w:rsid w:val="00115C27"/>
    <w:rsid w:val="001165C3"/>
    <w:rsid w:val="00116D9F"/>
    <w:rsid w:val="00121A24"/>
    <w:rsid w:val="00124118"/>
    <w:rsid w:val="001254C2"/>
    <w:rsid w:val="00134534"/>
    <w:rsid w:val="00135F57"/>
    <w:rsid w:val="00137969"/>
    <w:rsid w:val="00144796"/>
    <w:rsid w:val="001455D0"/>
    <w:rsid w:val="001465FC"/>
    <w:rsid w:val="00146F78"/>
    <w:rsid w:val="00147759"/>
    <w:rsid w:val="00147F1D"/>
    <w:rsid w:val="00147F23"/>
    <w:rsid w:val="00152D95"/>
    <w:rsid w:val="00154B85"/>
    <w:rsid w:val="00155B88"/>
    <w:rsid w:val="00160A9B"/>
    <w:rsid w:val="0016689A"/>
    <w:rsid w:val="00172F7E"/>
    <w:rsid w:val="00176153"/>
    <w:rsid w:val="00177EA9"/>
    <w:rsid w:val="001802E2"/>
    <w:rsid w:val="00180818"/>
    <w:rsid w:val="001808DC"/>
    <w:rsid w:val="00182ADD"/>
    <w:rsid w:val="001839AB"/>
    <w:rsid w:val="00183FCB"/>
    <w:rsid w:val="001847D6"/>
    <w:rsid w:val="00185026"/>
    <w:rsid w:val="00185A7C"/>
    <w:rsid w:val="00186F8F"/>
    <w:rsid w:val="0019072C"/>
    <w:rsid w:val="00191653"/>
    <w:rsid w:val="00195133"/>
    <w:rsid w:val="0019520A"/>
    <w:rsid w:val="001A26B6"/>
    <w:rsid w:val="001A3E58"/>
    <w:rsid w:val="001A59E2"/>
    <w:rsid w:val="001A5B44"/>
    <w:rsid w:val="001A7886"/>
    <w:rsid w:val="001A7E98"/>
    <w:rsid w:val="001B05DD"/>
    <w:rsid w:val="001B2195"/>
    <w:rsid w:val="001B5DBA"/>
    <w:rsid w:val="001C22CA"/>
    <w:rsid w:val="001C33DD"/>
    <w:rsid w:val="001C49C2"/>
    <w:rsid w:val="001C6999"/>
    <w:rsid w:val="001C720E"/>
    <w:rsid w:val="001D062A"/>
    <w:rsid w:val="001D22E5"/>
    <w:rsid w:val="001D2B2C"/>
    <w:rsid w:val="001D2FE9"/>
    <w:rsid w:val="001D30C6"/>
    <w:rsid w:val="001D30FB"/>
    <w:rsid w:val="001D3255"/>
    <w:rsid w:val="001D497A"/>
    <w:rsid w:val="001D722C"/>
    <w:rsid w:val="001E05E9"/>
    <w:rsid w:val="001E5A37"/>
    <w:rsid w:val="001E7869"/>
    <w:rsid w:val="001F0248"/>
    <w:rsid w:val="001F3C90"/>
    <w:rsid w:val="001F4347"/>
    <w:rsid w:val="00200FB9"/>
    <w:rsid w:val="00204ABA"/>
    <w:rsid w:val="0021183D"/>
    <w:rsid w:val="0021556E"/>
    <w:rsid w:val="00215642"/>
    <w:rsid w:val="00215ADF"/>
    <w:rsid w:val="00216521"/>
    <w:rsid w:val="00217CE0"/>
    <w:rsid w:val="00222DD4"/>
    <w:rsid w:val="00225B94"/>
    <w:rsid w:val="00225D6F"/>
    <w:rsid w:val="002271B0"/>
    <w:rsid w:val="002272F0"/>
    <w:rsid w:val="002300A0"/>
    <w:rsid w:val="002367D9"/>
    <w:rsid w:val="002407B9"/>
    <w:rsid w:val="00242A4D"/>
    <w:rsid w:val="0024599C"/>
    <w:rsid w:val="0024628C"/>
    <w:rsid w:val="00252D26"/>
    <w:rsid w:val="002530A8"/>
    <w:rsid w:val="00254A3F"/>
    <w:rsid w:val="00260982"/>
    <w:rsid w:val="00260B38"/>
    <w:rsid w:val="00260E5B"/>
    <w:rsid w:val="00262A1E"/>
    <w:rsid w:val="00263975"/>
    <w:rsid w:val="00264867"/>
    <w:rsid w:val="00265B3E"/>
    <w:rsid w:val="00266186"/>
    <w:rsid w:val="002707FD"/>
    <w:rsid w:val="00270E26"/>
    <w:rsid w:val="0027582C"/>
    <w:rsid w:val="00276365"/>
    <w:rsid w:val="0028384E"/>
    <w:rsid w:val="00284596"/>
    <w:rsid w:val="00287D69"/>
    <w:rsid w:val="002917D8"/>
    <w:rsid w:val="00296C24"/>
    <w:rsid w:val="002A002E"/>
    <w:rsid w:val="002A1C18"/>
    <w:rsid w:val="002A25A5"/>
    <w:rsid w:val="002A573F"/>
    <w:rsid w:val="002A6B79"/>
    <w:rsid w:val="002A764E"/>
    <w:rsid w:val="002B0194"/>
    <w:rsid w:val="002B0E18"/>
    <w:rsid w:val="002B471C"/>
    <w:rsid w:val="002B7C6B"/>
    <w:rsid w:val="002B7F20"/>
    <w:rsid w:val="002C1F69"/>
    <w:rsid w:val="002C346D"/>
    <w:rsid w:val="002C3A17"/>
    <w:rsid w:val="002C5972"/>
    <w:rsid w:val="002C6D8D"/>
    <w:rsid w:val="002C6DC4"/>
    <w:rsid w:val="002D06A4"/>
    <w:rsid w:val="002D4D84"/>
    <w:rsid w:val="002E2D50"/>
    <w:rsid w:val="002E58E4"/>
    <w:rsid w:val="002F09CB"/>
    <w:rsid w:val="002F67E9"/>
    <w:rsid w:val="002F68DC"/>
    <w:rsid w:val="002F723E"/>
    <w:rsid w:val="002F7909"/>
    <w:rsid w:val="0030055A"/>
    <w:rsid w:val="00303AB0"/>
    <w:rsid w:val="003040A1"/>
    <w:rsid w:val="00306CE9"/>
    <w:rsid w:val="00311743"/>
    <w:rsid w:val="00312B1C"/>
    <w:rsid w:val="003160DF"/>
    <w:rsid w:val="00321453"/>
    <w:rsid w:val="00322055"/>
    <w:rsid w:val="003222AC"/>
    <w:rsid w:val="00326827"/>
    <w:rsid w:val="00331645"/>
    <w:rsid w:val="003318BC"/>
    <w:rsid w:val="00331C10"/>
    <w:rsid w:val="00332906"/>
    <w:rsid w:val="00334D40"/>
    <w:rsid w:val="003371E2"/>
    <w:rsid w:val="00341F12"/>
    <w:rsid w:val="00342556"/>
    <w:rsid w:val="00342B15"/>
    <w:rsid w:val="003464CE"/>
    <w:rsid w:val="00347E1B"/>
    <w:rsid w:val="00355699"/>
    <w:rsid w:val="00361107"/>
    <w:rsid w:val="003656D7"/>
    <w:rsid w:val="00370305"/>
    <w:rsid w:val="00371305"/>
    <w:rsid w:val="00374B31"/>
    <w:rsid w:val="003757E9"/>
    <w:rsid w:val="00377147"/>
    <w:rsid w:val="003777D3"/>
    <w:rsid w:val="00377BBD"/>
    <w:rsid w:val="003820C2"/>
    <w:rsid w:val="003856D2"/>
    <w:rsid w:val="0038762A"/>
    <w:rsid w:val="00391D80"/>
    <w:rsid w:val="003922BD"/>
    <w:rsid w:val="00392DE7"/>
    <w:rsid w:val="00393B08"/>
    <w:rsid w:val="003940A2"/>
    <w:rsid w:val="00395A34"/>
    <w:rsid w:val="0039623B"/>
    <w:rsid w:val="003A0842"/>
    <w:rsid w:val="003A2B9B"/>
    <w:rsid w:val="003A7F18"/>
    <w:rsid w:val="003B1430"/>
    <w:rsid w:val="003B7B82"/>
    <w:rsid w:val="003C06A6"/>
    <w:rsid w:val="003C0CEB"/>
    <w:rsid w:val="003C3AA4"/>
    <w:rsid w:val="003C3DB4"/>
    <w:rsid w:val="003C41BB"/>
    <w:rsid w:val="003C5213"/>
    <w:rsid w:val="003C72A3"/>
    <w:rsid w:val="003D105E"/>
    <w:rsid w:val="003D1B55"/>
    <w:rsid w:val="003D30D2"/>
    <w:rsid w:val="003D3B8B"/>
    <w:rsid w:val="003D45BB"/>
    <w:rsid w:val="003E2869"/>
    <w:rsid w:val="003E4863"/>
    <w:rsid w:val="003E4B04"/>
    <w:rsid w:val="003E6910"/>
    <w:rsid w:val="003E7018"/>
    <w:rsid w:val="003E782F"/>
    <w:rsid w:val="003E7D0D"/>
    <w:rsid w:val="003F1594"/>
    <w:rsid w:val="003F2432"/>
    <w:rsid w:val="003F2D69"/>
    <w:rsid w:val="00401F05"/>
    <w:rsid w:val="00404A7B"/>
    <w:rsid w:val="00422FC4"/>
    <w:rsid w:val="00430090"/>
    <w:rsid w:val="00430300"/>
    <w:rsid w:val="004304D4"/>
    <w:rsid w:val="004314E6"/>
    <w:rsid w:val="00433123"/>
    <w:rsid w:val="00434120"/>
    <w:rsid w:val="00434451"/>
    <w:rsid w:val="00435834"/>
    <w:rsid w:val="0043773E"/>
    <w:rsid w:val="0044000B"/>
    <w:rsid w:val="00441836"/>
    <w:rsid w:val="0044253F"/>
    <w:rsid w:val="0044436B"/>
    <w:rsid w:val="00444372"/>
    <w:rsid w:val="004456AD"/>
    <w:rsid w:val="00446446"/>
    <w:rsid w:val="00447FFB"/>
    <w:rsid w:val="0045052E"/>
    <w:rsid w:val="004508E0"/>
    <w:rsid w:val="004517B4"/>
    <w:rsid w:val="00451828"/>
    <w:rsid w:val="00452C7D"/>
    <w:rsid w:val="00455ACD"/>
    <w:rsid w:val="00461CBE"/>
    <w:rsid w:val="0046450E"/>
    <w:rsid w:val="00465649"/>
    <w:rsid w:val="00467288"/>
    <w:rsid w:val="0047059E"/>
    <w:rsid w:val="00470AA3"/>
    <w:rsid w:val="00473DD6"/>
    <w:rsid w:val="00474214"/>
    <w:rsid w:val="0047522C"/>
    <w:rsid w:val="00480A38"/>
    <w:rsid w:val="004842E9"/>
    <w:rsid w:val="00486B71"/>
    <w:rsid w:val="00487235"/>
    <w:rsid w:val="004A1BC0"/>
    <w:rsid w:val="004A5116"/>
    <w:rsid w:val="004A595D"/>
    <w:rsid w:val="004B076C"/>
    <w:rsid w:val="004B2E42"/>
    <w:rsid w:val="004C335B"/>
    <w:rsid w:val="004C370E"/>
    <w:rsid w:val="004C6172"/>
    <w:rsid w:val="004C70A7"/>
    <w:rsid w:val="004D032B"/>
    <w:rsid w:val="004D06F6"/>
    <w:rsid w:val="004D24A4"/>
    <w:rsid w:val="004D54ED"/>
    <w:rsid w:val="004E250A"/>
    <w:rsid w:val="004E6193"/>
    <w:rsid w:val="004F0799"/>
    <w:rsid w:val="004F5374"/>
    <w:rsid w:val="004F66B1"/>
    <w:rsid w:val="004F6A89"/>
    <w:rsid w:val="004F7599"/>
    <w:rsid w:val="00500C09"/>
    <w:rsid w:val="005055B9"/>
    <w:rsid w:val="005121DB"/>
    <w:rsid w:val="00515240"/>
    <w:rsid w:val="00525876"/>
    <w:rsid w:val="00531622"/>
    <w:rsid w:val="005332D4"/>
    <w:rsid w:val="00534F8A"/>
    <w:rsid w:val="00536905"/>
    <w:rsid w:val="00541113"/>
    <w:rsid w:val="00542B70"/>
    <w:rsid w:val="00546D7E"/>
    <w:rsid w:val="00557315"/>
    <w:rsid w:val="005605EB"/>
    <w:rsid w:val="00564EE4"/>
    <w:rsid w:val="00565085"/>
    <w:rsid w:val="00570180"/>
    <w:rsid w:val="00572CB7"/>
    <w:rsid w:val="0057423C"/>
    <w:rsid w:val="00576A44"/>
    <w:rsid w:val="00581457"/>
    <w:rsid w:val="00583E27"/>
    <w:rsid w:val="00583E8C"/>
    <w:rsid w:val="0058652D"/>
    <w:rsid w:val="00591A04"/>
    <w:rsid w:val="00593AA8"/>
    <w:rsid w:val="00594B8B"/>
    <w:rsid w:val="00594C4E"/>
    <w:rsid w:val="00597EE0"/>
    <w:rsid w:val="005A1C56"/>
    <w:rsid w:val="005A2326"/>
    <w:rsid w:val="005A4B8C"/>
    <w:rsid w:val="005A63D6"/>
    <w:rsid w:val="005A720D"/>
    <w:rsid w:val="005B1908"/>
    <w:rsid w:val="005B1915"/>
    <w:rsid w:val="005B2D51"/>
    <w:rsid w:val="005B3FCE"/>
    <w:rsid w:val="005B5C3B"/>
    <w:rsid w:val="005D03B8"/>
    <w:rsid w:val="005D0B70"/>
    <w:rsid w:val="005D4913"/>
    <w:rsid w:val="005D6CA9"/>
    <w:rsid w:val="005E0370"/>
    <w:rsid w:val="005E1C8A"/>
    <w:rsid w:val="005E7A52"/>
    <w:rsid w:val="005F076E"/>
    <w:rsid w:val="005F46EF"/>
    <w:rsid w:val="005F558E"/>
    <w:rsid w:val="005F774D"/>
    <w:rsid w:val="005F7D23"/>
    <w:rsid w:val="00601A90"/>
    <w:rsid w:val="00602266"/>
    <w:rsid w:val="00605346"/>
    <w:rsid w:val="006075F9"/>
    <w:rsid w:val="00611F61"/>
    <w:rsid w:val="0061257B"/>
    <w:rsid w:val="00612B93"/>
    <w:rsid w:val="00613A55"/>
    <w:rsid w:val="006161A3"/>
    <w:rsid w:val="0061752F"/>
    <w:rsid w:val="0061795E"/>
    <w:rsid w:val="00620032"/>
    <w:rsid w:val="00620C43"/>
    <w:rsid w:val="00624778"/>
    <w:rsid w:val="00626149"/>
    <w:rsid w:val="00626A89"/>
    <w:rsid w:val="00631546"/>
    <w:rsid w:val="00631A5D"/>
    <w:rsid w:val="006334BE"/>
    <w:rsid w:val="00636DEF"/>
    <w:rsid w:val="00642456"/>
    <w:rsid w:val="00642534"/>
    <w:rsid w:val="00644A4B"/>
    <w:rsid w:val="00645C5F"/>
    <w:rsid w:val="006516DA"/>
    <w:rsid w:val="00651F0F"/>
    <w:rsid w:val="006536D0"/>
    <w:rsid w:val="00654EF8"/>
    <w:rsid w:val="00655C03"/>
    <w:rsid w:val="00656C2A"/>
    <w:rsid w:val="006615C3"/>
    <w:rsid w:val="006631EB"/>
    <w:rsid w:val="0067008A"/>
    <w:rsid w:val="00670E46"/>
    <w:rsid w:val="00671C06"/>
    <w:rsid w:val="00672161"/>
    <w:rsid w:val="0067229A"/>
    <w:rsid w:val="006722A4"/>
    <w:rsid w:val="0067303F"/>
    <w:rsid w:val="006740ED"/>
    <w:rsid w:val="006742D4"/>
    <w:rsid w:val="00675A0F"/>
    <w:rsid w:val="00675CAE"/>
    <w:rsid w:val="00680E91"/>
    <w:rsid w:val="00681992"/>
    <w:rsid w:val="00682297"/>
    <w:rsid w:val="006825AA"/>
    <w:rsid w:val="00686C1F"/>
    <w:rsid w:val="00690811"/>
    <w:rsid w:val="00690F9C"/>
    <w:rsid w:val="00694291"/>
    <w:rsid w:val="006964F4"/>
    <w:rsid w:val="00697B67"/>
    <w:rsid w:val="006A2970"/>
    <w:rsid w:val="006A41AF"/>
    <w:rsid w:val="006A562D"/>
    <w:rsid w:val="006A67C5"/>
    <w:rsid w:val="006B0B1D"/>
    <w:rsid w:val="006B1888"/>
    <w:rsid w:val="006B6D56"/>
    <w:rsid w:val="006C1DCB"/>
    <w:rsid w:val="006C214F"/>
    <w:rsid w:val="006C247A"/>
    <w:rsid w:val="006C338D"/>
    <w:rsid w:val="006C3562"/>
    <w:rsid w:val="006C5CC4"/>
    <w:rsid w:val="006C70BB"/>
    <w:rsid w:val="006C7199"/>
    <w:rsid w:val="006D0AEC"/>
    <w:rsid w:val="006D0F3A"/>
    <w:rsid w:val="006E58E4"/>
    <w:rsid w:val="006F4A04"/>
    <w:rsid w:val="006F6949"/>
    <w:rsid w:val="00703D51"/>
    <w:rsid w:val="00705130"/>
    <w:rsid w:val="0071209E"/>
    <w:rsid w:val="00720474"/>
    <w:rsid w:val="007215F5"/>
    <w:rsid w:val="00721CF0"/>
    <w:rsid w:val="00724179"/>
    <w:rsid w:val="00724300"/>
    <w:rsid w:val="0072445F"/>
    <w:rsid w:val="00727F40"/>
    <w:rsid w:val="0073024B"/>
    <w:rsid w:val="00730AA6"/>
    <w:rsid w:val="00732890"/>
    <w:rsid w:val="00733CE8"/>
    <w:rsid w:val="007454A4"/>
    <w:rsid w:val="00747938"/>
    <w:rsid w:val="00750952"/>
    <w:rsid w:val="007514D8"/>
    <w:rsid w:val="007533DE"/>
    <w:rsid w:val="00757318"/>
    <w:rsid w:val="007605FB"/>
    <w:rsid w:val="00765C0E"/>
    <w:rsid w:val="00770E6F"/>
    <w:rsid w:val="007750D7"/>
    <w:rsid w:val="007771B4"/>
    <w:rsid w:val="007814BB"/>
    <w:rsid w:val="00783377"/>
    <w:rsid w:val="00785A7D"/>
    <w:rsid w:val="00790A59"/>
    <w:rsid w:val="00790BBE"/>
    <w:rsid w:val="00790F79"/>
    <w:rsid w:val="00794F94"/>
    <w:rsid w:val="00796F65"/>
    <w:rsid w:val="007A181E"/>
    <w:rsid w:val="007A78D3"/>
    <w:rsid w:val="007B4E83"/>
    <w:rsid w:val="007B53C1"/>
    <w:rsid w:val="007B5837"/>
    <w:rsid w:val="007B5D46"/>
    <w:rsid w:val="007C2687"/>
    <w:rsid w:val="007C4CCA"/>
    <w:rsid w:val="007C4DF4"/>
    <w:rsid w:val="007C7387"/>
    <w:rsid w:val="007D07CF"/>
    <w:rsid w:val="007D0C39"/>
    <w:rsid w:val="007D1282"/>
    <w:rsid w:val="007D2F0A"/>
    <w:rsid w:val="007D6D37"/>
    <w:rsid w:val="007D7705"/>
    <w:rsid w:val="007E14E4"/>
    <w:rsid w:val="007E1838"/>
    <w:rsid w:val="007E5F6B"/>
    <w:rsid w:val="007F00DC"/>
    <w:rsid w:val="007F0808"/>
    <w:rsid w:val="007F3902"/>
    <w:rsid w:val="007F4B7B"/>
    <w:rsid w:val="00802A81"/>
    <w:rsid w:val="00803AE6"/>
    <w:rsid w:val="0080721D"/>
    <w:rsid w:val="008143FC"/>
    <w:rsid w:val="0081695F"/>
    <w:rsid w:val="00816A1C"/>
    <w:rsid w:val="00822214"/>
    <w:rsid w:val="00823FFA"/>
    <w:rsid w:val="00831455"/>
    <w:rsid w:val="00833EED"/>
    <w:rsid w:val="008368F1"/>
    <w:rsid w:val="00837AEB"/>
    <w:rsid w:val="0085090E"/>
    <w:rsid w:val="008513B8"/>
    <w:rsid w:val="00853128"/>
    <w:rsid w:val="00855E4B"/>
    <w:rsid w:val="008578B1"/>
    <w:rsid w:val="00865923"/>
    <w:rsid w:val="00867B53"/>
    <w:rsid w:val="008716E0"/>
    <w:rsid w:val="00871B97"/>
    <w:rsid w:val="00871F31"/>
    <w:rsid w:val="008725BD"/>
    <w:rsid w:val="00873AC7"/>
    <w:rsid w:val="00874FC2"/>
    <w:rsid w:val="00875C0D"/>
    <w:rsid w:val="00875CED"/>
    <w:rsid w:val="008773B9"/>
    <w:rsid w:val="0088317D"/>
    <w:rsid w:val="00885640"/>
    <w:rsid w:val="00892213"/>
    <w:rsid w:val="0089258C"/>
    <w:rsid w:val="008952AA"/>
    <w:rsid w:val="008A1851"/>
    <w:rsid w:val="008A358A"/>
    <w:rsid w:val="008A44A5"/>
    <w:rsid w:val="008A5DBF"/>
    <w:rsid w:val="008A6813"/>
    <w:rsid w:val="008B0A16"/>
    <w:rsid w:val="008B3544"/>
    <w:rsid w:val="008B3F3B"/>
    <w:rsid w:val="008C6E1A"/>
    <w:rsid w:val="008C7151"/>
    <w:rsid w:val="008C7B33"/>
    <w:rsid w:val="008D0951"/>
    <w:rsid w:val="008D118E"/>
    <w:rsid w:val="008D1F8B"/>
    <w:rsid w:val="008D24BC"/>
    <w:rsid w:val="008D53D7"/>
    <w:rsid w:val="008D6A4F"/>
    <w:rsid w:val="008D6F0E"/>
    <w:rsid w:val="008D7AB2"/>
    <w:rsid w:val="008E0264"/>
    <w:rsid w:val="008E4D5C"/>
    <w:rsid w:val="008E6881"/>
    <w:rsid w:val="008E738B"/>
    <w:rsid w:val="008E73B9"/>
    <w:rsid w:val="008F1F58"/>
    <w:rsid w:val="008F27FB"/>
    <w:rsid w:val="008F35C7"/>
    <w:rsid w:val="009003D2"/>
    <w:rsid w:val="00901738"/>
    <w:rsid w:val="009047F4"/>
    <w:rsid w:val="00907C72"/>
    <w:rsid w:val="00912083"/>
    <w:rsid w:val="00913B80"/>
    <w:rsid w:val="00920D58"/>
    <w:rsid w:val="009213C1"/>
    <w:rsid w:val="009248A8"/>
    <w:rsid w:val="0092538D"/>
    <w:rsid w:val="00925F88"/>
    <w:rsid w:val="009309A9"/>
    <w:rsid w:val="00932E92"/>
    <w:rsid w:val="00933389"/>
    <w:rsid w:val="0093338C"/>
    <w:rsid w:val="009339B5"/>
    <w:rsid w:val="00935B4C"/>
    <w:rsid w:val="00941956"/>
    <w:rsid w:val="00943876"/>
    <w:rsid w:val="00946243"/>
    <w:rsid w:val="00946A4B"/>
    <w:rsid w:val="00947E2E"/>
    <w:rsid w:val="00947FB7"/>
    <w:rsid w:val="00953195"/>
    <w:rsid w:val="009537E2"/>
    <w:rsid w:val="00954280"/>
    <w:rsid w:val="00954391"/>
    <w:rsid w:val="0095610E"/>
    <w:rsid w:val="0096379B"/>
    <w:rsid w:val="0096480B"/>
    <w:rsid w:val="009650A7"/>
    <w:rsid w:val="00966791"/>
    <w:rsid w:val="00966913"/>
    <w:rsid w:val="0096780C"/>
    <w:rsid w:val="00970058"/>
    <w:rsid w:val="00970646"/>
    <w:rsid w:val="00971DD1"/>
    <w:rsid w:val="00973778"/>
    <w:rsid w:val="00974B54"/>
    <w:rsid w:val="00977F4A"/>
    <w:rsid w:val="00980BE6"/>
    <w:rsid w:val="00985FD3"/>
    <w:rsid w:val="009872DE"/>
    <w:rsid w:val="00991231"/>
    <w:rsid w:val="00995BBA"/>
    <w:rsid w:val="009971C4"/>
    <w:rsid w:val="009973BB"/>
    <w:rsid w:val="009A22A2"/>
    <w:rsid w:val="009A27AB"/>
    <w:rsid w:val="009A3ADE"/>
    <w:rsid w:val="009A71E0"/>
    <w:rsid w:val="009A7D9B"/>
    <w:rsid w:val="009B139E"/>
    <w:rsid w:val="009B1853"/>
    <w:rsid w:val="009B281B"/>
    <w:rsid w:val="009B38C5"/>
    <w:rsid w:val="009B3CCD"/>
    <w:rsid w:val="009C0CA7"/>
    <w:rsid w:val="009C1976"/>
    <w:rsid w:val="009C4FB3"/>
    <w:rsid w:val="009C6A4D"/>
    <w:rsid w:val="009C6A5C"/>
    <w:rsid w:val="009C76CA"/>
    <w:rsid w:val="009D069C"/>
    <w:rsid w:val="009D0AFB"/>
    <w:rsid w:val="009D29AB"/>
    <w:rsid w:val="009E5AEA"/>
    <w:rsid w:val="009E6AC8"/>
    <w:rsid w:val="009E7121"/>
    <w:rsid w:val="009E74AD"/>
    <w:rsid w:val="009E76CF"/>
    <w:rsid w:val="009E7F47"/>
    <w:rsid w:val="009F1070"/>
    <w:rsid w:val="009F29F7"/>
    <w:rsid w:val="009F695F"/>
    <w:rsid w:val="009F71DF"/>
    <w:rsid w:val="009F7AFB"/>
    <w:rsid w:val="00A002E4"/>
    <w:rsid w:val="00A025CD"/>
    <w:rsid w:val="00A03CAA"/>
    <w:rsid w:val="00A03F8C"/>
    <w:rsid w:val="00A11368"/>
    <w:rsid w:val="00A11525"/>
    <w:rsid w:val="00A22CF1"/>
    <w:rsid w:val="00A23D91"/>
    <w:rsid w:val="00A2484C"/>
    <w:rsid w:val="00A25B31"/>
    <w:rsid w:val="00A2749D"/>
    <w:rsid w:val="00A37BE5"/>
    <w:rsid w:val="00A41650"/>
    <w:rsid w:val="00A419B0"/>
    <w:rsid w:val="00A436F7"/>
    <w:rsid w:val="00A446AD"/>
    <w:rsid w:val="00A44D8E"/>
    <w:rsid w:val="00A45BAB"/>
    <w:rsid w:val="00A4783F"/>
    <w:rsid w:val="00A5190B"/>
    <w:rsid w:val="00A553E1"/>
    <w:rsid w:val="00A55557"/>
    <w:rsid w:val="00A5689E"/>
    <w:rsid w:val="00A64ADE"/>
    <w:rsid w:val="00A66554"/>
    <w:rsid w:val="00A71732"/>
    <w:rsid w:val="00A71CC4"/>
    <w:rsid w:val="00A71EE4"/>
    <w:rsid w:val="00A73D84"/>
    <w:rsid w:val="00A744FA"/>
    <w:rsid w:val="00A77C54"/>
    <w:rsid w:val="00A80077"/>
    <w:rsid w:val="00A820BC"/>
    <w:rsid w:val="00A82CC7"/>
    <w:rsid w:val="00A83F7E"/>
    <w:rsid w:val="00A91DBC"/>
    <w:rsid w:val="00A92626"/>
    <w:rsid w:val="00A92C80"/>
    <w:rsid w:val="00A92D5A"/>
    <w:rsid w:val="00A93D77"/>
    <w:rsid w:val="00A93E5D"/>
    <w:rsid w:val="00A97C19"/>
    <w:rsid w:val="00AA16D0"/>
    <w:rsid w:val="00AB012A"/>
    <w:rsid w:val="00AB05EE"/>
    <w:rsid w:val="00AB07F0"/>
    <w:rsid w:val="00AB0921"/>
    <w:rsid w:val="00AB0F78"/>
    <w:rsid w:val="00AB7BC3"/>
    <w:rsid w:val="00AC33AD"/>
    <w:rsid w:val="00AC40F8"/>
    <w:rsid w:val="00AC6620"/>
    <w:rsid w:val="00AD0ECF"/>
    <w:rsid w:val="00AD49E5"/>
    <w:rsid w:val="00AE2BEE"/>
    <w:rsid w:val="00AE3794"/>
    <w:rsid w:val="00AE4615"/>
    <w:rsid w:val="00AE4674"/>
    <w:rsid w:val="00AE65D5"/>
    <w:rsid w:val="00AF0C5F"/>
    <w:rsid w:val="00AF1E86"/>
    <w:rsid w:val="00AF5277"/>
    <w:rsid w:val="00AF56F4"/>
    <w:rsid w:val="00AF5BA5"/>
    <w:rsid w:val="00AF7444"/>
    <w:rsid w:val="00AF77DA"/>
    <w:rsid w:val="00B07022"/>
    <w:rsid w:val="00B10FBF"/>
    <w:rsid w:val="00B159B3"/>
    <w:rsid w:val="00B15CD4"/>
    <w:rsid w:val="00B23041"/>
    <w:rsid w:val="00B26CF2"/>
    <w:rsid w:val="00B3448A"/>
    <w:rsid w:val="00B35D1A"/>
    <w:rsid w:val="00B428EF"/>
    <w:rsid w:val="00B43B6F"/>
    <w:rsid w:val="00B45826"/>
    <w:rsid w:val="00B45BE1"/>
    <w:rsid w:val="00B629E4"/>
    <w:rsid w:val="00B64CEB"/>
    <w:rsid w:val="00B662B7"/>
    <w:rsid w:val="00B679F5"/>
    <w:rsid w:val="00B706DE"/>
    <w:rsid w:val="00B739F7"/>
    <w:rsid w:val="00B81D1E"/>
    <w:rsid w:val="00B82C6C"/>
    <w:rsid w:val="00B83593"/>
    <w:rsid w:val="00B84943"/>
    <w:rsid w:val="00B86C8C"/>
    <w:rsid w:val="00B8700D"/>
    <w:rsid w:val="00B96D97"/>
    <w:rsid w:val="00B97386"/>
    <w:rsid w:val="00BA239E"/>
    <w:rsid w:val="00BA2E9C"/>
    <w:rsid w:val="00BA4EEC"/>
    <w:rsid w:val="00BA79F7"/>
    <w:rsid w:val="00BB0105"/>
    <w:rsid w:val="00BB24DF"/>
    <w:rsid w:val="00BC00D2"/>
    <w:rsid w:val="00BC0181"/>
    <w:rsid w:val="00BC0294"/>
    <w:rsid w:val="00BC1C32"/>
    <w:rsid w:val="00BC1FC8"/>
    <w:rsid w:val="00BC6B3D"/>
    <w:rsid w:val="00BD1785"/>
    <w:rsid w:val="00BE06A1"/>
    <w:rsid w:val="00BE0D32"/>
    <w:rsid w:val="00BE1189"/>
    <w:rsid w:val="00BF0156"/>
    <w:rsid w:val="00BF4ED3"/>
    <w:rsid w:val="00BF5187"/>
    <w:rsid w:val="00BF64F8"/>
    <w:rsid w:val="00C02A67"/>
    <w:rsid w:val="00C04579"/>
    <w:rsid w:val="00C06CA2"/>
    <w:rsid w:val="00C06F96"/>
    <w:rsid w:val="00C14819"/>
    <w:rsid w:val="00C148EF"/>
    <w:rsid w:val="00C17242"/>
    <w:rsid w:val="00C20238"/>
    <w:rsid w:val="00C20A2C"/>
    <w:rsid w:val="00C27BC3"/>
    <w:rsid w:val="00C311E4"/>
    <w:rsid w:val="00C319EA"/>
    <w:rsid w:val="00C32455"/>
    <w:rsid w:val="00C337AE"/>
    <w:rsid w:val="00C36A1A"/>
    <w:rsid w:val="00C40347"/>
    <w:rsid w:val="00C46266"/>
    <w:rsid w:val="00C46BED"/>
    <w:rsid w:val="00C508EA"/>
    <w:rsid w:val="00C5157E"/>
    <w:rsid w:val="00C5178C"/>
    <w:rsid w:val="00C57B43"/>
    <w:rsid w:val="00C57C84"/>
    <w:rsid w:val="00C602DF"/>
    <w:rsid w:val="00C621A6"/>
    <w:rsid w:val="00C639BE"/>
    <w:rsid w:val="00C63D56"/>
    <w:rsid w:val="00C64E4F"/>
    <w:rsid w:val="00C65604"/>
    <w:rsid w:val="00C66E5E"/>
    <w:rsid w:val="00C711E2"/>
    <w:rsid w:val="00C74332"/>
    <w:rsid w:val="00C74620"/>
    <w:rsid w:val="00C76BBA"/>
    <w:rsid w:val="00C805D7"/>
    <w:rsid w:val="00C80D53"/>
    <w:rsid w:val="00C81D66"/>
    <w:rsid w:val="00C8291C"/>
    <w:rsid w:val="00C8467A"/>
    <w:rsid w:val="00C94C48"/>
    <w:rsid w:val="00CA2D59"/>
    <w:rsid w:val="00CA5BD4"/>
    <w:rsid w:val="00CA632C"/>
    <w:rsid w:val="00CA67AA"/>
    <w:rsid w:val="00CA68C6"/>
    <w:rsid w:val="00CA79C3"/>
    <w:rsid w:val="00CA7C6D"/>
    <w:rsid w:val="00CB0066"/>
    <w:rsid w:val="00CB157A"/>
    <w:rsid w:val="00CB1C13"/>
    <w:rsid w:val="00CB4341"/>
    <w:rsid w:val="00CC3B14"/>
    <w:rsid w:val="00CC404F"/>
    <w:rsid w:val="00CD0752"/>
    <w:rsid w:val="00CD1021"/>
    <w:rsid w:val="00CD1736"/>
    <w:rsid w:val="00CD3F9F"/>
    <w:rsid w:val="00CD460B"/>
    <w:rsid w:val="00CD5A45"/>
    <w:rsid w:val="00CD7A04"/>
    <w:rsid w:val="00CE0685"/>
    <w:rsid w:val="00CE1CDC"/>
    <w:rsid w:val="00CE26C4"/>
    <w:rsid w:val="00CE3B61"/>
    <w:rsid w:val="00CE4D8B"/>
    <w:rsid w:val="00CF20DB"/>
    <w:rsid w:val="00CF214E"/>
    <w:rsid w:val="00CF220A"/>
    <w:rsid w:val="00D0225B"/>
    <w:rsid w:val="00D03FFD"/>
    <w:rsid w:val="00D04D43"/>
    <w:rsid w:val="00D04D57"/>
    <w:rsid w:val="00D04F5C"/>
    <w:rsid w:val="00D05090"/>
    <w:rsid w:val="00D060F5"/>
    <w:rsid w:val="00D0760E"/>
    <w:rsid w:val="00D1476A"/>
    <w:rsid w:val="00D14FB3"/>
    <w:rsid w:val="00D2052D"/>
    <w:rsid w:val="00D2601B"/>
    <w:rsid w:val="00D271AD"/>
    <w:rsid w:val="00D3538B"/>
    <w:rsid w:val="00D36C0C"/>
    <w:rsid w:val="00D36ECA"/>
    <w:rsid w:val="00D402AD"/>
    <w:rsid w:val="00D43175"/>
    <w:rsid w:val="00D451A4"/>
    <w:rsid w:val="00D47E38"/>
    <w:rsid w:val="00D47FAD"/>
    <w:rsid w:val="00D528E3"/>
    <w:rsid w:val="00D55EC2"/>
    <w:rsid w:val="00D563EC"/>
    <w:rsid w:val="00D56471"/>
    <w:rsid w:val="00D5656A"/>
    <w:rsid w:val="00D6064C"/>
    <w:rsid w:val="00D60ECA"/>
    <w:rsid w:val="00D63F6E"/>
    <w:rsid w:val="00D70D06"/>
    <w:rsid w:val="00D73AB3"/>
    <w:rsid w:val="00D73FAC"/>
    <w:rsid w:val="00D750EA"/>
    <w:rsid w:val="00D7632C"/>
    <w:rsid w:val="00D80BE4"/>
    <w:rsid w:val="00D819CD"/>
    <w:rsid w:val="00D8498E"/>
    <w:rsid w:val="00D84C2E"/>
    <w:rsid w:val="00D852D8"/>
    <w:rsid w:val="00D85BC5"/>
    <w:rsid w:val="00D8699F"/>
    <w:rsid w:val="00D945E2"/>
    <w:rsid w:val="00D9516F"/>
    <w:rsid w:val="00D952DE"/>
    <w:rsid w:val="00DA55BF"/>
    <w:rsid w:val="00DB14BA"/>
    <w:rsid w:val="00DB661D"/>
    <w:rsid w:val="00DB7C26"/>
    <w:rsid w:val="00DB7E31"/>
    <w:rsid w:val="00DC1DD9"/>
    <w:rsid w:val="00DC3715"/>
    <w:rsid w:val="00DC3910"/>
    <w:rsid w:val="00DC4934"/>
    <w:rsid w:val="00DC5813"/>
    <w:rsid w:val="00DC670D"/>
    <w:rsid w:val="00DD27F2"/>
    <w:rsid w:val="00DD397C"/>
    <w:rsid w:val="00DD5E22"/>
    <w:rsid w:val="00DD6149"/>
    <w:rsid w:val="00DD6C26"/>
    <w:rsid w:val="00DD718E"/>
    <w:rsid w:val="00DE3111"/>
    <w:rsid w:val="00DE6859"/>
    <w:rsid w:val="00DF01BE"/>
    <w:rsid w:val="00DF28D8"/>
    <w:rsid w:val="00DF57FF"/>
    <w:rsid w:val="00E02491"/>
    <w:rsid w:val="00E03545"/>
    <w:rsid w:val="00E03692"/>
    <w:rsid w:val="00E05415"/>
    <w:rsid w:val="00E15294"/>
    <w:rsid w:val="00E16DBB"/>
    <w:rsid w:val="00E16DFC"/>
    <w:rsid w:val="00E17DA5"/>
    <w:rsid w:val="00E24E9C"/>
    <w:rsid w:val="00E26067"/>
    <w:rsid w:val="00E26334"/>
    <w:rsid w:val="00E31229"/>
    <w:rsid w:val="00E32DBF"/>
    <w:rsid w:val="00E40A14"/>
    <w:rsid w:val="00E4370B"/>
    <w:rsid w:val="00E46188"/>
    <w:rsid w:val="00E46306"/>
    <w:rsid w:val="00E468DC"/>
    <w:rsid w:val="00E50ACD"/>
    <w:rsid w:val="00E60BF0"/>
    <w:rsid w:val="00E614E2"/>
    <w:rsid w:val="00E61D4D"/>
    <w:rsid w:val="00E6325E"/>
    <w:rsid w:val="00E6592D"/>
    <w:rsid w:val="00E65F37"/>
    <w:rsid w:val="00E662EE"/>
    <w:rsid w:val="00E66EBC"/>
    <w:rsid w:val="00E67CBF"/>
    <w:rsid w:val="00E736A9"/>
    <w:rsid w:val="00E74E7E"/>
    <w:rsid w:val="00E77492"/>
    <w:rsid w:val="00E77B5E"/>
    <w:rsid w:val="00E77CC2"/>
    <w:rsid w:val="00E77FD4"/>
    <w:rsid w:val="00E830C2"/>
    <w:rsid w:val="00E93EC6"/>
    <w:rsid w:val="00E95053"/>
    <w:rsid w:val="00E95ED4"/>
    <w:rsid w:val="00EA015D"/>
    <w:rsid w:val="00EA305B"/>
    <w:rsid w:val="00EA7032"/>
    <w:rsid w:val="00EB187E"/>
    <w:rsid w:val="00EB4048"/>
    <w:rsid w:val="00EB78A1"/>
    <w:rsid w:val="00EC0280"/>
    <w:rsid w:val="00EC086A"/>
    <w:rsid w:val="00EC2A39"/>
    <w:rsid w:val="00EC6B42"/>
    <w:rsid w:val="00ED217A"/>
    <w:rsid w:val="00ED37E7"/>
    <w:rsid w:val="00ED40AE"/>
    <w:rsid w:val="00ED5012"/>
    <w:rsid w:val="00ED5E5A"/>
    <w:rsid w:val="00ED6046"/>
    <w:rsid w:val="00ED66C5"/>
    <w:rsid w:val="00EE0AA6"/>
    <w:rsid w:val="00EE3616"/>
    <w:rsid w:val="00EE44E7"/>
    <w:rsid w:val="00EE5D7E"/>
    <w:rsid w:val="00EE64E0"/>
    <w:rsid w:val="00EE66CC"/>
    <w:rsid w:val="00EE70E8"/>
    <w:rsid w:val="00EF49E6"/>
    <w:rsid w:val="00EF7039"/>
    <w:rsid w:val="00F10B31"/>
    <w:rsid w:val="00F124DD"/>
    <w:rsid w:val="00F13E47"/>
    <w:rsid w:val="00F16681"/>
    <w:rsid w:val="00F23ABF"/>
    <w:rsid w:val="00F23CAC"/>
    <w:rsid w:val="00F24710"/>
    <w:rsid w:val="00F24EC2"/>
    <w:rsid w:val="00F25A36"/>
    <w:rsid w:val="00F276E8"/>
    <w:rsid w:val="00F3082F"/>
    <w:rsid w:val="00F33E3E"/>
    <w:rsid w:val="00F3552B"/>
    <w:rsid w:val="00F41BFA"/>
    <w:rsid w:val="00F43DD1"/>
    <w:rsid w:val="00F4434F"/>
    <w:rsid w:val="00F5478A"/>
    <w:rsid w:val="00F55D46"/>
    <w:rsid w:val="00F56E24"/>
    <w:rsid w:val="00F57AD0"/>
    <w:rsid w:val="00F6033D"/>
    <w:rsid w:val="00F603B3"/>
    <w:rsid w:val="00F64399"/>
    <w:rsid w:val="00F67DE1"/>
    <w:rsid w:val="00F721A9"/>
    <w:rsid w:val="00F7250D"/>
    <w:rsid w:val="00F72795"/>
    <w:rsid w:val="00F82747"/>
    <w:rsid w:val="00F84A71"/>
    <w:rsid w:val="00F863D2"/>
    <w:rsid w:val="00F86A25"/>
    <w:rsid w:val="00F86E5E"/>
    <w:rsid w:val="00F879A8"/>
    <w:rsid w:val="00F91647"/>
    <w:rsid w:val="00F9207E"/>
    <w:rsid w:val="00F96C63"/>
    <w:rsid w:val="00FA4912"/>
    <w:rsid w:val="00FA494D"/>
    <w:rsid w:val="00FB0099"/>
    <w:rsid w:val="00FB05A8"/>
    <w:rsid w:val="00FB06E2"/>
    <w:rsid w:val="00FB2760"/>
    <w:rsid w:val="00FC0BC5"/>
    <w:rsid w:val="00FC4D19"/>
    <w:rsid w:val="00FC5393"/>
    <w:rsid w:val="00FD20CB"/>
    <w:rsid w:val="00FD3A1E"/>
    <w:rsid w:val="00FD59B0"/>
    <w:rsid w:val="00FE0038"/>
    <w:rsid w:val="00FE24AB"/>
    <w:rsid w:val="00FE46DC"/>
    <w:rsid w:val="00FE4ECD"/>
    <w:rsid w:val="00FE5675"/>
    <w:rsid w:val="00FE7B15"/>
    <w:rsid w:val="00FF2FB6"/>
    <w:rsid w:val="00FF63E5"/>
    <w:rsid w:val="00FF6CB3"/>
    <w:rsid w:val="00FF7984"/>
    <w:rsid w:val="0ACF4464"/>
    <w:rsid w:val="0BAA7CA9"/>
    <w:rsid w:val="0E583BF5"/>
    <w:rsid w:val="13290C8F"/>
    <w:rsid w:val="142A3A9A"/>
    <w:rsid w:val="16DA2BFC"/>
    <w:rsid w:val="173F06EF"/>
    <w:rsid w:val="18535724"/>
    <w:rsid w:val="194F2F2E"/>
    <w:rsid w:val="1AA84AB8"/>
    <w:rsid w:val="239C41CB"/>
    <w:rsid w:val="29DF669A"/>
    <w:rsid w:val="29F76F13"/>
    <w:rsid w:val="2F3F2247"/>
    <w:rsid w:val="32FA4C6C"/>
    <w:rsid w:val="35420002"/>
    <w:rsid w:val="36026F49"/>
    <w:rsid w:val="3AB23496"/>
    <w:rsid w:val="3DDD57BE"/>
    <w:rsid w:val="3E3B4AD2"/>
    <w:rsid w:val="3FB502BC"/>
    <w:rsid w:val="43D8338A"/>
    <w:rsid w:val="4626560B"/>
    <w:rsid w:val="495E4C40"/>
    <w:rsid w:val="497B3924"/>
    <w:rsid w:val="4B3E27F0"/>
    <w:rsid w:val="4E484D9C"/>
    <w:rsid w:val="501F02D8"/>
    <w:rsid w:val="53833453"/>
    <w:rsid w:val="59746F8C"/>
    <w:rsid w:val="5D4953AD"/>
    <w:rsid w:val="5EFD6FB0"/>
    <w:rsid w:val="62206D68"/>
    <w:rsid w:val="634A1D46"/>
    <w:rsid w:val="64D7057D"/>
    <w:rsid w:val="65367D2A"/>
    <w:rsid w:val="6DDC6AE3"/>
    <w:rsid w:val="6F0D7806"/>
    <w:rsid w:val="706D54B0"/>
    <w:rsid w:val="7568302F"/>
    <w:rsid w:val="78260C7B"/>
    <w:rsid w:val="795C3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qFormat="1"/>
    <w:lsdException w:name="envelope address" w:qFormat="1"/>
    <w:lsdException w:name="envelope return" w:qFormat="1"/>
    <w:lsdException w:name="page number" w:qFormat="1"/>
    <w:lsdException w:name="endnote text" w:semiHidden="1" w:qFormat="1"/>
    <w:lsdException w:name="table of authorities" w:semiHidden="1" w:qFormat="1"/>
    <w:lsdException w:name="macro" w:semiHidden="1" w:qFormat="1"/>
    <w:lsdException w:name="toa heading"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widowControl w:val="0"/>
      <w:jc w:val="both"/>
    </w:pPr>
    <w:rPr>
      <w:color w:val="000000"/>
      <w:sz w:val="28"/>
      <w:u w:val="single"/>
    </w:rPr>
  </w:style>
  <w:style w:type="paragraph" w:styleId="1">
    <w:name w:val="heading 1"/>
    <w:basedOn w:val="a1"/>
    <w:next w:val="a1"/>
    <w:qFormat/>
    <w:pPr>
      <w:keepNext/>
      <w:keepLines/>
      <w:spacing w:before="340" w:after="330" w:line="578" w:lineRule="auto"/>
      <w:outlineLvl w:val="0"/>
    </w:pPr>
    <w:rPr>
      <w:b/>
      <w:bCs/>
      <w:kern w:val="44"/>
      <w:sz w:val="44"/>
      <w:szCs w:val="44"/>
    </w:rPr>
  </w:style>
  <w:style w:type="paragraph" w:styleId="21">
    <w:name w:val="heading 2"/>
    <w:basedOn w:val="a1"/>
    <w:next w:val="a1"/>
    <w:qFormat/>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qFormat/>
    <w:pPr>
      <w:keepNext/>
      <w:keepLines/>
      <w:spacing w:before="260" w:after="260" w:line="416" w:lineRule="auto"/>
      <w:outlineLvl w:val="2"/>
    </w:pPr>
    <w:rPr>
      <w:b/>
      <w:bCs/>
      <w:sz w:val="32"/>
      <w:szCs w:val="32"/>
    </w:rPr>
  </w:style>
  <w:style w:type="paragraph" w:styleId="41">
    <w:name w:val="heading 4"/>
    <w:basedOn w:val="a1"/>
    <w:next w:val="a1"/>
    <w:qFormat/>
    <w:pPr>
      <w:keepNext/>
      <w:keepLines/>
      <w:spacing w:before="280" w:after="290" w:line="376" w:lineRule="auto"/>
      <w:outlineLvl w:val="3"/>
    </w:pPr>
    <w:rPr>
      <w:rFonts w:ascii="Arial" w:eastAsia="黑体" w:hAnsi="Arial"/>
      <w:b/>
      <w:bCs/>
      <w:szCs w:val="28"/>
    </w:rPr>
  </w:style>
  <w:style w:type="paragraph" w:styleId="51">
    <w:name w:val="heading 5"/>
    <w:basedOn w:val="a1"/>
    <w:next w:val="a1"/>
    <w:qFormat/>
    <w:pPr>
      <w:keepNext/>
      <w:keepLines/>
      <w:spacing w:before="280" w:after="290" w:line="376" w:lineRule="auto"/>
      <w:outlineLvl w:val="4"/>
    </w:pPr>
    <w:rPr>
      <w:b/>
      <w:bCs/>
      <w:szCs w:val="28"/>
    </w:rPr>
  </w:style>
  <w:style w:type="paragraph" w:styleId="6">
    <w:name w:val="heading 6"/>
    <w:basedOn w:val="a1"/>
    <w:next w:val="a1"/>
    <w:qFormat/>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qFormat/>
    <w:pPr>
      <w:keepNext/>
      <w:keepLines/>
      <w:spacing w:before="240" w:after="64" w:line="320" w:lineRule="auto"/>
      <w:outlineLvl w:val="6"/>
    </w:pPr>
    <w:rPr>
      <w:b/>
      <w:bCs/>
      <w:sz w:val="24"/>
      <w:szCs w:val="24"/>
    </w:rPr>
  </w:style>
  <w:style w:type="paragraph" w:styleId="8">
    <w:name w:val="heading 8"/>
    <w:basedOn w:val="a1"/>
    <w:next w:val="a1"/>
    <w:qFormat/>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pPr>
      <w:keepNext/>
      <w:keepLine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semiHidden/>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color w:val="000000"/>
      <w:sz w:val="24"/>
      <w:szCs w:val="24"/>
      <w:u w:val="single"/>
    </w:rPr>
  </w:style>
  <w:style w:type="paragraph" w:styleId="32">
    <w:name w:val="List 3"/>
    <w:basedOn w:val="a1"/>
    <w:qFormat/>
    <w:pPr>
      <w:ind w:leftChars="400" w:left="100" w:hangingChars="200" w:hanging="200"/>
    </w:pPr>
  </w:style>
  <w:style w:type="paragraph" w:styleId="70">
    <w:name w:val="toc 7"/>
    <w:basedOn w:val="a1"/>
    <w:next w:val="a1"/>
    <w:semiHidden/>
    <w:qFormat/>
    <w:pPr>
      <w:ind w:leftChars="1200" w:left="2520"/>
    </w:pPr>
  </w:style>
  <w:style w:type="paragraph" w:styleId="2">
    <w:name w:val="List Number 2"/>
    <w:basedOn w:val="a1"/>
    <w:qFormat/>
    <w:pPr>
      <w:numPr>
        <w:numId w:val="1"/>
      </w:numPr>
    </w:pPr>
  </w:style>
  <w:style w:type="paragraph" w:styleId="a6">
    <w:name w:val="table of authorities"/>
    <w:basedOn w:val="a1"/>
    <w:next w:val="a1"/>
    <w:semiHidden/>
    <w:qFormat/>
    <w:pPr>
      <w:ind w:leftChars="200" w:left="420"/>
    </w:pPr>
  </w:style>
  <w:style w:type="paragraph" w:styleId="a7">
    <w:name w:val="Note Heading"/>
    <w:basedOn w:val="a1"/>
    <w:next w:val="a1"/>
    <w:qFormat/>
    <w:pPr>
      <w:jc w:val="center"/>
    </w:pPr>
  </w:style>
  <w:style w:type="paragraph" w:styleId="40">
    <w:name w:val="List Bullet 4"/>
    <w:basedOn w:val="a1"/>
    <w:qFormat/>
    <w:pPr>
      <w:numPr>
        <w:numId w:val="2"/>
      </w:numPr>
    </w:pPr>
  </w:style>
  <w:style w:type="paragraph" w:styleId="80">
    <w:name w:val="index 8"/>
    <w:basedOn w:val="a1"/>
    <w:next w:val="a1"/>
    <w:semiHidden/>
    <w:qFormat/>
    <w:pPr>
      <w:ind w:leftChars="1400" w:left="1400"/>
    </w:pPr>
  </w:style>
  <w:style w:type="paragraph" w:styleId="a8">
    <w:name w:val="E-mail Signature"/>
    <w:basedOn w:val="a1"/>
    <w:qFormat/>
  </w:style>
  <w:style w:type="paragraph" w:styleId="a">
    <w:name w:val="List Number"/>
    <w:basedOn w:val="a1"/>
    <w:qFormat/>
    <w:pPr>
      <w:numPr>
        <w:numId w:val="3"/>
      </w:numPr>
    </w:pPr>
  </w:style>
  <w:style w:type="paragraph" w:styleId="a9">
    <w:name w:val="Normal Indent"/>
    <w:basedOn w:val="a1"/>
    <w:qFormat/>
    <w:pPr>
      <w:ind w:firstLineChars="200" w:firstLine="420"/>
    </w:pPr>
  </w:style>
  <w:style w:type="paragraph" w:styleId="aa">
    <w:name w:val="caption"/>
    <w:basedOn w:val="a1"/>
    <w:next w:val="a1"/>
    <w:qFormat/>
    <w:rPr>
      <w:rFonts w:ascii="Arial" w:eastAsia="黑体" w:hAnsi="Arial" w:cs="Arial"/>
      <w:sz w:val="20"/>
    </w:rPr>
  </w:style>
  <w:style w:type="paragraph" w:styleId="52">
    <w:name w:val="index 5"/>
    <w:basedOn w:val="a1"/>
    <w:next w:val="a1"/>
    <w:semiHidden/>
    <w:qFormat/>
    <w:pPr>
      <w:ind w:leftChars="800" w:left="800"/>
    </w:pPr>
  </w:style>
  <w:style w:type="paragraph" w:styleId="a0">
    <w:name w:val="List Bullet"/>
    <w:basedOn w:val="a1"/>
    <w:qFormat/>
    <w:pPr>
      <w:numPr>
        <w:numId w:val="4"/>
      </w:numPr>
    </w:pPr>
  </w:style>
  <w:style w:type="paragraph" w:styleId="ab">
    <w:name w:val="envelope address"/>
    <w:basedOn w:val="a1"/>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1"/>
    <w:semiHidden/>
    <w:qFormat/>
    <w:pPr>
      <w:shd w:val="clear" w:color="auto" w:fill="000080"/>
    </w:pPr>
  </w:style>
  <w:style w:type="paragraph" w:styleId="ad">
    <w:name w:val="toa heading"/>
    <w:basedOn w:val="a1"/>
    <w:next w:val="a1"/>
    <w:semiHidden/>
    <w:qFormat/>
    <w:pPr>
      <w:spacing w:before="120"/>
    </w:pPr>
    <w:rPr>
      <w:rFonts w:ascii="Arial" w:hAnsi="Arial" w:cs="Arial"/>
      <w:sz w:val="24"/>
      <w:szCs w:val="24"/>
    </w:rPr>
  </w:style>
  <w:style w:type="paragraph" w:styleId="ae">
    <w:name w:val="annotation text"/>
    <w:basedOn w:val="a1"/>
    <w:semiHidden/>
    <w:qFormat/>
    <w:pPr>
      <w:jc w:val="left"/>
    </w:pPr>
  </w:style>
  <w:style w:type="paragraph" w:styleId="60">
    <w:name w:val="index 6"/>
    <w:basedOn w:val="a1"/>
    <w:next w:val="a1"/>
    <w:semiHidden/>
    <w:qFormat/>
    <w:pPr>
      <w:ind w:leftChars="1000" w:left="1000"/>
    </w:pPr>
  </w:style>
  <w:style w:type="paragraph" w:styleId="af">
    <w:name w:val="Salutation"/>
    <w:basedOn w:val="a1"/>
    <w:next w:val="a1"/>
    <w:qFormat/>
  </w:style>
  <w:style w:type="paragraph" w:styleId="33">
    <w:name w:val="Body Text 3"/>
    <w:basedOn w:val="a1"/>
    <w:qFormat/>
    <w:pPr>
      <w:spacing w:after="120"/>
    </w:pPr>
    <w:rPr>
      <w:sz w:val="16"/>
      <w:szCs w:val="16"/>
    </w:rPr>
  </w:style>
  <w:style w:type="paragraph" w:styleId="af0">
    <w:name w:val="Closing"/>
    <w:basedOn w:val="a1"/>
    <w:qFormat/>
    <w:pPr>
      <w:ind w:leftChars="2100" w:left="100"/>
    </w:pPr>
  </w:style>
  <w:style w:type="paragraph" w:styleId="30">
    <w:name w:val="List Bullet 3"/>
    <w:basedOn w:val="a1"/>
    <w:qFormat/>
    <w:pPr>
      <w:numPr>
        <w:numId w:val="5"/>
      </w:numPr>
    </w:pPr>
  </w:style>
  <w:style w:type="paragraph" w:styleId="af1">
    <w:name w:val="Body Text"/>
    <w:basedOn w:val="a1"/>
    <w:qFormat/>
    <w:pPr>
      <w:spacing w:after="120"/>
    </w:pPr>
  </w:style>
  <w:style w:type="paragraph" w:styleId="af2">
    <w:name w:val="Body Text Indent"/>
    <w:basedOn w:val="a1"/>
    <w:qFormat/>
    <w:pPr>
      <w:spacing w:after="120"/>
      <w:ind w:leftChars="200" w:left="420"/>
    </w:pPr>
  </w:style>
  <w:style w:type="paragraph" w:styleId="3">
    <w:name w:val="List Number 3"/>
    <w:basedOn w:val="a1"/>
    <w:qFormat/>
    <w:pPr>
      <w:numPr>
        <w:numId w:val="6"/>
      </w:numPr>
    </w:pPr>
  </w:style>
  <w:style w:type="paragraph" w:styleId="22">
    <w:name w:val="List 2"/>
    <w:basedOn w:val="a1"/>
    <w:qFormat/>
    <w:pPr>
      <w:ind w:leftChars="200" w:left="100" w:hangingChars="200" w:hanging="200"/>
    </w:pPr>
  </w:style>
  <w:style w:type="paragraph" w:styleId="af3">
    <w:name w:val="List Continue"/>
    <w:basedOn w:val="a1"/>
    <w:qFormat/>
    <w:pPr>
      <w:spacing w:after="120"/>
      <w:ind w:leftChars="200" w:left="420"/>
    </w:pPr>
  </w:style>
  <w:style w:type="paragraph" w:styleId="af4">
    <w:name w:val="Block Text"/>
    <w:basedOn w:val="a1"/>
    <w:qFormat/>
    <w:pPr>
      <w:spacing w:after="120"/>
      <w:ind w:leftChars="700" w:left="1440" w:rightChars="700" w:right="1440"/>
    </w:pPr>
  </w:style>
  <w:style w:type="paragraph" w:styleId="20">
    <w:name w:val="List Bullet 2"/>
    <w:basedOn w:val="a1"/>
    <w:qFormat/>
    <w:pPr>
      <w:numPr>
        <w:numId w:val="7"/>
      </w:numPr>
    </w:pPr>
  </w:style>
  <w:style w:type="paragraph" w:styleId="HTML">
    <w:name w:val="HTML Address"/>
    <w:basedOn w:val="a1"/>
    <w:qFormat/>
    <w:rPr>
      <w:i/>
      <w:iCs/>
    </w:rPr>
  </w:style>
  <w:style w:type="paragraph" w:styleId="42">
    <w:name w:val="index 4"/>
    <w:basedOn w:val="a1"/>
    <w:next w:val="a1"/>
    <w:semiHidden/>
    <w:qFormat/>
    <w:pPr>
      <w:ind w:leftChars="600" w:left="600"/>
    </w:pPr>
  </w:style>
  <w:style w:type="paragraph" w:styleId="53">
    <w:name w:val="toc 5"/>
    <w:basedOn w:val="a1"/>
    <w:next w:val="a1"/>
    <w:semiHidden/>
    <w:qFormat/>
    <w:pPr>
      <w:ind w:leftChars="800" w:left="1680"/>
    </w:pPr>
  </w:style>
  <w:style w:type="paragraph" w:styleId="34">
    <w:name w:val="toc 3"/>
    <w:basedOn w:val="a1"/>
    <w:next w:val="a1"/>
    <w:semiHidden/>
    <w:qFormat/>
    <w:pPr>
      <w:ind w:leftChars="400" w:left="840"/>
    </w:pPr>
  </w:style>
  <w:style w:type="paragraph" w:styleId="af5">
    <w:name w:val="Plain Text"/>
    <w:basedOn w:val="a1"/>
    <w:link w:val="Char"/>
    <w:qFormat/>
    <w:rPr>
      <w:rFonts w:ascii="宋体" w:hAnsi="Courier New" w:cs="Courier New"/>
      <w:color w:val="auto"/>
      <w:kern w:val="2"/>
      <w:sz w:val="21"/>
      <w:szCs w:val="21"/>
      <w:u w:val="none"/>
    </w:rPr>
  </w:style>
  <w:style w:type="paragraph" w:styleId="50">
    <w:name w:val="List Bullet 5"/>
    <w:basedOn w:val="a1"/>
    <w:qFormat/>
    <w:pPr>
      <w:numPr>
        <w:numId w:val="8"/>
      </w:numPr>
    </w:pPr>
  </w:style>
  <w:style w:type="paragraph" w:styleId="4">
    <w:name w:val="List Number 4"/>
    <w:basedOn w:val="a1"/>
    <w:qFormat/>
    <w:pPr>
      <w:numPr>
        <w:numId w:val="9"/>
      </w:numPr>
    </w:pPr>
  </w:style>
  <w:style w:type="paragraph" w:styleId="81">
    <w:name w:val="toc 8"/>
    <w:basedOn w:val="a1"/>
    <w:next w:val="a1"/>
    <w:semiHidden/>
    <w:qFormat/>
    <w:pPr>
      <w:ind w:leftChars="1400" w:left="2940"/>
    </w:pPr>
  </w:style>
  <w:style w:type="paragraph" w:styleId="35">
    <w:name w:val="index 3"/>
    <w:basedOn w:val="a1"/>
    <w:next w:val="a1"/>
    <w:semiHidden/>
    <w:qFormat/>
    <w:pPr>
      <w:ind w:leftChars="400" w:left="400"/>
    </w:pPr>
  </w:style>
  <w:style w:type="paragraph" w:styleId="af6">
    <w:name w:val="Date"/>
    <w:basedOn w:val="a1"/>
    <w:next w:val="a1"/>
    <w:qFormat/>
    <w:pPr>
      <w:ind w:leftChars="2500" w:left="100"/>
    </w:pPr>
  </w:style>
  <w:style w:type="paragraph" w:styleId="23">
    <w:name w:val="Body Text Indent 2"/>
    <w:basedOn w:val="a1"/>
    <w:qFormat/>
    <w:pPr>
      <w:spacing w:after="120" w:line="480" w:lineRule="auto"/>
      <w:ind w:leftChars="200" w:left="420"/>
    </w:pPr>
  </w:style>
  <w:style w:type="paragraph" w:styleId="af7">
    <w:name w:val="endnote text"/>
    <w:basedOn w:val="a1"/>
    <w:semiHidden/>
    <w:qFormat/>
    <w:pPr>
      <w:snapToGrid w:val="0"/>
      <w:jc w:val="left"/>
    </w:pPr>
  </w:style>
  <w:style w:type="paragraph" w:styleId="54">
    <w:name w:val="List Continue 5"/>
    <w:basedOn w:val="a1"/>
    <w:qFormat/>
    <w:pPr>
      <w:spacing w:after="120"/>
      <w:ind w:leftChars="1000" w:left="2100"/>
    </w:pPr>
  </w:style>
  <w:style w:type="paragraph" w:styleId="af8">
    <w:name w:val="Balloon Text"/>
    <w:basedOn w:val="a1"/>
    <w:semiHidden/>
    <w:qFormat/>
    <w:rPr>
      <w:sz w:val="18"/>
      <w:szCs w:val="18"/>
    </w:rPr>
  </w:style>
  <w:style w:type="paragraph" w:styleId="af9">
    <w:name w:val="footer"/>
    <w:basedOn w:val="a1"/>
    <w:qFormat/>
    <w:pPr>
      <w:tabs>
        <w:tab w:val="center" w:pos="4153"/>
        <w:tab w:val="right" w:pos="8306"/>
      </w:tabs>
      <w:snapToGrid w:val="0"/>
      <w:jc w:val="left"/>
    </w:pPr>
    <w:rPr>
      <w:sz w:val="18"/>
    </w:rPr>
  </w:style>
  <w:style w:type="paragraph" w:styleId="afa">
    <w:name w:val="envelope return"/>
    <w:basedOn w:val="a1"/>
    <w:qFormat/>
    <w:pPr>
      <w:snapToGrid w:val="0"/>
    </w:pPr>
    <w:rPr>
      <w:rFonts w:ascii="Arial" w:hAnsi="Arial" w:cs="Arial"/>
    </w:rPr>
  </w:style>
  <w:style w:type="paragraph" w:styleId="afb">
    <w:name w:val="header"/>
    <w:basedOn w:val="a1"/>
    <w:qFormat/>
    <w:pPr>
      <w:pBdr>
        <w:bottom w:val="single" w:sz="6" w:space="1" w:color="auto"/>
      </w:pBdr>
      <w:tabs>
        <w:tab w:val="center" w:pos="4153"/>
        <w:tab w:val="right" w:pos="8306"/>
      </w:tabs>
      <w:snapToGrid w:val="0"/>
      <w:jc w:val="center"/>
    </w:pPr>
    <w:rPr>
      <w:sz w:val="18"/>
    </w:rPr>
  </w:style>
  <w:style w:type="paragraph" w:styleId="afc">
    <w:name w:val="Signature"/>
    <w:basedOn w:val="a1"/>
    <w:qFormat/>
    <w:pPr>
      <w:ind w:leftChars="2100" w:left="100"/>
    </w:pPr>
  </w:style>
  <w:style w:type="paragraph" w:styleId="10">
    <w:name w:val="toc 1"/>
    <w:basedOn w:val="a1"/>
    <w:next w:val="a1"/>
    <w:semiHidden/>
    <w:qFormat/>
    <w:pPr>
      <w:tabs>
        <w:tab w:val="right" w:leader="dot" w:pos="9061"/>
      </w:tabs>
      <w:spacing w:line="360" w:lineRule="auto"/>
    </w:pPr>
    <w:rPr>
      <w:rFonts w:ascii="宋体" w:hAnsi="宋体"/>
      <w:b/>
      <w:sz w:val="24"/>
      <w:szCs w:val="24"/>
      <w:u w:val="none"/>
    </w:rPr>
  </w:style>
  <w:style w:type="paragraph" w:styleId="43">
    <w:name w:val="List Continue 4"/>
    <w:basedOn w:val="a1"/>
    <w:qFormat/>
    <w:pPr>
      <w:spacing w:after="120"/>
      <w:ind w:leftChars="800" w:left="1680"/>
    </w:pPr>
  </w:style>
  <w:style w:type="paragraph" w:styleId="44">
    <w:name w:val="toc 4"/>
    <w:basedOn w:val="a1"/>
    <w:next w:val="a1"/>
    <w:semiHidden/>
    <w:qFormat/>
    <w:pPr>
      <w:ind w:leftChars="600" w:left="1260"/>
    </w:pPr>
  </w:style>
  <w:style w:type="paragraph" w:styleId="afd">
    <w:name w:val="index heading"/>
    <w:basedOn w:val="a1"/>
    <w:next w:val="11"/>
    <w:semiHidden/>
    <w:qFormat/>
    <w:rPr>
      <w:rFonts w:ascii="Arial" w:hAnsi="Arial" w:cs="Arial"/>
      <w:b/>
      <w:bCs/>
    </w:rPr>
  </w:style>
  <w:style w:type="paragraph" w:styleId="11">
    <w:name w:val="index 1"/>
    <w:basedOn w:val="a1"/>
    <w:next w:val="a1"/>
    <w:semiHidden/>
    <w:qFormat/>
  </w:style>
  <w:style w:type="paragraph" w:styleId="afe">
    <w:name w:val="Subtitle"/>
    <w:basedOn w:val="a1"/>
    <w:qFormat/>
    <w:pPr>
      <w:spacing w:before="240" w:after="60" w:line="312" w:lineRule="auto"/>
      <w:jc w:val="center"/>
      <w:outlineLvl w:val="1"/>
    </w:pPr>
    <w:rPr>
      <w:rFonts w:ascii="Arial" w:hAnsi="Arial" w:cs="Arial"/>
      <w:b/>
      <w:bCs/>
      <w:kern w:val="28"/>
      <w:sz w:val="32"/>
      <w:szCs w:val="32"/>
    </w:rPr>
  </w:style>
  <w:style w:type="paragraph" w:styleId="5">
    <w:name w:val="List Number 5"/>
    <w:basedOn w:val="a1"/>
    <w:qFormat/>
    <w:pPr>
      <w:numPr>
        <w:numId w:val="10"/>
      </w:numPr>
    </w:pPr>
  </w:style>
  <w:style w:type="paragraph" w:styleId="aff">
    <w:name w:val="List"/>
    <w:basedOn w:val="a1"/>
    <w:qFormat/>
    <w:pPr>
      <w:ind w:left="200" w:hangingChars="200" w:hanging="200"/>
    </w:pPr>
  </w:style>
  <w:style w:type="paragraph" w:styleId="aff0">
    <w:name w:val="footnote text"/>
    <w:basedOn w:val="a1"/>
    <w:semiHidden/>
    <w:qFormat/>
    <w:pPr>
      <w:snapToGrid w:val="0"/>
      <w:jc w:val="left"/>
    </w:pPr>
    <w:rPr>
      <w:sz w:val="18"/>
      <w:szCs w:val="18"/>
    </w:rPr>
  </w:style>
  <w:style w:type="paragraph" w:styleId="61">
    <w:name w:val="toc 6"/>
    <w:basedOn w:val="a1"/>
    <w:next w:val="a1"/>
    <w:semiHidden/>
    <w:qFormat/>
    <w:pPr>
      <w:ind w:leftChars="1000" w:left="2100"/>
    </w:pPr>
  </w:style>
  <w:style w:type="paragraph" w:styleId="55">
    <w:name w:val="List 5"/>
    <w:basedOn w:val="a1"/>
    <w:qFormat/>
    <w:pPr>
      <w:ind w:leftChars="800" w:left="100" w:hangingChars="200" w:hanging="200"/>
    </w:pPr>
  </w:style>
  <w:style w:type="paragraph" w:styleId="36">
    <w:name w:val="Body Text Indent 3"/>
    <w:basedOn w:val="a1"/>
    <w:qFormat/>
    <w:pPr>
      <w:spacing w:after="120"/>
      <w:ind w:leftChars="200" w:left="420"/>
    </w:pPr>
    <w:rPr>
      <w:sz w:val="16"/>
      <w:szCs w:val="16"/>
    </w:rPr>
  </w:style>
  <w:style w:type="paragraph" w:styleId="71">
    <w:name w:val="index 7"/>
    <w:basedOn w:val="a1"/>
    <w:next w:val="a1"/>
    <w:semiHidden/>
    <w:qFormat/>
    <w:pPr>
      <w:ind w:leftChars="1200" w:left="1200"/>
    </w:pPr>
  </w:style>
  <w:style w:type="paragraph" w:styleId="90">
    <w:name w:val="index 9"/>
    <w:basedOn w:val="a1"/>
    <w:next w:val="a1"/>
    <w:semiHidden/>
    <w:qFormat/>
    <w:pPr>
      <w:ind w:leftChars="1600" w:left="1600"/>
    </w:pPr>
  </w:style>
  <w:style w:type="paragraph" w:styleId="aff1">
    <w:name w:val="table of figures"/>
    <w:basedOn w:val="a1"/>
    <w:next w:val="a1"/>
    <w:semiHidden/>
    <w:qFormat/>
    <w:pPr>
      <w:ind w:leftChars="200" w:left="200" w:hangingChars="200" w:hanging="200"/>
    </w:pPr>
  </w:style>
  <w:style w:type="paragraph" w:styleId="24">
    <w:name w:val="toc 2"/>
    <w:basedOn w:val="a1"/>
    <w:next w:val="a1"/>
    <w:semiHidden/>
    <w:qFormat/>
    <w:pPr>
      <w:ind w:leftChars="200" w:left="420"/>
    </w:pPr>
  </w:style>
  <w:style w:type="paragraph" w:styleId="91">
    <w:name w:val="toc 9"/>
    <w:basedOn w:val="a1"/>
    <w:next w:val="a1"/>
    <w:semiHidden/>
    <w:qFormat/>
    <w:pPr>
      <w:ind w:leftChars="1600" w:left="3360"/>
    </w:pPr>
  </w:style>
  <w:style w:type="paragraph" w:styleId="25">
    <w:name w:val="Body Text 2"/>
    <w:basedOn w:val="a1"/>
    <w:qFormat/>
    <w:pPr>
      <w:spacing w:after="120" w:line="480" w:lineRule="auto"/>
    </w:pPr>
  </w:style>
  <w:style w:type="paragraph" w:styleId="45">
    <w:name w:val="List 4"/>
    <w:basedOn w:val="a1"/>
    <w:qFormat/>
    <w:pPr>
      <w:ind w:leftChars="600" w:left="100" w:hangingChars="200" w:hanging="200"/>
    </w:pPr>
  </w:style>
  <w:style w:type="paragraph" w:styleId="26">
    <w:name w:val="List Continue 2"/>
    <w:basedOn w:val="a1"/>
    <w:qFormat/>
    <w:pPr>
      <w:spacing w:after="120"/>
      <w:ind w:leftChars="400" w:left="840"/>
    </w:pPr>
  </w:style>
  <w:style w:type="paragraph" w:styleId="aff2">
    <w:name w:val="Message Header"/>
    <w:basedOn w:val="a1"/>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qFormat/>
    <w:rPr>
      <w:rFonts w:ascii="Courier New" w:hAnsi="Courier New" w:cs="Courier New"/>
      <w:sz w:val="20"/>
    </w:rPr>
  </w:style>
  <w:style w:type="paragraph" w:styleId="aff3">
    <w:name w:val="Normal (Web)"/>
    <w:basedOn w:val="a1"/>
    <w:uiPriority w:val="99"/>
    <w:qFormat/>
    <w:pPr>
      <w:widowControl/>
      <w:spacing w:before="100" w:beforeAutospacing="1" w:after="100" w:afterAutospacing="1"/>
      <w:jc w:val="left"/>
    </w:pPr>
    <w:rPr>
      <w:rFonts w:ascii="宋体" w:hAnsi="宋体" w:cs="宋体"/>
      <w:color w:val="auto"/>
      <w:sz w:val="24"/>
      <w:szCs w:val="24"/>
      <w:u w:val="none"/>
    </w:rPr>
  </w:style>
  <w:style w:type="paragraph" w:styleId="37">
    <w:name w:val="List Continue 3"/>
    <w:basedOn w:val="a1"/>
    <w:qFormat/>
    <w:pPr>
      <w:spacing w:after="120"/>
      <w:ind w:leftChars="600" w:left="1260"/>
    </w:pPr>
  </w:style>
  <w:style w:type="paragraph" w:styleId="27">
    <w:name w:val="index 2"/>
    <w:basedOn w:val="a1"/>
    <w:next w:val="a1"/>
    <w:semiHidden/>
    <w:qFormat/>
    <w:pPr>
      <w:ind w:leftChars="200" w:left="200"/>
    </w:pPr>
  </w:style>
  <w:style w:type="paragraph" w:styleId="aff4">
    <w:name w:val="Title"/>
    <w:basedOn w:val="a1"/>
    <w:qFormat/>
    <w:pPr>
      <w:spacing w:before="240" w:after="60"/>
      <w:jc w:val="center"/>
      <w:outlineLvl w:val="0"/>
    </w:pPr>
    <w:rPr>
      <w:rFonts w:ascii="Arial" w:hAnsi="Arial" w:cs="Arial"/>
      <w:b/>
      <w:bCs/>
      <w:sz w:val="32"/>
      <w:szCs w:val="32"/>
    </w:rPr>
  </w:style>
  <w:style w:type="paragraph" w:styleId="aff5">
    <w:name w:val="annotation subject"/>
    <w:basedOn w:val="ae"/>
    <w:next w:val="ae"/>
    <w:semiHidden/>
    <w:qFormat/>
    <w:rPr>
      <w:b/>
      <w:bCs/>
    </w:rPr>
  </w:style>
  <w:style w:type="paragraph" w:styleId="aff6">
    <w:name w:val="Body Text First Indent"/>
    <w:basedOn w:val="af1"/>
    <w:qFormat/>
    <w:pPr>
      <w:ind w:firstLineChars="100" w:firstLine="420"/>
    </w:pPr>
  </w:style>
  <w:style w:type="paragraph" w:styleId="28">
    <w:name w:val="Body Text First Indent 2"/>
    <w:basedOn w:val="af2"/>
    <w:qFormat/>
    <w:pPr>
      <w:ind w:firstLineChars="200" w:firstLine="420"/>
    </w:pPr>
  </w:style>
  <w:style w:type="character" w:styleId="aff7">
    <w:name w:val="Strong"/>
    <w:qFormat/>
    <w:rPr>
      <w:b/>
      <w:bCs/>
    </w:rPr>
  </w:style>
  <w:style w:type="character" w:styleId="aff8">
    <w:name w:val="page number"/>
    <w:basedOn w:val="a2"/>
    <w:qFormat/>
  </w:style>
  <w:style w:type="character" w:styleId="aff9">
    <w:name w:val="Hyperlink"/>
    <w:qFormat/>
    <w:rPr>
      <w:color w:val="0000FF"/>
      <w:u w:val="single"/>
    </w:rPr>
  </w:style>
  <w:style w:type="character" w:customStyle="1" w:styleId="datatitle1">
    <w:name w:val="datatitle1"/>
    <w:qFormat/>
    <w:rPr>
      <w:b/>
      <w:bCs/>
      <w:color w:val="10619F"/>
      <w:sz w:val="21"/>
      <w:szCs w:val="21"/>
    </w:rPr>
  </w:style>
  <w:style w:type="character" w:customStyle="1" w:styleId="Char">
    <w:name w:val="纯文本 Char"/>
    <w:link w:val="af5"/>
    <w:qFormat/>
    <w:rPr>
      <w:rFonts w:ascii="宋体" w:eastAsia="宋体" w:hAnsi="Courier New" w:cs="Courier New"/>
      <w:kern w:val="2"/>
      <w:sz w:val="21"/>
      <w:szCs w:val="21"/>
      <w:lang w:val="en-US" w:eastAsia="zh-CN" w:bidi="ar-SA"/>
    </w:rPr>
  </w:style>
  <w:style w:type="character" w:customStyle="1" w:styleId="1Char">
    <w:name w:val="样式1 Char"/>
    <w:link w:val="12"/>
    <w:qFormat/>
    <w:rPr>
      <w:rFonts w:ascii="黑体" w:eastAsia="黑体" w:hAnsi="黑体"/>
      <w:bCs/>
      <w:kern w:val="44"/>
      <w:sz w:val="30"/>
      <w:szCs w:val="30"/>
      <w:lang w:val="en-US" w:eastAsia="zh-CN" w:bidi="ar-SA"/>
    </w:rPr>
  </w:style>
  <w:style w:type="paragraph" w:customStyle="1" w:styleId="12">
    <w:name w:val="样式1"/>
    <w:basedOn w:val="1"/>
    <w:link w:val="1Char"/>
    <w:qFormat/>
    <w:pPr>
      <w:spacing w:before="0" w:after="0" w:line="240" w:lineRule="auto"/>
      <w:jc w:val="center"/>
    </w:pPr>
    <w:rPr>
      <w:rFonts w:ascii="黑体" w:eastAsia="黑体" w:hAnsi="黑体"/>
      <w:b w:val="0"/>
      <w:color w:val="auto"/>
      <w:sz w:val="30"/>
      <w:szCs w:val="30"/>
      <w:u w:val="none"/>
    </w:rPr>
  </w:style>
  <w:style w:type="paragraph" w:customStyle="1" w:styleId="affa">
    <w:name w:val="标准"/>
    <w:basedOn w:val="a1"/>
    <w:qFormat/>
    <w:pPr>
      <w:adjustRightInd w:val="0"/>
      <w:spacing w:before="120" w:after="120" w:line="312" w:lineRule="atLeast"/>
      <w:textAlignment w:val="baseline"/>
    </w:pPr>
    <w:rPr>
      <w:rFonts w:ascii="宋体"/>
      <w:color w:val="auto"/>
      <w:sz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qFormat="1"/>
    <w:lsdException w:name="envelope address" w:qFormat="1"/>
    <w:lsdException w:name="envelope return" w:qFormat="1"/>
    <w:lsdException w:name="page number" w:qFormat="1"/>
    <w:lsdException w:name="endnote text" w:semiHidden="1" w:qFormat="1"/>
    <w:lsdException w:name="table of authorities" w:semiHidden="1" w:qFormat="1"/>
    <w:lsdException w:name="macro" w:semiHidden="1" w:qFormat="1"/>
    <w:lsdException w:name="toa heading"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widowControl w:val="0"/>
      <w:jc w:val="both"/>
    </w:pPr>
    <w:rPr>
      <w:color w:val="000000"/>
      <w:sz w:val="28"/>
      <w:u w:val="single"/>
    </w:rPr>
  </w:style>
  <w:style w:type="paragraph" w:styleId="1">
    <w:name w:val="heading 1"/>
    <w:basedOn w:val="a1"/>
    <w:next w:val="a1"/>
    <w:qFormat/>
    <w:pPr>
      <w:keepNext/>
      <w:keepLines/>
      <w:spacing w:before="340" w:after="330" w:line="578" w:lineRule="auto"/>
      <w:outlineLvl w:val="0"/>
    </w:pPr>
    <w:rPr>
      <w:b/>
      <w:bCs/>
      <w:kern w:val="44"/>
      <w:sz w:val="44"/>
      <w:szCs w:val="44"/>
    </w:rPr>
  </w:style>
  <w:style w:type="paragraph" w:styleId="21">
    <w:name w:val="heading 2"/>
    <w:basedOn w:val="a1"/>
    <w:next w:val="a1"/>
    <w:qFormat/>
    <w:pPr>
      <w:keepNext/>
      <w:keepLines/>
      <w:spacing w:before="260" w:after="260" w:line="416" w:lineRule="auto"/>
      <w:outlineLvl w:val="1"/>
    </w:pPr>
    <w:rPr>
      <w:rFonts w:ascii="Arial" w:eastAsia="黑体" w:hAnsi="Arial"/>
      <w:b/>
      <w:bCs/>
      <w:sz w:val="32"/>
      <w:szCs w:val="32"/>
    </w:rPr>
  </w:style>
  <w:style w:type="paragraph" w:styleId="31">
    <w:name w:val="heading 3"/>
    <w:basedOn w:val="a1"/>
    <w:next w:val="a1"/>
    <w:qFormat/>
    <w:pPr>
      <w:keepNext/>
      <w:keepLines/>
      <w:spacing w:before="260" w:after="260" w:line="416" w:lineRule="auto"/>
      <w:outlineLvl w:val="2"/>
    </w:pPr>
    <w:rPr>
      <w:b/>
      <w:bCs/>
      <w:sz w:val="32"/>
      <w:szCs w:val="32"/>
    </w:rPr>
  </w:style>
  <w:style w:type="paragraph" w:styleId="41">
    <w:name w:val="heading 4"/>
    <w:basedOn w:val="a1"/>
    <w:next w:val="a1"/>
    <w:qFormat/>
    <w:pPr>
      <w:keepNext/>
      <w:keepLines/>
      <w:spacing w:before="280" w:after="290" w:line="376" w:lineRule="auto"/>
      <w:outlineLvl w:val="3"/>
    </w:pPr>
    <w:rPr>
      <w:rFonts w:ascii="Arial" w:eastAsia="黑体" w:hAnsi="Arial"/>
      <w:b/>
      <w:bCs/>
      <w:szCs w:val="28"/>
    </w:rPr>
  </w:style>
  <w:style w:type="paragraph" w:styleId="51">
    <w:name w:val="heading 5"/>
    <w:basedOn w:val="a1"/>
    <w:next w:val="a1"/>
    <w:qFormat/>
    <w:pPr>
      <w:keepNext/>
      <w:keepLines/>
      <w:spacing w:before="280" w:after="290" w:line="376" w:lineRule="auto"/>
      <w:outlineLvl w:val="4"/>
    </w:pPr>
    <w:rPr>
      <w:b/>
      <w:bCs/>
      <w:szCs w:val="28"/>
    </w:rPr>
  </w:style>
  <w:style w:type="paragraph" w:styleId="6">
    <w:name w:val="heading 6"/>
    <w:basedOn w:val="a1"/>
    <w:next w:val="a1"/>
    <w:qFormat/>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qFormat/>
    <w:pPr>
      <w:keepNext/>
      <w:keepLines/>
      <w:spacing w:before="240" w:after="64" w:line="320" w:lineRule="auto"/>
      <w:outlineLvl w:val="6"/>
    </w:pPr>
    <w:rPr>
      <w:b/>
      <w:bCs/>
      <w:sz w:val="24"/>
      <w:szCs w:val="24"/>
    </w:rPr>
  </w:style>
  <w:style w:type="paragraph" w:styleId="8">
    <w:name w:val="heading 8"/>
    <w:basedOn w:val="a1"/>
    <w:next w:val="a1"/>
    <w:qFormat/>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pPr>
      <w:keepNext/>
      <w:keepLine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semiHidden/>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color w:val="000000"/>
      <w:sz w:val="24"/>
      <w:szCs w:val="24"/>
      <w:u w:val="single"/>
    </w:rPr>
  </w:style>
  <w:style w:type="paragraph" w:styleId="32">
    <w:name w:val="List 3"/>
    <w:basedOn w:val="a1"/>
    <w:qFormat/>
    <w:pPr>
      <w:ind w:leftChars="400" w:left="100" w:hangingChars="200" w:hanging="200"/>
    </w:pPr>
  </w:style>
  <w:style w:type="paragraph" w:styleId="70">
    <w:name w:val="toc 7"/>
    <w:basedOn w:val="a1"/>
    <w:next w:val="a1"/>
    <w:semiHidden/>
    <w:qFormat/>
    <w:pPr>
      <w:ind w:leftChars="1200" w:left="2520"/>
    </w:pPr>
  </w:style>
  <w:style w:type="paragraph" w:styleId="2">
    <w:name w:val="List Number 2"/>
    <w:basedOn w:val="a1"/>
    <w:qFormat/>
    <w:pPr>
      <w:numPr>
        <w:numId w:val="1"/>
      </w:numPr>
    </w:pPr>
  </w:style>
  <w:style w:type="paragraph" w:styleId="a6">
    <w:name w:val="table of authorities"/>
    <w:basedOn w:val="a1"/>
    <w:next w:val="a1"/>
    <w:semiHidden/>
    <w:qFormat/>
    <w:pPr>
      <w:ind w:leftChars="200" w:left="420"/>
    </w:pPr>
  </w:style>
  <w:style w:type="paragraph" w:styleId="a7">
    <w:name w:val="Note Heading"/>
    <w:basedOn w:val="a1"/>
    <w:next w:val="a1"/>
    <w:qFormat/>
    <w:pPr>
      <w:jc w:val="center"/>
    </w:pPr>
  </w:style>
  <w:style w:type="paragraph" w:styleId="40">
    <w:name w:val="List Bullet 4"/>
    <w:basedOn w:val="a1"/>
    <w:qFormat/>
    <w:pPr>
      <w:numPr>
        <w:numId w:val="2"/>
      </w:numPr>
    </w:pPr>
  </w:style>
  <w:style w:type="paragraph" w:styleId="80">
    <w:name w:val="index 8"/>
    <w:basedOn w:val="a1"/>
    <w:next w:val="a1"/>
    <w:semiHidden/>
    <w:qFormat/>
    <w:pPr>
      <w:ind w:leftChars="1400" w:left="1400"/>
    </w:pPr>
  </w:style>
  <w:style w:type="paragraph" w:styleId="a8">
    <w:name w:val="E-mail Signature"/>
    <w:basedOn w:val="a1"/>
    <w:qFormat/>
  </w:style>
  <w:style w:type="paragraph" w:styleId="a">
    <w:name w:val="List Number"/>
    <w:basedOn w:val="a1"/>
    <w:qFormat/>
    <w:pPr>
      <w:numPr>
        <w:numId w:val="3"/>
      </w:numPr>
    </w:pPr>
  </w:style>
  <w:style w:type="paragraph" w:styleId="a9">
    <w:name w:val="Normal Indent"/>
    <w:basedOn w:val="a1"/>
    <w:qFormat/>
    <w:pPr>
      <w:ind w:firstLineChars="200" w:firstLine="420"/>
    </w:pPr>
  </w:style>
  <w:style w:type="paragraph" w:styleId="aa">
    <w:name w:val="caption"/>
    <w:basedOn w:val="a1"/>
    <w:next w:val="a1"/>
    <w:qFormat/>
    <w:rPr>
      <w:rFonts w:ascii="Arial" w:eastAsia="黑体" w:hAnsi="Arial" w:cs="Arial"/>
      <w:sz w:val="20"/>
    </w:rPr>
  </w:style>
  <w:style w:type="paragraph" w:styleId="52">
    <w:name w:val="index 5"/>
    <w:basedOn w:val="a1"/>
    <w:next w:val="a1"/>
    <w:semiHidden/>
    <w:qFormat/>
    <w:pPr>
      <w:ind w:leftChars="800" w:left="800"/>
    </w:pPr>
  </w:style>
  <w:style w:type="paragraph" w:styleId="a0">
    <w:name w:val="List Bullet"/>
    <w:basedOn w:val="a1"/>
    <w:qFormat/>
    <w:pPr>
      <w:numPr>
        <w:numId w:val="4"/>
      </w:numPr>
    </w:pPr>
  </w:style>
  <w:style w:type="paragraph" w:styleId="ab">
    <w:name w:val="envelope address"/>
    <w:basedOn w:val="a1"/>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1"/>
    <w:semiHidden/>
    <w:qFormat/>
    <w:pPr>
      <w:shd w:val="clear" w:color="auto" w:fill="000080"/>
    </w:pPr>
  </w:style>
  <w:style w:type="paragraph" w:styleId="ad">
    <w:name w:val="toa heading"/>
    <w:basedOn w:val="a1"/>
    <w:next w:val="a1"/>
    <w:semiHidden/>
    <w:qFormat/>
    <w:pPr>
      <w:spacing w:before="120"/>
    </w:pPr>
    <w:rPr>
      <w:rFonts w:ascii="Arial" w:hAnsi="Arial" w:cs="Arial"/>
      <w:sz w:val="24"/>
      <w:szCs w:val="24"/>
    </w:rPr>
  </w:style>
  <w:style w:type="paragraph" w:styleId="ae">
    <w:name w:val="annotation text"/>
    <w:basedOn w:val="a1"/>
    <w:semiHidden/>
    <w:qFormat/>
    <w:pPr>
      <w:jc w:val="left"/>
    </w:pPr>
  </w:style>
  <w:style w:type="paragraph" w:styleId="60">
    <w:name w:val="index 6"/>
    <w:basedOn w:val="a1"/>
    <w:next w:val="a1"/>
    <w:semiHidden/>
    <w:qFormat/>
    <w:pPr>
      <w:ind w:leftChars="1000" w:left="1000"/>
    </w:pPr>
  </w:style>
  <w:style w:type="paragraph" w:styleId="af">
    <w:name w:val="Salutation"/>
    <w:basedOn w:val="a1"/>
    <w:next w:val="a1"/>
    <w:qFormat/>
  </w:style>
  <w:style w:type="paragraph" w:styleId="33">
    <w:name w:val="Body Text 3"/>
    <w:basedOn w:val="a1"/>
    <w:qFormat/>
    <w:pPr>
      <w:spacing w:after="120"/>
    </w:pPr>
    <w:rPr>
      <w:sz w:val="16"/>
      <w:szCs w:val="16"/>
    </w:rPr>
  </w:style>
  <w:style w:type="paragraph" w:styleId="af0">
    <w:name w:val="Closing"/>
    <w:basedOn w:val="a1"/>
    <w:qFormat/>
    <w:pPr>
      <w:ind w:leftChars="2100" w:left="100"/>
    </w:pPr>
  </w:style>
  <w:style w:type="paragraph" w:styleId="30">
    <w:name w:val="List Bullet 3"/>
    <w:basedOn w:val="a1"/>
    <w:qFormat/>
    <w:pPr>
      <w:numPr>
        <w:numId w:val="5"/>
      </w:numPr>
    </w:pPr>
  </w:style>
  <w:style w:type="paragraph" w:styleId="af1">
    <w:name w:val="Body Text"/>
    <w:basedOn w:val="a1"/>
    <w:qFormat/>
    <w:pPr>
      <w:spacing w:after="120"/>
    </w:pPr>
  </w:style>
  <w:style w:type="paragraph" w:styleId="af2">
    <w:name w:val="Body Text Indent"/>
    <w:basedOn w:val="a1"/>
    <w:qFormat/>
    <w:pPr>
      <w:spacing w:after="120"/>
      <w:ind w:leftChars="200" w:left="420"/>
    </w:pPr>
  </w:style>
  <w:style w:type="paragraph" w:styleId="3">
    <w:name w:val="List Number 3"/>
    <w:basedOn w:val="a1"/>
    <w:qFormat/>
    <w:pPr>
      <w:numPr>
        <w:numId w:val="6"/>
      </w:numPr>
    </w:pPr>
  </w:style>
  <w:style w:type="paragraph" w:styleId="22">
    <w:name w:val="List 2"/>
    <w:basedOn w:val="a1"/>
    <w:qFormat/>
    <w:pPr>
      <w:ind w:leftChars="200" w:left="100" w:hangingChars="200" w:hanging="200"/>
    </w:pPr>
  </w:style>
  <w:style w:type="paragraph" w:styleId="af3">
    <w:name w:val="List Continue"/>
    <w:basedOn w:val="a1"/>
    <w:qFormat/>
    <w:pPr>
      <w:spacing w:after="120"/>
      <w:ind w:leftChars="200" w:left="420"/>
    </w:pPr>
  </w:style>
  <w:style w:type="paragraph" w:styleId="af4">
    <w:name w:val="Block Text"/>
    <w:basedOn w:val="a1"/>
    <w:qFormat/>
    <w:pPr>
      <w:spacing w:after="120"/>
      <w:ind w:leftChars="700" w:left="1440" w:rightChars="700" w:right="1440"/>
    </w:pPr>
  </w:style>
  <w:style w:type="paragraph" w:styleId="20">
    <w:name w:val="List Bullet 2"/>
    <w:basedOn w:val="a1"/>
    <w:qFormat/>
    <w:pPr>
      <w:numPr>
        <w:numId w:val="7"/>
      </w:numPr>
    </w:pPr>
  </w:style>
  <w:style w:type="paragraph" w:styleId="HTML">
    <w:name w:val="HTML Address"/>
    <w:basedOn w:val="a1"/>
    <w:qFormat/>
    <w:rPr>
      <w:i/>
      <w:iCs/>
    </w:rPr>
  </w:style>
  <w:style w:type="paragraph" w:styleId="42">
    <w:name w:val="index 4"/>
    <w:basedOn w:val="a1"/>
    <w:next w:val="a1"/>
    <w:semiHidden/>
    <w:qFormat/>
    <w:pPr>
      <w:ind w:leftChars="600" w:left="600"/>
    </w:pPr>
  </w:style>
  <w:style w:type="paragraph" w:styleId="53">
    <w:name w:val="toc 5"/>
    <w:basedOn w:val="a1"/>
    <w:next w:val="a1"/>
    <w:semiHidden/>
    <w:qFormat/>
    <w:pPr>
      <w:ind w:leftChars="800" w:left="1680"/>
    </w:pPr>
  </w:style>
  <w:style w:type="paragraph" w:styleId="34">
    <w:name w:val="toc 3"/>
    <w:basedOn w:val="a1"/>
    <w:next w:val="a1"/>
    <w:semiHidden/>
    <w:qFormat/>
    <w:pPr>
      <w:ind w:leftChars="400" w:left="840"/>
    </w:pPr>
  </w:style>
  <w:style w:type="paragraph" w:styleId="af5">
    <w:name w:val="Plain Text"/>
    <w:basedOn w:val="a1"/>
    <w:link w:val="Char"/>
    <w:qFormat/>
    <w:rPr>
      <w:rFonts w:ascii="宋体" w:hAnsi="Courier New" w:cs="Courier New"/>
      <w:color w:val="auto"/>
      <w:kern w:val="2"/>
      <w:sz w:val="21"/>
      <w:szCs w:val="21"/>
      <w:u w:val="none"/>
    </w:rPr>
  </w:style>
  <w:style w:type="paragraph" w:styleId="50">
    <w:name w:val="List Bullet 5"/>
    <w:basedOn w:val="a1"/>
    <w:qFormat/>
    <w:pPr>
      <w:numPr>
        <w:numId w:val="8"/>
      </w:numPr>
    </w:pPr>
  </w:style>
  <w:style w:type="paragraph" w:styleId="4">
    <w:name w:val="List Number 4"/>
    <w:basedOn w:val="a1"/>
    <w:qFormat/>
    <w:pPr>
      <w:numPr>
        <w:numId w:val="9"/>
      </w:numPr>
    </w:pPr>
  </w:style>
  <w:style w:type="paragraph" w:styleId="81">
    <w:name w:val="toc 8"/>
    <w:basedOn w:val="a1"/>
    <w:next w:val="a1"/>
    <w:semiHidden/>
    <w:qFormat/>
    <w:pPr>
      <w:ind w:leftChars="1400" w:left="2940"/>
    </w:pPr>
  </w:style>
  <w:style w:type="paragraph" w:styleId="35">
    <w:name w:val="index 3"/>
    <w:basedOn w:val="a1"/>
    <w:next w:val="a1"/>
    <w:semiHidden/>
    <w:qFormat/>
    <w:pPr>
      <w:ind w:leftChars="400" w:left="400"/>
    </w:pPr>
  </w:style>
  <w:style w:type="paragraph" w:styleId="af6">
    <w:name w:val="Date"/>
    <w:basedOn w:val="a1"/>
    <w:next w:val="a1"/>
    <w:qFormat/>
    <w:pPr>
      <w:ind w:leftChars="2500" w:left="100"/>
    </w:pPr>
  </w:style>
  <w:style w:type="paragraph" w:styleId="23">
    <w:name w:val="Body Text Indent 2"/>
    <w:basedOn w:val="a1"/>
    <w:qFormat/>
    <w:pPr>
      <w:spacing w:after="120" w:line="480" w:lineRule="auto"/>
      <w:ind w:leftChars="200" w:left="420"/>
    </w:pPr>
  </w:style>
  <w:style w:type="paragraph" w:styleId="af7">
    <w:name w:val="endnote text"/>
    <w:basedOn w:val="a1"/>
    <w:semiHidden/>
    <w:qFormat/>
    <w:pPr>
      <w:snapToGrid w:val="0"/>
      <w:jc w:val="left"/>
    </w:pPr>
  </w:style>
  <w:style w:type="paragraph" w:styleId="54">
    <w:name w:val="List Continue 5"/>
    <w:basedOn w:val="a1"/>
    <w:qFormat/>
    <w:pPr>
      <w:spacing w:after="120"/>
      <w:ind w:leftChars="1000" w:left="2100"/>
    </w:pPr>
  </w:style>
  <w:style w:type="paragraph" w:styleId="af8">
    <w:name w:val="Balloon Text"/>
    <w:basedOn w:val="a1"/>
    <w:semiHidden/>
    <w:qFormat/>
    <w:rPr>
      <w:sz w:val="18"/>
      <w:szCs w:val="18"/>
    </w:rPr>
  </w:style>
  <w:style w:type="paragraph" w:styleId="af9">
    <w:name w:val="footer"/>
    <w:basedOn w:val="a1"/>
    <w:qFormat/>
    <w:pPr>
      <w:tabs>
        <w:tab w:val="center" w:pos="4153"/>
        <w:tab w:val="right" w:pos="8306"/>
      </w:tabs>
      <w:snapToGrid w:val="0"/>
      <w:jc w:val="left"/>
    </w:pPr>
    <w:rPr>
      <w:sz w:val="18"/>
    </w:rPr>
  </w:style>
  <w:style w:type="paragraph" w:styleId="afa">
    <w:name w:val="envelope return"/>
    <w:basedOn w:val="a1"/>
    <w:qFormat/>
    <w:pPr>
      <w:snapToGrid w:val="0"/>
    </w:pPr>
    <w:rPr>
      <w:rFonts w:ascii="Arial" w:hAnsi="Arial" w:cs="Arial"/>
    </w:rPr>
  </w:style>
  <w:style w:type="paragraph" w:styleId="afb">
    <w:name w:val="header"/>
    <w:basedOn w:val="a1"/>
    <w:qFormat/>
    <w:pPr>
      <w:pBdr>
        <w:bottom w:val="single" w:sz="6" w:space="1" w:color="auto"/>
      </w:pBdr>
      <w:tabs>
        <w:tab w:val="center" w:pos="4153"/>
        <w:tab w:val="right" w:pos="8306"/>
      </w:tabs>
      <w:snapToGrid w:val="0"/>
      <w:jc w:val="center"/>
    </w:pPr>
    <w:rPr>
      <w:sz w:val="18"/>
    </w:rPr>
  </w:style>
  <w:style w:type="paragraph" w:styleId="afc">
    <w:name w:val="Signature"/>
    <w:basedOn w:val="a1"/>
    <w:qFormat/>
    <w:pPr>
      <w:ind w:leftChars="2100" w:left="100"/>
    </w:pPr>
  </w:style>
  <w:style w:type="paragraph" w:styleId="10">
    <w:name w:val="toc 1"/>
    <w:basedOn w:val="a1"/>
    <w:next w:val="a1"/>
    <w:semiHidden/>
    <w:qFormat/>
    <w:pPr>
      <w:tabs>
        <w:tab w:val="right" w:leader="dot" w:pos="9061"/>
      </w:tabs>
      <w:spacing w:line="360" w:lineRule="auto"/>
    </w:pPr>
    <w:rPr>
      <w:rFonts w:ascii="宋体" w:hAnsi="宋体"/>
      <w:b/>
      <w:sz w:val="24"/>
      <w:szCs w:val="24"/>
      <w:u w:val="none"/>
    </w:rPr>
  </w:style>
  <w:style w:type="paragraph" w:styleId="43">
    <w:name w:val="List Continue 4"/>
    <w:basedOn w:val="a1"/>
    <w:qFormat/>
    <w:pPr>
      <w:spacing w:after="120"/>
      <w:ind w:leftChars="800" w:left="1680"/>
    </w:pPr>
  </w:style>
  <w:style w:type="paragraph" w:styleId="44">
    <w:name w:val="toc 4"/>
    <w:basedOn w:val="a1"/>
    <w:next w:val="a1"/>
    <w:semiHidden/>
    <w:qFormat/>
    <w:pPr>
      <w:ind w:leftChars="600" w:left="1260"/>
    </w:pPr>
  </w:style>
  <w:style w:type="paragraph" w:styleId="afd">
    <w:name w:val="index heading"/>
    <w:basedOn w:val="a1"/>
    <w:next w:val="11"/>
    <w:semiHidden/>
    <w:qFormat/>
    <w:rPr>
      <w:rFonts w:ascii="Arial" w:hAnsi="Arial" w:cs="Arial"/>
      <w:b/>
      <w:bCs/>
    </w:rPr>
  </w:style>
  <w:style w:type="paragraph" w:styleId="11">
    <w:name w:val="index 1"/>
    <w:basedOn w:val="a1"/>
    <w:next w:val="a1"/>
    <w:semiHidden/>
    <w:qFormat/>
  </w:style>
  <w:style w:type="paragraph" w:styleId="afe">
    <w:name w:val="Subtitle"/>
    <w:basedOn w:val="a1"/>
    <w:qFormat/>
    <w:pPr>
      <w:spacing w:before="240" w:after="60" w:line="312" w:lineRule="auto"/>
      <w:jc w:val="center"/>
      <w:outlineLvl w:val="1"/>
    </w:pPr>
    <w:rPr>
      <w:rFonts w:ascii="Arial" w:hAnsi="Arial" w:cs="Arial"/>
      <w:b/>
      <w:bCs/>
      <w:kern w:val="28"/>
      <w:sz w:val="32"/>
      <w:szCs w:val="32"/>
    </w:rPr>
  </w:style>
  <w:style w:type="paragraph" w:styleId="5">
    <w:name w:val="List Number 5"/>
    <w:basedOn w:val="a1"/>
    <w:qFormat/>
    <w:pPr>
      <w:numPr>
        <w:numId w:val="10"/>
      </w:numPr>
    </w:pPr>
  </w:style>
  <w:style w:type="paragraph" w:styleId="aff">
    <w:name w:val="List"/>
    <w:basedOn w:val="a1"/>
    <w:qFormat/>
    <w:pPr>
      <w:ind w:left="200" w:hangingChars="200" w:hanging="200"/>
    </w:pPr>
  </w:style>
  <w:style w:type="paragraph" w:styleId="aff0">
    <w:name w:val="footnote text"/>
    <w:basedOn w:val="a1"/>
    <w:semiHidden/>
    <w:qFormat/>
    <w:pPr>
      <w:snapToGrid w:val="0"/>
      <w:jc w:val="left"/>
    </w:pPr>
    <w:rPr>
      <w:sz w:val="18"/>
      <w:szCs w:val="18"/>
    </w:rPr>
  </w:style>
  <w:style w:type="paragraph" w:styleId="61">
    <w:name w:val="toc 6"/>
    <w:basedOn w:val="a1"/>
    <w:next w:val="a1"/>
    <w:semiHidden/>
    <w:qFormat/>
    <w:pPr>
      <w:ind w:leftChars="1000" w:left="2100"/>
    </w:pPr>
  </w:style>
  <w:style w:type="paragraph" w:styleId="55">
    <w:name w:val="List 5"/>
    <w:basedOn w:val="a1"/>
    <w:qFormat/>
    <w:pPr>
      <w:ind w:leftChars="800" w:left="100" w:hangingChars="200" w:hanging="200"/>
    </w:pPr>
  </w:style>
  <w:style w:type="paragraph" w:styleId="36">
    <w:name w:val="Body Text Indent 3"/>
    <w:basedOn w:val="a1"/>
    <w:qFormat/>
    <w:pPr>
      <w:spacing w:after="120"/>
      <w:ind w:leftChars="200" w:left="420"/>
    </w:pPr>
    <w:rPr>
      <w:sz w:val="16"/>
      <w:szCs w:val="16"/>
    </w:rPr>
  </w:style>
  <w:style w:type="paragraph" w:styleId="71">
    <w:name w:val="index 7"/>
    <w:basedOn w:val="a1"/>
    <w:next w:val="a1"/>
    <w:semiHidden/>
    <w:qFormat/>
    <w:pPr>
      <w:ind w:leftChars="1200" w:left="1200"/>
    </w:pPr>
  </w:style>
  <w:style w:type="paragraph" w:styleId="90">
    <w:name w:val="index 9"/>
    <w:basedOn w:val="a1"/>
    <w:next w:val="a1"/>
    <w:semiHidden/>
    <w:qFormat/>
    <w:pPr>
      <w:ind w:leftChars="1600" w:left="1600"/>
    </w:pPr>
  </w:style>
  <w:style w:type="paragraph" w:styleId="aff1">
    <w:name w:val="table of figures"/>
    <w:basedOn w:val="a1"/>
    <w:next w:val="a1"/>
    <w:semiHidden/>
    <w:qFormat/>
    <w:pPr>
      <w:ind w:leftChars="200" w:left="200" w:hangingChars="200" w:hanging="200"/>
    </w:pPr>
  </w:style>
  <w:style w:type="paragraph" w:styleId="24">
    <w:name w:val="toc 2"/>
    <w:basedOn w:val="a1"/>
    <w:next w:val="a1"/>
    <w:semiHidden/>
    <w:qFormat/>
    <w:pPr>
      <w:ind w:leftChars="200" w:left="420"/>
    </w:pPr>
  </w:style>
  <w:style w:type="paragraph" w:styleId="91">
    <w:name w:val="toc 9"/>
    <w:basedOn w:val="a1"/>
    <w:next w:val="a1"/>
    <w:semiHidden/>
    <w:qFormat/>
    <w:pPr>
      <w:ind w:leftChars="1600" w:left="3360"/>
    </w:pPr>
  </w:style>
  <w:style w:type="paragraph" w:styleId="25">
    <w:name w:val="Body Text 2"/>
    <w:basedOn w:val="a1"/>
    <w:qFormat/>
    <w:pPr>
      <w:spacing w:after="120" w:line="480" w:lineRule="auto"/>
    </w:pPr>
  </w:style>
  <w:style w:type="paragraph" w:styleId="45">
    <w:name w:val="List 4"/>
    <w:basedOn w:val="a1"/>
    <w:qFormat/>
    <w:pPr>
      <w:ind w:leftChars="600" w:left="100" w:hangingChars="200" w:hanging="200"/>
    </w:pPr>
  </w:style>
  <w:style w:type="paragraph" w:styleId="26">
    <w:name w:val="List Continue 2"/>
    <w:basedOn w:val="a1"/>
    <w:qFormat/>
    <w:pPr>
      <w:spacing w:after="120"/>
      <w:ind w:leftChars="400" w:left="840"/>
    </w:pPr>
  </w:style>
  <w:style w:type="paragraph" w:styleId="aff2">
    <w:name w:val="Message Header"/>
    <w:basedOn w:val="a1"/>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qFormat/>
    <w:rPr>
      <w:rFonts w:ascii="Courier New" w:hAnsi="Courier New" w:cs="Courier New"/>
      <w:sz w:val="20"/>
    </w:rPr>
  </w:style>
  <w:style w:type="paragraph" w:styleId="aff3">
    <w:name w:val="Normal (Web)"/>
    <w:basedOn w:val="a1"/>
    <w:uiPriority w:val="99"/>
    <w:qFormat/>
    <w:pPr>
      <w:widowControl/>
      <w:spacing w:before="100" w:beforeAutospacing="1" w:after="100" w:afterAutospacing="1"/>
      <w:jc w:val="left"/>
    </w:pPr>
    <w:rPr>
      <w:rFonts w:ascii="宋体" w:hAnsi="宋体" w:cs="宋体"/>
      <w:color w:val="auto"/>
      <w:sz w:val="24"/>
      <w:szCs w:val="24"/>
      <w:u w:val="none"/>
    </w:rPr>
  </w:style>
  <w:style w:type="paragraph" w:styleId="37">
    <w:name w:val="List Continue 3"/>
    <w:basedOn w:val="a1"/>
    <w:qFormat/>
    <w:pPr>
      <w:spacing w:after="120"/>
      <w:ind w:leftChars="600" w:left="1260"/>
    </w:pPr>
  </w:style>
  <w:style w:type="paragraph" w:styleId="27">
    <w:name w:val="index 2"/>
    <w:basedOn w:val="a1"/>
    <w:next w:val="a1"/>
    <w:semiHidden/>
    <w:qFormat/>
    <w:pPr>
      <w:ind w:leftChars="200" w:left="200"/>
    </w:pPr>
  </w:style>
  <w:style w:type="paragraph" w:styleId="aff4">
    <w:name w:val="Title"/>
    <w:basedOn w:val="a1"/>
    <w:qFormat/>
    <w:pPr>
      <w:spacing w:before="240" w:after="60"/>
      <w:jc w:val="center"/>
      <w:outlineLvl w:val="0"/>
    </w:pPr>
    <w:rPr>
      <w:rFonts w:ascii="Arial" w:hAnsi="Arial" w:cs="Arial"/>
      <w:b/>
      <w:bCs/>
      <w:sz w:val="32"/>
      <w:szCs w:val="32"/>
    </w:rPr>
  </w:style>
  <w:style w:type="paragraph" w:styleId="aff5">
    <w:name w:val="annotation subject"/>
    <w:basedOn w:val="ae"/>
    <w:next w:val="ae"/>
    <w:semiHidden/>
    <w:qFormat/>
    <w:rPr>
      <w:b/>
      <w:bCs/>
    </w:rPr>
  </w:style>
  <w:style w:type="paragraph" w:styleId="aff6">
    <w:name w:val="Body Text First Indent"/>
    <w:basedOn w:val="af1"/>
    <w:qFormat/>
    <w:pPr>
      <w:ind w:firstLineChars="100" w:firstLine="420"/>
    </w:pPr>
  </w:style>
  <w:style w:type="paragraph" w:styleId="28">
    <w:name w:val="Body Text First Indent 2"/>
    <w:basedOn w:val="af2"/>
    <w:qFormat/>
    <w:pPr>
      <w:ind w:firstLineChars="200" w:firstLine="420"/>
    </w:pPr>
  </w:style>
  <w:style w:type="character" w:styleId="aff7">
    <w:name w:val="Strong"/>
    <w:qFormat/>
    <w:rPr>
      <w:b/>
      <w:bCs/>
    </w:rPr>
  </w:style>
  <w:style w:type="character" w:styleId="aff8">
    <w:name w:val="page number"/>
    <w:basedOn w:val="a2"/>
    <w:qFormat/>
  </w:style>
  <w:style w:type="character" w:styleId="aff9">
    <w:name w:val="Hyperlink"/>
    <w:qFormat/>
    <w:rPr>
      <w:color w:val="0000FF"/>
      <w:u w:val="single"/>
    </w:rPr>
  </w:style>
  <w:style w:type="character" w:customStyle="1" w:styleId="datatitle1">
    <w:name w:val="datatitle1"/>
    <w:qFormat/>
    <w:rPr>
      <w:b/>
      <w:bCs/>
      <w:color w:val="10619F"/>
      <w:sz w:val="21"/>
      <w:szCs w:val="21"/>
    </w:rPr>
  </w:style>
  <w:style w:type="character" w:customStyle="1" w:styleId="Char">
    <w:name w:val="纯文本 Char"/>
    <w:link w:val="af5"/>
    <w:qFormat/>
    <w:rPr>
      <w:rFonts w:ascii="宋体" w:eastAsia="宋体" w:hAnsi="Courier New" w:cs="Courier New"/>
      <w:kern w:val="2"/>
      <w:sz w:val="21"/>
      <w:szCs w:val="21"/>
      <w:lang w:val="en-US" w:eastAsia="zh-CN" w:bidi="ar-SA"/>
    </w:rPr>
  </w:style>
  <w:style w:type="character" w:customStyle="1" w:styleId="1Char">
    <w:name w:val="样式1 Char"/>
    <w:link w:val="12"/>
    <w:qFormat/>
    <w:rPr>
      <w:rFonts w:ascii="黑体" w:eastAsia="黑体" w:hAnsi="黑体"/>
      <w:bCs/>
      <w:kern w:val="44"/>
      <w:sz w:val="30"/>
      <w:szCs w:val="30"/>
      <w:lang w:val="en-US" w:eastAsia="zh-CN" w:bidi="ar-SA"/>
    </w:rPr>
  </w:style>
  <w:style w:type="paragraph" w:customStyle="1" w:styleId="12">
    <w:name w:val="样式1"/>
    <w:basedOn w:val="1"/>
    <w:link w:val="1Char"/>
    <w:qFormat/>
    <w:pPr>
      <w:spacing w:before="0" w:after="0" w:line="240" w:lineRule="auto"/>
      <w:jc w:val="center"/>
    </w:pPr>
    <w:rPr>
      <w:rFonts w:ascii="黑体" w:eastAsia="黑体" w:hAnsi="黑体"/>
      <w:b w:val="0"/>
      <w:color w:val="auto"/>
      <w:sz w:val="30"/>
      <w:szCs w:val="30"/>
      <w:u w:val="none"/>
    </w:rPr>
  </w:style>
  <w:style w:type="paragraph" w:customStyle="1" w:styleId="affa">
    <w:name w:val="标准"/>
    <w:basedOn w:val="a1"/>
    <w:qFormat/>
    <w:pPr>
      <w:adjustRightInd w:val="0"/>
      <w:spacing w:before="120" w:after="120" w:line="312" w:lineRule="atLeast"/>
      <w:textAlignment w:val="baseline"/>
    </w:pPr>
    <w:rPr>
      <w:rFonts w:ascii="宋体"/>
      <w:color w:val="auto"/>
      <w:sz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11.bin"/><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5.bin"/><Relationship Id="rId23"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4.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22C4AA-942F-4D69-967E-D51F5D1FC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Pages>
  <Words>506</Words>
  <Characters>2885</Characters>
  <Application>Microsoft Office Word</Application>
  <DocSecurity>0</DocSecurity>
  <Lines>24</Lines>
  <Paragraphs>6</Paragraphs>
  <ScaleCrop>false</ScaleCrop>
  <Company>研究生部</Company>
  <LinksUpToDate>false</LinksUpToDate>
  <CharactersWithSpaces>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培养方案格式：（讨论）</dc:title>
  <dc:creator>培养处</dc:creator>
  <cp:lastModifiedBy>tourist</cp:lastModifiedBy>
  <cp:revision>62</cp:revision>
  <cp:lastPrinted>2020-05-06T02:06:00Z</cp:lastPrinted>
  <dcterms:created xsi:type="dcterms:W3CDTF">2020-05-04T07:22:00Z</dcterms:created>
  <dcterms:modified xsi:type="dcterms:W3CDTF">2024-04-26T10:02:00Z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